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CFBC0" w14:textId="77777777" w:rsidR="003B4DA5" w:rsidRPr="00CB4D24" w:rsidRDefault="00000000" w:rsidP="00CB4D24">
      <w:pPr>
        <w:bidi/>
        <w:jc w:val="center"/>
        <w:rPr>
          <w:rFonts w:ascii="David" w:hAnsi="David" w:cs="David"/>
          <w:bCs/>
          <w:sz w:val="32"/>
          <w:szCs w:val="32"/>
        </w:rPr>
      </w:pPr>
      <w:r w:rsidRPr="00CB4D24">
        <w:rPr>
          <w:rFonts w:ascii="David" w:hAnsi="David" w:cs="David"/>
          <w:bCs/>
          <w:color w:val="1F4E79"/>
          <w:sz w:val="52"/>
          <w:szCs w:val="32"/>
          <w:rtl/>
        </w:rPr>
        <w:t>טבלת חישוב הכנסה פנויה של כל הורה</w:t>
      </w:r>
    </w:p>
    <w:p w14:paraId="25C2BF4E" w14:textId="77777777" w:rsidR="003B4DA5" w:rsidRPr="00CB4D24" w:rsidRDefault="00000000" w:rsidP="00CB4D24">
      <w:pPr>
        <w:bidi/>
        <w:jc w:val="center"/>
        <w:rPr>
          <w:rFonts w:ascii="David" w:hAnsi="David" w:cs="David"/>
        </w:rPr>
      </w:pPr>
      <w:r w:rsidRPr="00CB4D24">
        <w:rPr>
          <w:rFonts w:ascii="David" w:hAnsi="David" w:cs="David"/>
          <w:b/>
          <w:color w:val="505050"/>
          <w:sz w:val="26"/>
          <w:rtl/>
        </w:rPr>
        <w:t>טמפלייט עבודה לעורך דין בתיק מזונות ילדים</w:t>
      </w:r>
    </w:p>
    <w:p w14:paraId="3B31E2E9" w14:textId="6DC692CD" w:rsidR="003B4DA5" w:rsidRPr="00CB4D24" w:rsidRDefault="00000000" w:rsidP="00CB4D24">
      <w:pPr>
        <w:bidi/>
        <w:spacing w:after="120"/>
        <w:rPr>
          <w:rFonts w:ascii="David" w:hAnsi="David" w:cs="David"/>
        </w:rPr>
      </w:pPr>
      <w:r w:rsidRPr="00CB4D24">
        <w:rPr>
          <w:rFonts w:ascii="David" w:hAnsi="David" w:cs="David"/>
          <w:rtl/>
        </w:rPr>
        <w:t xml:space="preserve">מסמך זה נועד לסייע </w:t>
      </w:r>
      <w:r w:rsidR="00CB4D24">
        <w:rPr>
          <w:rFonts w:ascii="David" w:hAnsi="David" w:cs="David" w:hint="cs"/>
          <w:rtl/>
          <w:lang w:bidi="he-IL"/>
        </w:rPr>
        <w:t>למשרד</w:t>
      </w:r>
      <w:r w:rsidRPr="00CB4D24">
        <w:rPr>
          <w:rFonts w:ascii="David" w:hAnsi="David" w:cs="David"/>
          <w:rtl/>
        </w:rPr>
        <w:t xml:space="preserve"> לחשב את ההכנסה הפנויה של כל אחד מההורים לצורך תחשיב מזונות ילדים, בקשה למזונות זמניים, כתב תביעה, כתב הגנה, תביעה להפחתת מזונות, תביעה להגדלת מזונות או ניהול תיק מזונות בבית הדין הרבני.</w:t>
      </w:r>
    </w:p>
    <w:p w14:paraId="03DADABE" w14:textId="77777777" w:rsidR="003B4DA5" w:rsidRPr="00CB4D24" w:rsidRDefault="00000000" w:rsidP="00CB4D24">
      <w:pPr>
        <w:bidi/>
        <w:rPr>
          <w:rFonts w:ascii="David" w:hAnsi="David" w:cs="David"/>
        </w:rPr>
      </w:pPr>
      <w:r w:rsidRPr="00CB4D24">
        <w:rPr>
          <w:rFonts w:ascii="David" w:hAnsi="David" w:cs="David"/>
          <w:rtl/>
        </w:rPr>
        <w:t>המסמך אינו מסתפק בנתון הנטו לתשלום בתלוש השכר, אלא נועד לבנות תמונה כלכלית מלאה: הכנסות שוטפות, רכיבי שכר, ניכויי חובה, ניכויי רשות, הכנסות נוספות, נכסים, קצבאות, פוטנציאל השתכרות, מדור אישי והוצאות בסיסיות הכרחיות.</w:t>
      </w:r>
    </w:p>
    <w:p w14:paraId="7E06532E" w14:textId="77777777" w:rsidR="003B4DA5" w:rsidRPr="00CB4D24" w:rsidRDefault="00000000" w:rsidP="00CB4D24">
      <w:pPr>
        <w:bidi/>
        <w:rPr>
          <w:rFonts w:ascii="David" w:hAnsi="David" w:cs="David"/>
        </w:rPr>
      </w:pPr>
      <w:r w:rsidRPr="00CB4D24">
        <w:rPr>
          <w:rFonts w:ascii="David" w:hAnsi="David" w:cs="David"/>
        </w:rPr>
        <w:br w:type="page"/>
      </w:r>
    </w:p>
    <w:p w14:paraId="53B219B3" w14:textId="77777777" w:rsidR="003B4DA5" w:rsidRPr="00CB4D24" w:rsidRDefault="00000000" w:rsidP="00CB4D24">
      <w:pPr>
        <w:pStyle w:val="1"/>
        <w:bidi/>
        <w:spacing w:before="200" w:after="80"/>
        <w:rPr>
          <w:rFonts w:ascii="David" w:hAnsi="David" w:cs="David"/>
        </w:rPr>
      </w:pPr>
      <w:r w:rsidRPr="00CB4D24">
        <w:rPr>
          <w:rFonts w:ascii="David" w:eastAsia="Arial" w:hAnsi="David" w:cs="David"/>
          <w:color w:val="1F4E79"/>
          <w:sz w:val="30"/>
          <w:rtl/>
        </w:rPr>
        <w:lastRenderedPageBreak/>
        <w:t>1. פרטי התיק</w:t>
      </w:r>
    </w:p>
    <w:p w14:paraId="7290C9F5" w14:textId="77777777" w:rsidR="003B4DA5" w:rsidRPr="00CB4D24" w:rsidRDefault="00000000" w:rsidP="00CB4D24">
      <w:pPr>
        <w:bidi/>
        <w:spacing w:after="40"/>
        <w:rPr>
          <w:rFonts w:ascii="David" w:hAnsi="David" w:cs="David"/>
        </w:rPr>
      </w:pPr>
      <w:r w:rsidRPr="00CB4D24">
        <w:rPr>
          <w:rFonts w:ascii="David" w:hAnsi="David" w:cs="David"/>
          <w:b/>
          <w:sz w:val="21"/>
          <w:rtl/>
        </w:rPr>
        <w:t xml:space="preserve">שם הלקוח/ה: </w:t>
      </w:r>
      <w:r w:rsidRPr="00CB4D24">
        <w:rPr>
          <w:rFonts w:ascii="David" w:hAnsi="David" w:cs="David"/>
          <w:sz w:val="21"/>
          <w:rtl/>
        </w:rPr>
        <w:t>_____________________________________________</w:t>
      </w:r>
    </w:p>
    <w:p w14:paraId="37A0A55B" w14:textId="77777777" w:rsidR="003B4DA5" w:rsidRPr="00CB4D24" w:rsidRDefault="00000000" w:rsidP="00CB4D24">
      <w:pPr>
        <w:bidi/>
        <w:spacing w:after="40"/>
        <w:rPr>
          <w:rFonts w:ascii="David" w:hAnsi="David" w:cs="David"/>
        </w:rPr>
      </w:pPr>
      <w:r w:rsidRPr="00CB4D24">
        <w:rPr>
          <w:rFonts w:ascii="David" w:hAnsi="David" w:cs="David"/>
          <w:b/>
          <w:sz w:val="21"/>
          <w:rtl/>
        </w:rPr>
        <w:t xml:space="preserve">שם הצד שכנגד: </w:t>
      </w:r>
      <w:r w:rsidRPr="00CB4D24">
        <w:rPr>
          <w:rFonts w:ascii="David" w:hAnsi="David" w:cs="David"/>
          <w:sz w:val="21"/>
          <w:rtl/>
        </w:rPr>
        <w:t>_____________________________________________</w:t>
      </w:r>
    </w:p>
    <w:p w14:paraId="28F45686" w14:textId="77777777" w:rsidR="003B4DA5" w:rsidRPr="00CB4D24" w:rsidRDefault="00000000" w:rsidP="00CB4D24">
      <w:pPr>
        <w:bidi/>
        <w:spacing w:after="40"/>
        <w:rPr>
          <w:rFonts w:ascii="David" w:hAnsi="David" w:cs="David"/>
        </w:rPr>
      </w:pPr>
      <w:r w:rsidRPr="00CB4D24">
        <w:rPr>
          <w:rFonts w:ascii="David" w:hAnsi="David" w:cs="David"/>
          <w:b/>
          <w:sz w:val="21"/>
          <w:rtl/>
        </w:rPr>
        <w:t xml:space="preserve">מספר הילדים: </w:t>
      </w:r>
      <w:r w:rsidRPr="00CB4D24">
        <w:rPr>
          <w:rFonts w:ascii="David" w:hAnsi="David" w:cs="David"/>
          <w:sz w:val="21"/>
          <w:rtl/>
        </w:rPr>
        <w:t>_____________________________________________</w:t>
      </w:r>
    </w:p>
    <w:p w14:paraId="40A80A94" w14:textId="77777777" w:rsidR="003B4DA5" w:rsidRPr="00CB4D24" w:rsidRDefault="00000000" w:rsidP="00CB4D24">
      <w:pPr>
        <w:bidi/>
        <w:spacing w:after="40"/>
        <w:rPr>
          <w:rFonts w:ascii="David" w:hAnsi="David" w:cs="David"/>
        </w:rPr>
      </w:pPr>
      <w:r w:rsidRPr="00CB4D24">
        <w:rPr>
          <w:rFonts w:ascii="David" w:hAnsi="David" w:cs="David"/>
          <w:b/>
          <w:sz w:val="21"/>
          <w:rtl/>
        </w:rPr>
        <w:t xml:space="preserve">גילאי הילדים: </w:t>
      </w:r>
      <w:r w:rsidRPr="00CB4D24">
        <w:rPr>
          <w:rFonts w:ascii="David" w:hAnsi="David" w:cs="David"/>
          <w:sz w:val="21"/>
          <w:rtl/>
        </w:rPr>
        <w:t>_____________________________________________</w:t>
      </w:r>
    </w:p>
    <w:p w14:paraId="09AA9694" w14:textId="77777777" w:rsidR="003B4DA5" w:rsidRPr="00CB4D24" w:rsidRDefault="00000000" w:rsidP="00CB4D24">
      <w:pPr>
        <w:bidi/>
        <w:spacing w:after="40"/>
        <w:rPr>
          <w:rFonts w:ascii="David" w:hAnsi="David" w:cs="David"/>
        </w:rPr>
      </w:pPr>
      <w:r w:rsidRPr="00CB4D24">
        <w:rPr>
          <w:rFonts w:ascii="David" w:hAnsi="David" w:cs="David"/>
          <w:b/>
          <w:sz w:val="21"/>
          <w:rtl/>
        </w:rPr>
        <w:t xml:space="preserve">תאריך עריכת התחשיב: </w:t>
      </w:r>
      <w:r w:rsidRPr="00CB4D24">
        <w:rPr>
          <w:rFonts w:ascii="David" w:hAnsi="David" w:cs="David"/>
          <w:sz w:val="21"/>
          <w:rtl/>
        </w:rPr>
        <w:t>_____________________________________________</w:t>
      </w:r>
    </w:p>
    <w:p w14:paraId="705F51D4" w14:textId="77777777" w:rsidR="003B4DA5" w:rsidRPr="00CB4D24" w:rsidRDefault="00000000" w:rsidP="00CB4D24">
      <w:pPr>
        <w:bidi/>
        <w:spacing w:after="40"/>
        <w:rPr>
          <w:rFonts w:ascii="David" w:hAnsi="David" w:cs="David"/>
        </w:rPr>
      </w:pPr>
      <w:r w:rsidRPr="00CB4D24">
        <w:rPr>
          <w:rFonts w:ascii="David" w:hAnsi="David" w:cs="David"/>
          <w:b/>
          <w:sz w:val="21"/>
          <w:rtl/>
        </w:rPr>
        <w:t xml:space="preserve">עורך/ת הדין שערך/ה את התחשיב: </w:t>
      </w:r>
      <w:r w:rsidRPr="00CB4D24">
        <w:rPr>
          <w:rFonts w:ascii="David" w:hAnsi="David" w:cs="David"/>
          <w:sz w:val="21"/>
          <w:rtl/>
        </w:rPr>
        <w:t>_____________________________________________</w:t>
      </w:r>
    </w:p>
    <w:p w14:paraId="13D31659" w14:textId="77777777" w:rsidR="003B4DA5" w:rsidRPr="00CB4D24" w:rsidRDefault="00000000" w:rsidP="00CB4D24">
      <w:pPr>
        <w:bidi/>
        <w:spacing w:after="40"/>
        <w:rPr>
          <w:rFonts w:ascii="David" w:hAnsi="David" w:cs="David"/>
        </w:rPr>
      </w:pPr>
      <w:r w:rsidRPr="00CB4D24">
        <w:rPr>
          <w:rFonts w:ascii="David" w:hAnsi="David" w:cs="David"/>
          <w:sz w:val="21"/>
          <w:rtl/>
        </w:rPr>
        <w:t xml:space="preserve">האם יש ילדים מתחת לגיל 6: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כן</w:t>
      </w:r>
      <w:r w:rsidRPr="00CB4D24">
        <w:rPr>
          <w:rFonts w:ascii="David" w:hAnsi="David" w:cs="David"/>
          <w:sz w:val="21"/>
          <w:rtl/>
        </w:rPr>
        <w:t xml:space="preserve">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לא</w:t>
      </w:r>
    </w:p>
    <w:p w14:paraId="240D1034" w14:textId="77777777" w:rsidR="003B4DA5" w:rsidRPr="00CB4D24" w:rsidRDefault="00000000" w:rsidP="00CB4D24">
      <w:pPr>
        <w:bidi/>
        <w:spacing w:after="40"/>
        <w:rPr>
          <w:rFonts w:ascii="David" w:hAnsi="David" w:cs="David"/>
        </w:rPr>
      </w:pPr>
      <w:r w:rsidRPr="00CB4D24">
        <w:rPr>
          <w:rFonts w:ascii="David" w:hAnsi="David" w:cs="David"/>
          <w:sz w:val="21"/>
          <w:rtl/>
        </w:rPr>
        <w:t xml:space="preserve">האם יש ילדים מעל גיל 6: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כן</w:t>
      </w:r>
      <w:r w:rsidRPr="00CB4D24">
        <w:rPr>
          <w:rFonts w:ascii="David" w:hAnsi="David" w:cs="David"/>
          <w:sz w:val="21"/>
          <w:rtl/>
        </w:rPr>
        <w:t xml:space="preserve">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לא</w:t>
      </w:r>
    </w:p>
    <w:p w14:paraId="24335363" w14:textId="77777777" w:rsidR="003B4DA5" w:rsidRPr="00CB4D24" w:rsidRDefault="00000000" w:rsidP="00CB4D24">
      <w:pPr>
        <w:bidi/>
        <w:spacing w:after="120"/>
        <w:rPr>
          <w:rFonts w:ascii="David" w:hAnsi="David" w:cs="David"/>
        </w:rPr>
      </w:pPr>
      <w:r w:rsidRPr="00CB4D24">
        <w:rPr>
          <w:rFonts w:ascii="David" w:hAnsi="David" w:cs="David"/>
          <w:sz w:val="21"/>
          <w:rtl/>
        </w:rPr>
        <w:t xml:space="preserve">האם יש ילדים מעל גיל 18: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כן</w:t>
      </w:r>
      <w:r w:rsidRPr="00CB4D24">
        <w:rPr>
          <w:rFonts w:ascii="David" w:hAnsi="David" w:cs="David"/>
          <w:sz w:val="21"/>
          <w:rtl/>
        </w:rPr>
        <w:t xml:space="preserve">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לא</w:t>
      </w:r>
    </w:p>
    <w:p w14:paraId="6012D527" w14:textId="77777777" w:rsidR="003B4DA5" w:rsidRPr="00CB4D24" w:rsidRDefault="00000000" w:rsidP="00CB4D24">
      <w:pPr>
        <w:bidi/>
        <w:spacing w:after="40"/>
        <w:rPr>
          <w:rFonts w:ascii="David" w:hAnsi="David" w:cs="David"/>
        </w:rPr>
      </w:pPr>
      <w:r w:rsidRPr="00CB4D24">
        <w:rPr>
          <w:rFonts w:ascii="David" w:hAnsi="David" w:cs="David"/>
          <w:b/>
          <w:sz w:val="21"/>
          <w:rtl/>
        </w:rPr>
        <w:t>סוג ההליך:</w:t>
      </w:r>
    </w:p>
    <w:tbl>
      <w:tblPr>
        <w:tblStyle w:val="aff2"/>
        <w:bidiVisual/>
        <w:tblW w:w="0" w:type="auto"/>
        <w:jc w:val="right"/>
        <w:tblLook w:val="04A0" w:firstRow="1" w:lastRow="0" w:firstColumn="1" w:lastColumn="0" w:noHBand="0" w:noVBand="1"/>
      </w:tblPr>
      <w:tblGrid>
        <w:gridCol w:w="5102"/>
        <w:gridCol w:w="5102"/>
      </w:tblGrid>
      <w:tr w:rsidR="003B4DA5" w:rsidRPr="00CB4D24" w14:paraId="59977929" w14:textId="77777777">
        <w:trPr>
          <w:jc w:val="right"/>
        </w:trPr>
        <w:tc>
          <w:tcPr>
            <w:tcW w:w="5102" w:type="dxa"/>
          </w:tcPr>
          <w:p w14:paraId="4D88315A"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תביעת</w:t>
            </w:r>
            <w:r w:rsidRPr="00CB4D24">
              <w:rPr>
                <w:rFonts w:ascii="David" w:hAnsi="David" w:cs="David"/>
                <w:sz w:val="19"/>
                <w:rtl/>
              </w:rPr>
              <w:t xml:space="preserve"> </w:t>
            </w:r>
            <w:r w:rsidRPr="00CB4D24">
              <w:rPr>
                <w:rFonts w:ascii="David" w:hAnsi="David" w:cs="David" w:hint="cs"/>
                <w:sz w:val="19"/>
                <w:rtl/>
              </w:rPr>
              <w:t>מזונות</w:t>
            </w:r>
          </w:p>
        </w:tc>
        <w:tc>
          <w:tcPr>
            <w:tcW w:w="5102" w:type="dxa"/>
          </w:tcPr>
          <w:p w14:paraId="7CDA3105"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תביעה</w:t>
            </w:r>
            <w:r w:rsidRPr="00CB4D24">
              <w:rPr>
                <w:rFonts w:ascii="David" w:hAnsi="David" w:cs="David"/>
                <w:sz w:val="19"/>
                <w:rtl/>
              </w:rPr>
              <w:t xml:space="preserve"> </w:t>
            </w:r>
            <w:r w:rsidRPr="00CB4D24">
              <w:rPr>
                <w:rFonts w:ascii="David" w:hAnsi="David" w:cs="David" w:hint="cs"/>
                <w:sz w:val="19"/>
                <w:rtl/>
              </w:rPr>
              <w:t>להפחתת</w:t>
            </w:r>
            <w:r w:rsidRPr="00CB4D24">
              <w:rPr>
                <w:rFonts w:ascii="David" w:hAnsi="David" w:cs="David"/>
                <w:sz w:val="19"/>
                <w:rtl/>
              </w:rPr>
              <w:t xml:space="preserve"> </w:t>
            </w:r>
            <w:r w:rsidRPr="00CB4D24">
              <w:rPr>
                <w:rFonts w:ascii="David" w:hAnsi="David" w:cs="David" w:hint="cs"/>
                <w:sz w:val="19"/>
                <w:rtl/>
              </w:rPr>
              <w:t>מזונות</w:t>
            </w:r>
          </w:p>
        </w:tc>
      </w:tr>
      <w:tr w:rsidR="003B4DA5" w:rsidRPr="00CB4D24" w14:paraId="65FBB2BE" w14:textId="77777777">
        <w:trPr>
          <w:jc w:val="right"/>
        </w:trPr>
        <w:tc>
          <w:tcPr>
            <w:tcW w:w="5102" w:type="dxa"/>
          </w:tcPr>
          <w:p w14:paraId="23100CE9"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תגובה</w:t>
            </w:r>
            <w:r w:rsidRPr="00CB4D24">
              <w:rPr>
                <w:rFonts w:ascii="David" w:hAnsi="David" w:cs="David"/>
                <w:sz w:val="19"/>
                <w:rtl/>
              </w:rPr>
              <w:t xml:space="preserve"> </w:t>
            </w:r>
            <w:r w:rsidRPr="00CB4D24">
              <w:rPr>
                <w:rFonts w:ascii="David" w:hAnsi="David" w:cs="David" w:hint="cs"/>
                <w:sz w:val="19"/>
                <w:rtl/>
              </w:rPr>
              <w:t>לתביעת</w:t>
            </w:r>
            <w:r w:rsidRPr="00CB4D24">
              <w:rPr>
                <w:rFonts w:ascii="David" w:hAnsi="David" w:cs="David"/>
                <w:sz w:val="19"/>
                <w:rtl/>
              </w:rPr>
              <w:t xml:space="preserve"> </w:t>
            </w:r>
            <w:r w:rsidRPr="00CB4D24">
              <w:rPr>
                <w:rFonts w:ascii="David" w:hAnsi="David" w:cs="David" w:hint="cs"/>
                <w:sz w:val="19"/>
                <w:rtl/>
              </w:rPr>
              <w:t>מזונות</w:t>
            </w:r>
          </w:p>
        </w:tc>
        <w:tc>
          <w:tcPr>
            <w:tcW w:w="5102" w:type="dxa"/>
          </w:tcPr>
          <w:p w14:paraId="39CC1984"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תביעה</w:t>
            </w:r>
            <w:r w:rsidRPr="00CB4D24">
              <w:rPr>
                <w:rFonts w:ascii="David" w:hAnsi="David" w:cs="David"/>
                <w:sz w:val="19"/>
                <w:rtl/>
              </w:rPr>
              <w:t xml:space="preserve"> </w:t>
            </w:r>
            <w:r w:rsidRPr="00CB4D24">
              <w:rPr>
                <w:rFonts w:ascii="David" w:hAnsi="David" w:cs="David" w:hint="cs"/>
                <w:sz w:val="19"/>
                <w:rtl/>
              </w:rPr>
              <w:t>להגדלת</w:t>
            </w:r>
            <w:r w:rsidRPr="00CB4D24">
              <w:rPr>
                <w:rFonts w:ascii="David" w:hAnsi="David" w:cs="David"/>
                <w:sz w:val="19"/>
                <w:rtl/>
              </w:rPr>
              <w:t xml:space="preserve"> </w:t>
            </w:r>
            <w:r w:rsidRPr="00CB4D24">
              <w:rPr>
                <w:rFonts w:ascii="David" w:hAnsi="David" w:cs="David" w:hint="cs"/>
                <w:sz w:val="19"/>
                <w:rtl/>
              </w:rPr>
              <w:t>מזונות</w:t>
            </w:r>
          </w:p>
        </w:tc>
      </w:tr>
      <w:tr w:rsidR="003B4DA5" w:rsidRPr="00CB4D24" w14:paraId="761E7A9D" w14:textId="77777777">
        <w:trPr>
          <w:jc w:val="right"/>
        </w:trPr>
        <w:tc>
          <w:tcPr>
            <w:tcW w:w="5102" w:type="dxa"/>
          </w:tcPr>
          <w:p w14:paraId="04052268"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בקשה</w:t>
            </w:r>
            <w:r w:rsidRPr="00CB4D24">
              <w:rPr>
                <w:rFonts w:ascii="David" w:hAnsi="David" w:cs="David"/>
                <w:sz w:val="19"/>
                <w:rtl/>
              </w:rPr>
              <w:t xml:space="preserve"> </w:t>
            </w:r>
            <w:r w:rsidRPr="00CB4D24">
              <w:rPr>
                <w:rFonts w:ascii="David" w:hAnsi="David" w:cs="David" w:hint="cs"/>
                <w:sz w:val="19"/>
                <w:rtl/>
              </w:rPr>
              <w:t>למזונות</w:t>
            </w:r>
            <w:r w:rsidRPr="00CB4D24">
              <w:rPr>
                <w:rFonts w:ascii="David" w:hAnsi="David" w:cs="David"/>
                <w:sz w:val="19"/>
                <w:rtl/>
              </w:rPr>
              <w:t xml:space="preserve"> </w:t>
            </w:r>
            <w:r w:rsidRPr="00CB4D24">
              <w:rPr>
                <w:rFonts w:ascii="David" w:hAnsi="David" w:cs="David" w:hint="cs"/>
                <w:sz w:val="19"/>
                <w:rtl/>
              </w:rPr>
              <w:t>זמניים</w:t>
            </w:r>
          </w:p>
        </w:tc>
        <w:tc>
          <w:tcPr>
            <w:tcW w:w="5102" w:type="dxa"/>
          </w:tcPr>
          <w:p w14:paraId="54059B2A"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מזונות</w:t>
            </w:r>
            <w:r w:rsidRPr="00CB4D24">
              <w:rPr>
                <w:rFonts w:ascii="David" w:hAnsi="David" w:cs="David"/>
                <w:sz w:val="19"/>
                <w:rtl/>
              </w:rPr>
              <w:t xml:space="preserve"> </w:t>
            </w:r>
            <w:r w:rsidRPr="00CB4D24">
              <w:rPr>
                <w:rFonts w:ascii="David" w:hAnsi="David" w:cs="David" w:hint="cs"/>
                <w:sz w:val="19"/>
                <w:rtl/>
              </w:rPr>
              <w:t>במסגרת</w:t>
            </w:r>
            <w:r w:rsidRPr="00CB4D24">
              <w:rPr>
                <w:rFonts w:ascii="David" w:hAnsi="David" w:cs="David"/>
                <w:sz w:val="19"/>
                <w:rtl/>
              </w:rPr>
              <w:t xml:space="preserve"> </w:t>
            </w:r>
            <w:r w:rsidRPr="00CB4D24">
              <w:rPr>
                <w:rFonts w:ascii="David" w:hAnsi="David" w:cs="David" w:hint="cs"/>
                <w:sz w:val="19"/>
                <w:rtl/>
              </w:rPr>
              <w:t>תביעת</w:t>
            </w:r>
            <w:r w:rsidRPr="00CB4D24">
              <w:rPr>
                <w:rFonts w:ascii="David" w:hAnsi="David" w:cs="David"/>
                <w:sz w:val="19"/>
                <w:rtl/>
              </w:rPr>
              <w:t xml:space="preserve"> </w:t>
            </w:r>
            <w:r w:rsidRPr="00CB4D24">
              <w:rPr>
                <w:rFonts w:ascii="David" w:hAnsi="David" w:cs="David" w:hint="cs"/>
                <w:sz w:val="19"/>
                <w:rtl/>
              </w:rPr>
              <w:t>גירושין</w:t>
            </w:r>
            <w:r w:rsidRPr="00CB4D24">
              <w:rPr>
                <w:rFonts w:ascii="David" w:hAnsi="David" w:cs="David"/>
                <w:sz w:val="19"/>
                <w:rtl/>
              </w:rPr>
              <w:t xml:space="preserve"> </w:t>
            </w:r>
            <w:r w:rsidRPr="00CB4D24">
              <w:rPr>
                <w:rFonts w:ascii="David" w:hAnsi="David" w:cs="David" w:hint="cs"/>
                <w:sz w:val="19"/>
                <w:rtl/>
              </w:rPr>
              <w:t>בבית</w:t>
            </w:r>
            <w:r w:rsidRPr="00CB4D24">
              <w:rPr>
                <w:rFonts w:ascii="David" w:hAnsi="David" w:cs="David"/>
                <w:sz w:val="19"/>
                <w:rtl/>
              </w:rPr>
              <w:t xml:space="preserve"> </w:t>
            </w:r>
            <w:r w:rsidRPr="00CB4D24">
              <w:rPr>
                <w:rFonts w:ascii="David" w:hAnsi="David" w:cs="David" w:hint="cs"/>
                <w:sz w:val="19"/>
                <w:rtl/>
              </w:rPr>
              <w:t>הדין</w:t>
            </w:r>
            <w:r w:rsidRPr="00CB4D24">
              <w:rPr>
                <w:rFonts w:ascii="David" w:hAnsi="David" w:cs="David"/>
                <w:sz w:val="19"/>
                <w:rtl/>
              </w:rPr>
              <w:t xml:space="preserve"> </w:t>
            </w:r>
            <w:r w:rsidRPr="00CB4D24">
              <w:rPr>
                <w:rFonts w:ascii="David" w:hAnsi="David" w:cs="David" w:hint="cs"/>
                <w:sz w:val="19"/>
                <w:rtl/>
              </w:rPr>
              <w:t>הרבני</w:t>
            </w:r>
          </w:p>
        </w:tc>
      </w:tr>
      <w:tr w:rsidR="003B4DA5" w:rsidRPr="00CB4D24" w14:paraId="6B062999" w14:textId="77777777">
        <w:trPr>
          <w:jc w:val="right"/>
        </w:trPr>
        <w:tc>
          <w:tcPr>
            <w:tcW w:w="5102" w:type="dxa"/>
          </w:tcPr>
          <w:p w14:paraId="0A52C982"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תגובה</w:t>
            </w:r>
            <w:r w:rsidRPr="00CB4D24">
              <w:rPr>
                <w:rFonts w:ascii="David" w:hAnsi="David" w:cs="David"/>
                <w:sz w:val="19"/>
                <w:rtl/>
              </w:rPr>
              <w:t xml:space="preserve"> </w:t>
            </w:r>
            <w:r w:rsidRPr="00CB4D24">
              <w:rPr>
                <w:rFonts w:ascii="David" w:hAnsi="David" w:cs="David" w:hint="cs"/>
                <w:sz w:val="19"/>
                <w:rtl/>
              </w:rPr>
              <w:t>לבקשה</w:t>
            </w:r>
            <w:r w:rsidRPr="00CB4D24">
              <w:rPr>
                <w:rFonts w:ascii="David" w:hAnsi="David" w:cs="David"/>
                <w:sz w:val="19"/>
                <w:rtl/>
              </w:rPr>
              <w:t xml:space="preserve"> </w:t>
            </w:r>
            <w:r w:rsidRPr="00CB4D24">
              <w:rPr>
                <w:rFonts w:ascii="David" w:hAnsi="David" w:cs="David" w:hint="cs"/>
                <w:sz w:val="19"/>
                <w:rtl/>
              </w:rPr>
              <w:t>למזונות</w:t>
            </w:r>
            <w:r w:rsidRPr="00CB4D24">
              <w:rPr>
                <w:rFonts w:ascii="David" w:hAnsi="David" w:cs="David"/>
                <w:sz w:val="19"/>
                <w:rtl/>
              </w:rPr>
              <w:t xml:space="preserve"> </w:t>
            </w:r>
            <w:r w:rsidRPr="00CB4D24">
              <w:rPr>
                <w:rFonts w:ascii="David" w:hAnsi="David" w:cs="David" w:hint="cs"/>
                <w:sz w:val="19"/>
                <w:rtl/>
              </w:rPr>
              <w:t>זמניים</w:t>
            </w:r>
          </w:p>
        </w:tc>
        <w:tc>
          <w:tcPr>
            <w:tcW w:w="5102" w:type="dxa"/>
          </w:tcPr>
          <w:p w14:paraId="25092611"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אחר</w:t>
            </w:r>
            <w:r w:rsidRPr="00CB4D24">
              <w:rPr>
                <w:rFonts w:ascii="David" w:hAnsi="David" w:cs="David"/>
                <w:sz w:val="19"/>
                <w:rtl/>
              </w:rPr>
              <w:t>: ___________________</w:t>
            </w:r>
          </w:p>
        </w:tc>
      </w:tr>
    </w:tbl>
    <w:p w14:paraId="6676C119" w14:textId="77777777" w:rsidR="003B4DA5" w:rsidRPr="00CB4D24" w:rsidRDefault="003B4DA5" w:rsidP="00CB4D24">
      <w:pPr>
        <w:bidi/>
        <w:rPr>
          <w:rFonts w:ascii="David" w:hAnsi="David" w:cs="David"/>
        </w:rPr>
      </w:pPr>
    </w:p>
    <w:p w14:paraId="74DAD949" w14:textId="77777777" w:rsidR="003B4DA5" w:rsidRPr="00CB4D24" w:rsidRDefault="00000000" w:rsidP="00CB4D24">
      <w:pPr>
        <w:bidi/>
        <w:spacing w:after="40"/>
        <w:rPr>
          <w:rFonts w:ascii="David" w:hAnsi="David" w:cs="David"/>
        </w:rPr>
      </w:pPr>
      <w:r w:rsidRPr="00CB4D24">
        <w:rPr>
          <w:rFonts w:ascii="David" w:hAnsi="David" w:cs="David"/>
          <w:b/>
          <w:sz w:val="21"/>
          <w:rtl/>
        </w:rPr>
        <w:t>ערכאה:</w:t>
      </w:r>
    </w:p>
    <w:tbl>
      <w:tblPr>
        <w:tblStyle w:val="aff2"/>
        <w:bidiVisual/>
        <w:tblW w:w="0" w:type="auto"/>
        <w:jc w:val="right"/>
        <w:tblLook w:val="04A0" w:firstRow="1" w:lastRow="0" w:firstColumn="1" w:lastColumn="0" w:noHBand="0" w:noVBand="1"/>
      </w:tblPr>
      <w:tblGrid>
        <w:gridCol w:w="5102"/>
        <w:gridCol w:w="5102"/>
      </w:tblGrid>
      <w:tr w:rsidR="003B4DA5" w:rsidRPr="00CB4D24" w14:paraId="12D0C8A9" w14:textId="77777777">
        <w:trPr>
          <w:jc w:val="right"/>
        </w:trPr>
        <w:tc>
          <w:tcPr>
            <w:tcW w:w="5102" w:type="dxa"/>
          </w:tcPr>
          <w:p w14:paraId="0ACEB35E"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בית</w:t>
            </w:r>
            <w:r w:rsidRPr="00CB4D24">
              <w:rPr>
                <w:rFonts w:ascii="David" w:hAnsi="David" w:cs="David"/>
                <w:sz w:val="19"/>
                <w:rtl/>
              </w:rPr>
              <w:t xml:space="preserve"> </w:t>
            </w:r>
            <w:r w:rsidRPr="00CB4D24">
              <w:rPr>
                <w:rFonts w:ascii="David" w:hAnsi="David" w:cs="David" w:hint="cs"/>
                <w:sz w:val="19"/>
                <w:rtl/>
              </w:rPr>
              <w:t>המשפט</w:t>
            </w:r>
            <w:r w:rsidRPr="00CB4D24">
              <w:rPr>
                <w:rFonts w:ascii="David" w:hAnsi="David" w:cs="David"/>
                <w:sz w:val="19"/>
                <w:rtl/>
              </w:rPr>
              <w:t xml:space="preserve"> </w:t>
            </w:r>
            <w:r w:rsidRPr="00CB4D24">
              <w:rPr>
                <w:rFonts w:ascii="David" w:hAnsi="David" w:cs="David" w:hint="cs"/>
                <w:sz w:val="19"/>
                <w:rtl/>
              </w:rPr>
              <w:t>לענייני</w:t>
            </w:r>
            <w:r w:rsidRPr="00CB4D24">
              <w:rPr>
                <w:rFonts w:ascii="David" w:hAnsi="David" w:cs="David"/>
                <w:sz w:val="19"/>
                <w:rtl/>
              </w:rPr>
              <w:t xml:space="preserve"> </w:t>
            </w:r>
            <w:r w:rsidRPr="00CB4D24">
              <w:rPr>
                <w:rFonts w:ascii="David" w:hAnsi="David" w:cs="David" w:hint="cs"/>
                <w:sz w:val="19"/>
                <w:rtl/>
              </w:rPr>
              <w:t>משפחה</w:t>
            </w:r>
          </w:p>
        </w:tc>
        <w:tc>
          <w:tcPr>
            <w:tcW w:w="5102" w:type="dxa"/>
          </w:tcPr>
          <w:p w14:paraId="36C3DBB7"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טרם</w:t>
            </w:r>
            <w:r w:rsidRPr="00CB4D24">
              <w:rPr>
                <w:rFonts w:ascii="David" w:hAnsi="David" w:cs="David"/>
                <w:sz w:val="19"/>
                <w:rtl/>
              </w:rPr>
              <w:t xml:space="preserve"> </w:t>
            </w:r>
            <w:r w:rsidRPr="00CB4D24">
              <w:rPr>
                <w:rFonts w:ascii="David" w:hAnsi="David" w:cs="David" w:hint="cs"/>
                <w:sz w:val="19"/>
                <w:rtl/>
              </w:rPr>
              <w:t>הוחלט</w:t>
            </w:r>
          </w:p>
        </w:tc>
      </w:tr>
      <w:tr w:rsidR="003B4DA5" w:rsidRPr="00CB4D24" w14:paraId="581E83EF" w14:textId="77777777">
        <w:trPr>
          <w:jc w:val="right"/>
        </w:trPr>
        <w:tc>
          <w:tcPr>
            <w:tcW w:w="5102" w:type="dxa"/>
          </w:tcPr>
          <w:p w14:paraId="6EAEB250"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בית</w:t>
            </w:r>
            <w:r w:rsidRPr="00CB4D24">
              <w:rPr>
                <w:rFonts w:ascii="David" w:hAnsi="David" w:cs="David"/>
                <w:sz w:val="19"/>
                <w:rtl/>
              </w:rPr>
              <w:t xml:space="preserve"> </w:t>
            </w:r>
            <w:r w:rsidRPr="00CB4D24">
              <w:rPr>
                <w:rFonts w:ascii="David" w:hAnsi="David" w:cs="David" w:hint="cs"/>
                <w:sz w:val="19"/>
                <w:rtl/>
              </w:rPr>
              <w:t>הדין</w:t>
            </w:r>
            <w:r w:rsidRPr="00CB4D24">
              <w:rPr>
                <w:rFonts w:ascii="David" w:hAnsi="David" w:cs="David"/>
                <w:sz w:val="19"/>
                <w:rtl/>
              </w:rPr>
              <w:t xml:space="preserve"> </w:t>
            </w:r>
            <w:r w:rsidRPr="00CB4D24">
              <w:rPr>
                <w:rFonts w:ascii="David" w:hAnsi="David" w:cs="David" w:hint="cs"/>
                <w:sz w:val="19"/>
                <w:rtl/>
              </w:rPr>
              <w:t>הרבני</w:t>
            </w:r>
          </w:p>
        </w:tc>
        <w:tc>
          <w:tcPr>
            <w:tcW w:w="5102" w:type="dxa"/>
          </w:tcPr>
          <w:p w14:paraId="3EFBACBC"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הליכים</w:t>
            </w:r>
            <w:r w:rsidRPr="00CB4D24">
              <w:rPr>
                <w:rFonts w:ascii="David" w:hAnsi="David" w:cs="David"/>
                <w:sz w:val="19"/>
                <w:rtl/>
              </w:rPr>
              <w:t xml:space="preserve"> </w:t>
            </w:r>
            <w:r w:rsidRPr="00CB4D24">
              <w:rPr>
                <w:rFonts w:ascii="David" w:hAnsi="David" w:cs="David" w:hint="cs"/>
                <w:sz w:val="19"/>
                <w:rtl/>
              </w:rPr>
              <w:t>מקבילים</w:t>
            </w:r>
          </w:p>
        </w:tc>
      </w:tr>
    </w:tbl>
    <w:p w14:paraId="25B84749" w14:textId="77777777" w:rsidR="003B4DA5" w:rsidRPr="00CB4D24" w:rsidRDefault="003B4DA5" w:rsidP="00CB4D24">
      <w:pPr>
        <w:bidi/>
        <w:rPr>
          <w:rFonts w:ascii="David" w:hAnsi="David" w:cs="David"/>
        </w:rPr>
      </w:pPr>
    </w:p>
    <w:p w14:paraId="29937EBB" w14:textId="77777777" w:rsidR="003B4DA5" w:rsidRPr="00CB4D24" w:rsidRDefault="00000000" w:rsidP="00CB4D24">
      <w:pPr>
        <w:pStyle w:val="1"/>
        <w:bidi/>
        <w:spacing w:before="200" w:after="80"/>
        <w:rPr>
          <w:rFonts w:ascii="David" w:hAnsi="David" w:cs="David"/>
        </w:rPr>
      </w:pPr>
      <w:r w:rsidRPr="00CB4D24">
        <w:rPr>
          <w:rFonts w:ascii="David" w:eastAsia="Arial" w:hAnsi="David" w:cs="David"/>
          <w:color w:val="1F4E79"/>
          <w:sz w:val="30"/>
          <w:rtl/>
        </w:rPr>
        <w:t>2. מטרת חישוב ההכנסה הפנויה</w:t>
      </w:r>
    </w:p>
    <w:tbl>
      <w:tblPr>
        <w:tblStyle w:val="aff2"/>
        <w:bidiVisual/>
        <w:tblW w:w="0" w:type="auto"/>
        <w:jc w:val="right"/>
        <w:tblLook w:val="04A0" w:firstRow="1" w:lastRow="0" w:firstColumn="1" w:lastColumn="0" w:noHBand="0" w:noVBand="1"/>
      </w:tblPr>
      <w:tblGrid>
        <w:gridCol w:w="5102"/>
        <w:gridCol w:w="5102"/>
      </w:tblGrid>
      <w:tr w:rsidR="003B4DA5" w:rsidRPr="00CB4D24" w14:paraId="798C6929" w14:textId="77777777">
        <w:trPr>
          <w:jc w:val="right"/>
        </w:trPr>
        <w:tc>
          <w:tcPr>
            <w:tcW w:w="5102" w:type="dxa"/>
          </w:tcPr>
          <w:p w14:paraId="1A71A327"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קביעת</w:t>
            </w:r>
            <w:r w:rsidRPr="00CB4D24">
              <w:rPr>
                <w:rFonts w:ascii="David" w:hAnsi="David" w:cs="David"/>
                <w:sz w:val="19"/>
                <w:rtl/>
              </w:rPr>
              <w:t xml:space="preserve"> </w:t>
            </w:r>
            <w:r w:rsidRPr="00CB4D24">
              <w:rPr>
                <w:rFonts w:ascii="David" w:hAnsi="David" w:cs="David" w:hint="cs"/>
                <w:sz w:val="19"/>
                <w:rtl/>
              </w:rPr>
              <w:t>יחס</w:t>
            </w:r>
            <w:r w:rsidRPr="00CB4D24">
              <w:rPr>
                <w:rFonts w:ascii="David" w:hAnsi="David" w:cs="David"/>
                <w:sz w:val="19"/>
                <w:rtl/>
              </w:rPr>
              <w:t xml:space="preserve"> </w:t>
            </w:r>
            <w:r w:rsidRPr="00CB4D24">
              <w:rPr>
                <w:rFonts w:ascii="David" w:hAnsi="David" w:cs="David" w:hint="cs"/>
                <w:sz w:val="19"/>
                <w:rtl/>
              </w:rPr>
              <w:t>הכנסות</w:t>
            </w:r>
            <w:r w:rsidRPr="00CB4D24">
              <w:rPr>
                <w:rFonts w:ascii="David" w:hAnsi="David" w:cs="David"/>
                <w:sz w:val="19"/>
                <w:rtl/>
              </w:rPr>
              <w:t xml:space="preserve"> </w:t>
            </w:r>
            <w:r w:rsidRPr="00CB4D24">
              <w:rPr>
                <w:rFonts w:ascii="David" w:hAnsi="David" w:cs="David" w:hint="cs"/>
                <w:sz w:val="19"/>
                <w:rtl/>
              </w:rPr>
              <w:t>בין</w:t>
            </w:r>
            <w:r w:rsidRPr="00CB4D24">
              <w:rPr>
                <w:rFonts w:ascii="David" w:hAnsi="David" w:cs="David"/>
                <w:sz w:val="19"/>
                <w:rtl/>
              </w:rPr>
              <w:t xml:space="preserve"> </w:t>
            </w:r>
            <w:r w:rsidRPr="00CB4D24">
              <w:rPr>
                <w:rFonts w:ascii="David" w:hAnsi="David" w:cs="David" w:hint="cs"/>
                <w:sz w:val="19"/>
                <w:rtl/>
              </w:rPr>
              <w:t>ההורים</w:t>
            </w:r>
          </w:p>
        </w:tc>
        <w:tc>
          <w:tcPr>
            <w:tcW w:w="5102" w:type="dxa"/>
          </w:tcPr>
          <w:p w14:paraId="148CD322"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בדיקת</w:t>
            </w:r>
            <w:r w:rsidRPr="00CB4D24">
              <w:rPr>
                <w:rFonts w:ascii="David" w:hAnsi="David" w:cs="David"/>
                <w:sz w:val="19"/>
                <w:rtl/>
              </w:rPr>
              <w:t xml:space="preserve"> </w:t>
            </w:r>
            <w:r w:rsidRPr="00CB4D24">
              <w:rPr>
                <w:rFonts w:ascii="David" w:hAnsi="David" w:cs="David" w:hint="cs"/>
                <w:sz w:val="19"/>
                <w:rtl/>
              </w:rPr>
              <w:t>פוטנציאל</w:t>
            </w:r>
            <w:r w:rsidRPr="00CB4D24">
              <w:rPr>
                <w:rFonts w:ascii="David" w:hAnsi="David" w:cs="David"/>
                <w:sz w:val="19"/>
                <w:rtl/>
              </w:rPr>
              <w:t xml:space="preserve"> </w:t>
            </w:r>
            <w:r w:rsidRPr="00CB4D24">
              <w:rPr>
                <w:rFonts w:ascii="David" w:hAnsi="David" w:cs="David" w:hint="cs"/>
                <w:sz w:val="19"/>
                <w:rtl/>
              </w:rPr>
              <w:t>השתכרות</w:t>
            </w:r>
          </w:p>
        </w:tc>
      </w:tr>
      <w:tr w:rsidR="003B4DA5" w:rsidRPr="00CB4D24" w14:paraId="5AEB8F74" w14:textId="77777777">
        <w:trPr>
          <w:jc w:val="right"/>
        </w:trPr>
        <w:tc>
          <w:tcPr>
            <w:tcW w:w="5102" w:type="dxa"/>
          </w:tcPr>
          <w:p w14:paraId="1AAB3160"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הכנת</w:t>
            </w:r>
            <w:r w:rsidRPr="00CB4D24">
              <w:rPr>
                <w:rFonts w:ascii="David" w:hAnsi="David" w:cs="David"/>
                <w:sz w:val="19"/>
                <w:rtl/>
              </w:rPr>
              <w:t xml:space="preserve"> </w:t>
            </w:r>
            <w:r w:rsidRPr="00CB4D24">
              <w:rPr>
                <w:rFonts w:ascii="David" w:hAnsi="David" w:cs="David" w:hint="cs"/>
                <w:sz w:val="19"/>
                <w:rtl/>
              </w:rPr>
              <w:t>תחשיב</w:t>
            </w:r>
            <w:r w:rsidRPr="00CB4D24">
              <w:rPr>
                <w:rFonts w:ascii="David" w:hAnsi="David" w:cs="David"/>
                <w:sz w:val="19"/>
                <w:rtl/>
              </w:rPr>
              <w:t xml:space="preserve"> </w:t>
            </w:r>
            <w:r w:rsidRPr="00CB4D24">
              <w:rPr>
                <w:rFonts w:ascii="David" w:hAnsi="David" w:cs="David" w:hint="cs"/>
                <w:sz w:val="19"/>
                <w:rtl/>
              </w:rPr>
              <w:t>מזונות</w:t>
            </w:r>
            <w:r w:rsidRPr="00CB4D24">
              <w:rPr>
                <w:rFonts w:ascii="David" w:hAnsi="David" w:cs="David"/>
                <w:sz w:val="19"/>
                <w:rtl/>
              </w:rPr>
              <w:t xml:space="preserve"> </w:t>
            </w:r>
            <w:r w:rsidRPr="00CB4D24">
              <w:rPr>
                <w:rFonts w:ascii="David" w:hAnsi="David" w:cs="David" w:hint="cs"/>
                <w:sz w:val="19"/>
                <w:rtl/>
              </w:rPr>
              <w:t>ראשוני</w:t>
            </w:r>
          </w:p>
        </w:tc>
        <w:tc>
          <w:tcPr>
            <w:tcW w:w="5102" w:type="dxa"/>
          </w:tcPr>
          <w:p w14:paraId="3491DD82"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בדיקת</w:t>
            </w:r>
            <w:r w:rsidRPr="00CB4D24">
              <w:rPr>
                <w:rFonts w:ascii="David" w:hAnsi="David" w:cs="David"/>
                <w:sz w:val="19"/>
                <w:rtl/>
              </w:rPr>
              <w:t xml:space="preserve"> </w:t>
            </w:r>
            <w:r w:rsidRPr="00CB4D24">
              <w:rPr>
                <w:rFonts w:ascii="David" w:hAnsi="David" w:cs="David" w:hint="cs"/>
                <w:sz w:val="19"/>
                <w:rtl/>
              </w:rPr>
              <w:t>הסתרת</w:t>
            </w:r>
            <w:r w:rsidRPr="00CB4D24">
              <w:rPr>
                <w:rFonts w:ascii="David" w:hAnsi="David" w:cs="David"/>
                <w:sz w:val="19"/>
                <w:rtl/>
              </w:rPr>
              <w:t xml:space="preserve"> </w:t>
            </w:r>
            <w:r w:rsidRPr="00CB4D24">
              <w:rPr>
                <w:rFonts w:ascii="David" w:hAnsi="David" w:cs="David" w:hint="cs"/>
                <w:sz w:val="19"/>
                <w:rtl/>
              </w:rPr>
              <w:t>הכנסות</w:t>
            </w:r>
          </w:p>
        </w:tc>
      </w:tr>
      <w:tr w:rsidR="003B4DA5" w:rsidRPr="00CB4D24" w14:paraId="41268265" w14:textId="77777777">
        <w:trPr>
          <w:jc w:val="right"/>
        </w:trPr>
        <w:tc>
          <w:tcPr>
            <w:tcW w:w="5102" w:type="dxa"/>
          </w:tcPr>
          <w:p w14:paraId="19EB3D12"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הכנת</w:t>
            </w:r>
            <w:r w:rsidRPr="00CB4D24">
              <w:rPr>
                <w:rFonts w:ascii="David" w:hAnsi="David" w:cs="David"/>
                <w:sz w:val="19"/>
                <w:rtl/>
              </w:rPr>
              <w:t xml:space="preserve"> </w:t>
            </w:r>
            <w:r w:rsidRPr="00CB4D24">
              <w:rPr>
                <w:rFonts w:ascii="David" w:hAnsi="David" w:cs="David" w:hint="cs"/>
                <w:sz w:val="19"/>
                <w:rtl/>
              </w:rPr>
              <w:t>בקשה</w:t>
            </w:r>
            <w:r w:rsidRPr="00CB4D24">
              <w:rPr>
                <w:rFonts w:ascii="David" w:hAnsi="David" w:cs="David"/>
                <w:sz w:val="19"/>
                <w:rtl/>
              </w:rPr>
              <w:t xml:space="preserve"> </w:t>
            </w:r>
            <w:r w:rsidRPr="00CB4D24">
              <w:rPr>
                <w:rFonts w:ascii="David" w:hAnsi="David" w:cs="David" w:hint="cs"/>
                <w:sz w:val="19"/>
                <w:rtl/>
              </w:rPr>
              <w:t>למזונות</w:t>
            </w:r>
            <w:r w:rsidRPr="00CB4D24">
              <w:rPr>
                <w:rFonts w:ascii="David" w:hAnsi="David" w:cs="David"/>
                <w:sz w:val="19"/>
                <w:rtl/>
              </w:rPr>
              <w:t xml:space="preserve"> </w:t>
            </w:r>
            <w:r w:rsidRPr="00CB4D24">
              <w:rPr>
                <w:rFonts w:ascii="David" w:hAnsi="David" w:cs="David" w:hint="cs"/>
                <w:sz w:val="19"/>
                <w:rtl/>
              </w:rPr>
              <w:t>זמניים</w:t>
            </w:r>
          </w:p>
        </w:tc>
        <w:tc>
          <w:tcPr>
            <w:tcW w:w="5102" w:type="dxa"/>
          </w:tcPr>
          <w:p w14:paraId="70928C8A"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בחירת</w:t>
            </w:r>
            <w:r w:rsidRPr="00CB4D24">
              <w:rPr>
                <w:rFonts w:ascii="David" w:hAnsi="David" w:cs="David"/>
                <w:sz w:val="19"/>
                <w:rtl/>
              </w:rPr>
              <w:t xml:space="preserve"> </w:t>
            </w:r>
            <w:r w:rsidRPr="00CB4D24">
              <w:rPr>
                <w:rFonts w:ascii="David" w:hAnsi="David" w:cs="David" w:hint="cs"/>
                <w:sz w:val="19"/>
                <w:rtl/>
              </w:rPr>
              <w:t>ערכאה</w:t>
            </w:r>
          </w:p>
        </w:tc>
      </w:tr>
      <w:tr w:rsidR="003B4DA5" w:rsidRPr="00CB4D24" w14:paraId="559053AD" w14:textId="77777777">
        <w:trPr>
          <w:jc w:val="right"/>
        </w:trPr>
        <w:tc>
          <w:tcPr>
            <w:tcW w:w="5102" w:type="dxa"/>
          </w:tcPr>
          <w:p w14:paraId="7D6524B2"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הכנת</w:t>
            </w:r>
            <w:r w:rsidRPr="00CB4D24">
              <w:rPr>
                <w:rFonts w:ascii="David" w:hAnsi="David" w:cs="David"/>
                <w:sz w:val="19"/>
                <w:rtl/>
              </w:rPr>
              <w:t xml:space="preserve"> </w:t>
            </w:r>
            <w:r w:rsidRPr="00CB4D24">
              <w:rPr>
                <w:rFonts w:ascii="David" w:hAnsi="David" w:cs="David" w:hint="cs"/>
                <w:sz w:val="19"/>
                <w:rtl/>
              </w:rPr>
              <w:t>תגובה</w:t>
            </w:r>
            <w:r w:rsidRPr="00CB4D24">
              <w:rPr>
                <w:rFonts w:ascii="David" w:hAnsi="David" w:cs="David"/>
                <w:sz w:val="19"/>
                <w:rtl/>
              </w:rPr>
              <w:t xml:space="preserve"> </w:t>
            </w:r>
            <w:r w:rsidRPr="00CB4D24">
              <w:rPr>
                <w:rFonts w:ascii="David" w:hAnsi="David" w:cs="David" w:hint="cs"/>
                <w:sz w:val="19"/>
                <w:rtl/>
              </w:rPr>
              <w:t>לבקשה</w:t>
            </w:r>
            <w:r w:rsidRPr="00CB4D24">
              <w:rPr>
                <w:rFonts w:ascii="David" w:hAnsi="David" w:cs="David"/>
                <w:sz w:val="19"/>
                <w:rtl/>
              </w:rPr>
              <w:t xml:space="preserve"> </w:t>
            </w:r>
            <w:r w:rsidRPr="00CB4D24">
              <w:rPr>
                <w:rFonts w:ascii="David" w:hAnsi="David" w:cs="David" w:hint="cs"/>
                <w:sz w:val="19"/>
                <w:rtl/>
              </w:rPr>
              <w:t>למזונות</w:t>
            </w:r>
            <w:r w:rsidRPr="00CB4D24">
              <w:rPr>
                <w:rFonts w:ascii="David" w:hAnsi="David" w:cs="David"/>
                <w:sz w:val="19"/>
                <w:rtl/>
              </w:rPr>
              <w:t xml:space="preserve"> </w:t>
            </w:r>
            <w:r w:rsidRPr="00CB4D24">
              <w:rPr>
                <w:rFonts w:ascii="David" w:hAnsi="David" w:cs="David" w:hint="cs"/>
                <w:sz w:val="19"/>
                <w:rtl/>
              </w:rPr>
              <w:t>זמניים</w:t>
            </w:r>
          </w:p>
        </w:tc>
        <w:tc>
          <w:tcPr>
            <w:tcW w:w="5102" w:type="dxa"/>
          </w:tcPr>
          <w:p w14:paraId="2C3DAFDC"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הכנת</w:t>
            </w:r>
            <w:r w:rsidRPr="00CB4D24">
              <w:rPr>
                <w:rFonts w:ascii="David" w:hAnsi="David" w:cs="David"/>
                <w:sz w:val="19"/>
                <w:rtl/>
              </w:rPr>
              <w:t xml:space="preserve"> </w:t>
            </w:r>
            <w:r w:rsidRPr="00CB4D24">
              <w:rPr>
                <w:rFonts w:ascii="David" w:hAnsi="David" w:cs="David" w:hint="cs"/>
                <w:sz w:val="19"/>
                <w:rtl/>
              </w:rPr>
              <w:t>טיעון</w:t>
            </w:r>
            <w:r w:rsidRPr="00CB4D24">
              <w:rPr>
                <w:rFonts w:ascii="David" w:hAnsi="David" w:cs="David"/>
                <w:sz w:val="19"/>
                <w:rtl/>
              </w:rPr>
              <w:t xml:space="preserve"> </w:t>
            </w:r>
            <w:r w:rsidRPr="00CB4D24">
              <w:rPr>
                <w:rFonts w:ascii="David" w:hAnsi="David" w:cs="David" w:hint="cs"/>
                <w:sz w:val="19"/>
                <w:rtl/>
              </w:rPr>
              <w:t>לבית</w:t>
            </w:r>
            <w:r w:rsidRPr="00CB4D24">
              <w:rPr>
                <w:rFonts w:ascii="David" w:hAnsi="David" w:cs="David"/>
                <w:sz w:val="19"/>
                <w:rtl/>
              </w:rPr>
              <w:t xml:space="preserve"> </w:t>
            </w:r>
            <w:r w:rsidRPr="00CB4D24">
              <w:rPr>
                <w:rFonts w:ascii="David" w:hAnsi="David" w:cs="David" w:hint="cs"/>
                <w:sz w:val="19"/>
                <w:rtl/>
              </w:rPr>
              <w:t>הדין</w:t>
            </w:r>
            <w:r w:rsidRPr="00CB4D24">
              <w:rPr>
                <w:rFonts w:ascii="David" w:hAnsi="David" w:cs="David"/>
                <w:sz w:val="19"/>
                <w:rtl/>
              </w:rPr>
              <w:t xml:space="preserve"> </w:t>
            </w:r>
            <w:r w:rsidRPr="00CB4D24">
              <w:rPr>
                <w:rFonts w:ascii="David" w:hAnsi="David" w:cs="David" w:hint="cs"/>
                <w:sz w:val="19"/>
                <w:rtl/>
              </w:rPr>
              <w:t>הרבני</w:t>
            </w:r>
          </w:p>
        </w:tc>
      </w:tr>
      <w:tr w:rsidR="003B4DA5" w:rsidRPr="00CB4D24" w14:paraId="11791D2E" w14:textId="77777777">
        <w:trPr>
          <w:jc w:val="right"/>
        </w:trPr>
        <w:tc>
          <w:tcPr>
            <w:tcW w:w="5102" w:type="dxa"/>
          </w:tcPr>
          <w:p w14:paraId="1CE6FC00"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ביסוס</w:t>
            </w:r>
            <w:r w:rsidRPr="00CB4D24">
              <w:rPr>
                <w:rFonts w:ascii="David" w:hAnsi="David" w:cs="David"/>
                <w:sz w:val="19"/>
                <w:rtl/>
              </w:rPr>
              <w:t xml:space="preserve"> </w:t>
            </w:r>
            <w:r w:rsidRPr="00CB4D24">
              <w:rPr>
                <w:rFonts w:ascii="David" w:hAnsi="David" w:cs="David" w:hint="cs"/>
                <w:sz w:val="19"/>
                <w:rtl/>
              </w:rPr>
              <w:t>תביעה</w:t>
            </w:r>
            <w:r w:rsidRPr="00CB4D24">
              <w:rPr>
                <w:rFonts w:ascii="David" w:hAnsi="David" w:cs="David"/>
                <w:sz w:val="19"/>
                <w:rtl/>
              </w:rPr>
              <w:t xml:space="preserve"> </w:t>
            </w:r>
            <w:r w:rsidRPr="00CB4D24">
              <w:rPr>
                <w:rFonts w:ascii="David" w:hAnsi="David" w:cs="David" w:hint="cs"/>
                <w:sz w:val="19"/>
                <w:rtl/>
              </w:rPr>
              <w:t>להפחתת</w:t>
            </w:r>
            <w:r w:rsidRPr="00CB4D24">
              <w:rPr>
                <w:rFonts w:ascii="David" w:hAnsi="David" w:cs="David"/>
                <w:sz w:val="19"/>
                <w:rtl/>
              </w:rPr>
              <w:t xml:space="preserve"> </w:t>
            </w:r>
            <w:r w:rsidRPr="00CB4D24">
              <w:rPr>
                <w:rFonts w:ascii="David" w:hAnsi="David" w:cs="David" w:hint="cs"/>
                <w:sz w:val="19"/>
                <w:rtl/>
              </w:rPr>
              <w:t>מזונות</w:t>
            </w:r>
          </w:p>
        </w:tc>
        <w:tc>
          <w:tcPr>
            <w:tcW w:w="5102" w:type="dxa"/>
          </w:tcPr>
          <w:p w14:paraId="645E51E8"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הכנת</w:t>
            </w:r>
            <w:r w:rsidRPr="00CB4D24">
              <w:rPr>
                <w:rFonts w:ascii="David" w:hAnsi="David" w:cs="David"/>
                <w:sz w:val="19"/>
                <w:rtl/>
              </w:rPr>
              <w:t xml:space="preserve"> </w:t>
            </w:r>
            <w:r w:rsidRPr="00CB4D24">
              <w:rPr>
                <w:rFonts w:ascii="David" w:hAnsi="David" w:cs="David" w:hint="cs"/>
                <w:sz w:val="19"/>
                <w:rtl/>
              </w:rPr>
              <w:t>משא</w:t>
            </w:r>
            <w:r w:rsidRPr="00CB4D24">
              <w:rPr>
                <w:rFonts w:ascii="David" w:hAnsi="David" w:cs="David"/>
                <w:sz w:val="19"/>
                <w:rtl/>
              </w:rPr>
              <w:t xml:space="preserve"> </w:t>
            </w:r>
            <w:r w:rsidRPr="00CB4D24">
              <w:rPr>
                <w:rFonts w:ascii="David" w:hAnsi="David" w:cs="David" w:hint="cs"/>
                <w:sz w:val="19"/>
                <w:rtl/>
              </w:rPr>
              <w:t>ומתן</w:t>
            </w:r>
            <w:r w:rsidRPr="00CB4D24">
              <w:rPr>
                <w:rFonts w:ascii="David" w:hAnsi="David" w:cs="David"/>
                <w:sz w:val="19"/>
                <w:rtl/>
              </w:rPr>
              <w:t xml:space="preserve"> </w:t>
            </w:r>
            <w:r w:rsidRPr="00CB4D24">
              <w:rPr>
                <w:rFonts w:ascii="David" w:hAnsi="David" w:cs="David" w:hint="cs"/>
                <w:sz w:val="19"/>
                <w:rtl/>
              </w:rPr>
              <w:t>או</w:t>
            </w:r>
            <w:r w:rsidRPr="00CB4D24">
              <w:rPr>
                <w:rFonts w:ascii="David" w:hAnsi="David" w:cs="David"/>
                <w:sz w:val="19"/>
                <w:rtl/>
              </w:rPr>
              <w:t xml:space="preserve"> </w:t>
            </w:r>
            <w:r w:rsidRPr="00CB4D24">
              <w:rPr>
                <w:rFonts w:ascii="David" w:hAnsi="David" w:cs="David" w:hint="cs"/>
                <w:sz w:val="19"/>
                <w:rtl/>
              </w:rPr>
              <w:t>הצעת</w:t>
            </w:r>
            <w:r w:rsidRPr="00CB4D24">
              <w:rPr>
                <w:rFonts w:ascii="David" w:hAnsi="David" w:cs="David"/>
                <w:sz w:val="19"/>
                <w:rtl/>
              </w:rPr>
              <w:t xml:space="preserve"> </w:t>
            </w:r>
            <w:r w:rsidRPr="00CB4D24">
              <w:rPr>
                <w:rFonts w:ascii="David" w:hAnsi="David" w:cs="David" w:hint="cs"/>
                <w:sz w:val="19"/>
                <w:rtl/>
              </w:rPr>
              <w:t>פשרה</w:t>
            </w:r>
          </w:p>
        </w:tc>
      </w:tr>
      <w:tr w:rsidR="003B4DA5" w:rsidRPr="00CB4D24" w14:paraId="779F2C38" w14:textId="77777777">
        <w:trPr>
          <w:jc w:val="right"/>
        </w:trPr>
        <w:tc>
          <w:tcPr>
            <w:tcW w:w="5102" w:type="dxa"/>
          </w:tcPr>
          <w:p w14:paraId="6E6136C3"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ביסוס</w:t>
            </w:r>
            <w:r w:rsidRPr="00CB4D24">
              <w:rPr>
                <w:rFonts w:ascii="David" w:hAnsi="David" w:cs="David"/>
                <w:sz w:val="19"/>
                <w:rtl/>
              </w:rPr>
              <w:t xml:space="preserve"> </w:t>
            </w:r>
            <w:r w:rsidRPr="00CB4D24">
              <w:rPr>
                <w:rFonts w:ascii="David" w:hAnsi="David" w:cs="David" w:hint="cs"/>
                <w:sz w:val="19"/>
                <w:rtl/>
              </w:rPr>
              <w:t>תביעה</w:t>
            </w:r>
            <w:r w:rsidRPr="00CB4D24">
              <w:rPr>
                <w:rFonts w:ascii="David" w:hAnsi="David" w:cs="David"/>
                <w:sz w:val="19"/>
                <w:rtl/>
              </w:rPr>
              <w:t xml:space="preserve"> </w:t>
            </w:r>
            <w:r w:rsidRPr="00CB4D24">
              <w:rPr>
                <w:rFonts w:ascii="David" w:hAnsi="David" w:cs="David" w:hint="cs"/>
                <w:sz w:val="19"/>
                <w:rtl/>
              </w:rPr>
              <w:t>להגדלת</w:t>
            </w:r>
            <w:r w:rsidRPr="00CB4D24">
              <w:rPr>
                <w:rFonts w:ascii="David" w:hAnsi="David" w:cs="David"/>
                <w:sz w:val="19"/>
                <w:rtl/>
              </w:rPr>
              <w:t xml:space="preserve"> </w:t>
            </w:r>
            <w:r w:rsidRPr="00CB4D24">
              <w:rPr>
                <w:rFonts w:ascii="David" w:hAnsi="David" w:cs="David" w:hint="cs"/>
                <w:sz w:val="19"/>
                <w:rtl/>
              </w:rPr>
              <w:t>מזונות</w:t>
            </w:r>
          </w:p>
        </w:tc>
        <w:tc>
          <w:tcPr>
            <w:tcW w:w="5102" w:type="dxa"/>
          </w:tcPr>
          <w:p w14:paraId="227EDADE"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אחר</w:t>
            </w:r>
            <w:r w:rsidRPr="00CB4D24">
              <w:rPr>
                <w:rFonts w:ascii="David" w:hAnsi="David" w:cs="David"/>
                <w:sz w:val="19"/>
                <w:rtl/>
              </w:rPr>
              <w:t>: ___________________</w:t>
            </w:r>
          </w:p>
        </w:tc>
      </w:tr>
    </w:tbl>
    <w:p w14:paraId="30705BAD" w14:textId="77777777" w:rsidR="003B4DA5" w:rsidRPr="00CB4D24" w:rsidRDefault="003B4DA5" w:rsidP="00CB4D24">
      <w:pPr>
        <w:bidi/>
        <w:rPr>
          <w:rFonts w:ascii="David" w:hAnsi="David" w:cs="David"/>
        </w:rPr>
      </w:pPr>
    </w:p>
    <w:p w14:paraId="6179D516" w14:textId="77777777" w:rsidR="003B4DA5" w:rsidRPr="00CB4D24" w:rsidRDefault="00000000" w:rsidP="00CB4D24">
      <w:pPr>
        <w:pStyle w:val="1"/>
        <w:bidi/>
        <w:spacing w:before="200" w:after="80"/>
        <w:rPr>
          <w:rFonts w:ascii="David" w:hAnsi="David" w:cs="David"/>
        </w:rPr>
      </w:pPr>
      <w:r w:rsidRPr="00CB4D24">
        <w:rPr>
          <w:rFonts w:ascii="David" w:eastAsia="Arial" w:hAnsi="David" w:cs="David"/>
          <w:color w:val="1F4E79"/>
          <w:sz w:val="30"/>
          <w:rtl/>
        </w:rPr>
        <w:t>3. עקרונות עבודה בסיסיים</w:t>
      </w:r>
    </w:p>
    <w:p w14:paraId="19F093A6" w14:textId="77777777" w:rsidR="003B4DA5" w:rsidRPr="00CB4D24" w:rsidRDefault="00000000" w:rsidP="00CB4D24">
      <w:pPr>
        <w:pStyle w:val="a0"/>
        <w:bidi/>
        <w:spacing w:after="40"/>
        <w:ind w:left="0" w:right="227"/>
        <w:rPr>
          <w:rFonts w:ascii="David" w:hAnsi="David" w:cs="David"/>
        </w:rPr>
      </w:pPr>
      <w:r w:rsidRPr="00CB4D24">
        <w:rPr>
          <w:rFonts w:ascii="David" w:hAnsi="David" w:cs="David"/>
          <w:sz w:val="21"/>
          <w:rtl/>
        </w:rPr>
        <w:t>אין להסתמך באופן אוטומטי על הנטו לתשלום בתלוש השכר.</w:t>
      </w:r>
    </w:p>
    <w:p w14:paraId="3D5CF4F0" w14:textId="77777777" w:rsidR="003B4DA5" w:rsidRPr="00CB4D24" w:rsidRDefault="00000000" w:rsidP="00CB4D24">
      <w:pPr>
        <w:pStyle w:val="a0"/>
        <w:bidi/>
        <w:spacing w:after="40"/>
        <w:ind w:left="0" w:right="227"/>
        <w:rPr>
          <w:rFonts w:ascii="David" w:hAnsi="David" w:cs="David"/>
        </w:rPr>
      </w:pPr>
      <w:r w:rsidRPr="00CB4D24">
        <w:rPr>
          <w:rFonts w:ascii="David" w:hAnsi="David" w:cs="David"/>
          <w:sz w:val="21"/>
          <w:rtl/>
        </w:rPr>
        <w:t>יש לבדוק את ההכנסה האמיתית מכל המקורות: שכר, עסק, נכסים, קצבאות, הטבות, בונוסים, רכב צמוד, קרנות, השקעות והכנסות נוספות.</w:t>
      </w:r>
    </w:p>
    <w:p w14:paraId="322D666B" w14:textId="77777777" w:rsidR="003B4DA5" w:rsidRPr="00CB4D24" w:rsidRDefault="00000000" w:rsidP="00CB4D24">
      <w:pPr>
        <w:pStyle w:val="a0"/>
        <w:bidi/>
        <w:spacing w:after="40"/>
        <w:ind w:left="0" w:right="227"/>
        <w:rPr>
          <w:rFonts w:ascii="David" w:hAnsi="David" w:cs="David"/>
        </w:rPr>
      </w:pPr>
      <w:r w:rsidRPr="00CB4D24">
        <w:rPr>
          <w:rFonts w:ascii="David" w:hAnsi="David" w:cs="David"/>
          <w:sz w:val="21"/>
          <w:rtl/>
        </w:rPr>
        <w:t>יש להבחין בין ניכויי חובה לבין ניכויי רשות.</w:t>
      </w:r>
    </w:p>
    <w:p w14:paraId="12BED870" w14:textId="77777777" w:rsidR="003B4DA5" w:rsidRPr="00CB4D24" w:rsidRDefault="00000000" w:rsidP="00CB4D24">
      <w:pPr>
        <w:pStyle w:val="a0"/>
        <w:bidi/>
        <w:spacing w:after="40"/>
        <w:ind w:left="0" w:right="227"/>
        <w:rPr>
          <w:rFonts w:ascii="David" w:hAnsi="David" w:cs="David"/>
        </w:rPr>
      </w:pPr>
      <w:r w:rsidRPr="00CB4D24">
        <w:rPr>
          <w:rFonts w:ascii="David" w:hAnsi="David" w:cs="David"/>
          <w:sz w:val="21"/>
          <w:rtl/>
        </w:rPr>
        <w:t>יש לבחון רכיבי שכר שאינם מופיעים כהכנסה חודשית קבועה אך משקפים יכולת כלכלית בפועל.</w:t>
      </w:r>
    </w:p>
    <w:p w14:paraId="3E81F1B1" w14:textId="77777777" w:rsidR="003B4DA5" w:rsidRPr="00CB4D24" w:rsidRDefault="00000000" w:rsidP="00CB4D24">
      <w:pPr>
        <w:pStyle w:val="a0"/>
        <w:bidi/>
        <w:spacing w:after="40"/>
        <w:ind w:left="0" w:right="227"/>
        <w:rPr>
          <w:rFonts w:ascii="David" w:hAnsi="David" w:cs="David"/>
        </w:rPr>
      </w:pPr>
      <w:r w:rsidRPr="00CB4D24">
        <w:rPr>
          <w:rFonts w:ascii="David" w:hAnsi="David" w:cs="David"/>
          <w:sz w:val="21"/>
          <w:rtl/>
        </w:rPr>
        <w:t>יש להפחית הוצאות מדור אישיות והוצאות בסיסיות הכרחיות בזהירות ובמידה סבירה.</w:t>
      </w:r>
    </w:p>
    <w:p w14:paraId="1A21E533" w14:textId="77777777" w:rsidR="003B4DA5" w:rsidRPr="00CB4D24" w:rsidRDefault="00000000" w:rsidP="00CB4D24">
      <w:pPr>
        <w:pStyle w:val="a0"/>
        <w:bidi/>
        <w:spacing w:after="40"/>
        <w:ind w:left="0" w:right="227"/>
        <w:rPr>
          <w:rFonts w:ascii="David" w:hAnsi="David" w:cs="David"/>
        </w:rPr>
      </w:pPr>
      <w:r w:rsidRPr="00CB4D24">
        <w:rPr>
          <w:rFonts w:ascii="David" w:hAnsi="David" w:cs="David"/>
          <w:sz w:val="21"/>
          <w:rtl/>
        </w:rPr>
        <w:t>יש לבחון האם הורה אינו ממצה את פוטנציאל השתכרותו.</w:t>
      </w:r>
    </w:p>
    <w:p w14:paraId="21629D76" w14:textId="77777777" w:rsidR="003B4DA5" w:rsidRPr="00CB4D24" w:rsidRDefault="00000000" w:rsidP="00CB4D24">
      <w:pPr>
        <w:pStyle w:val="a0"/>
        <w:bidi/>
        <w:spacing w:after="40"/>
        <w:ind w:left="0" w:right="227"/>
        <w:rPr>
          <w:rFonts w:ascii="David" w:hAnsi="David" w:cs="David"/>
        </w:rPr>
      </w:pPr>
      <w:r w:rsidRPr="00CB4D24">
        <w:rPr>
          <w:rFonts w:ascii="David" w:hAnsi="David" w:cs="David"/>
          <w:sz w:val="21"/>
          <w:rtl/>
        </w:rPr>
        <w:t>יש לבדוק האם קיימת רמת חיים שאינה מתיישבת עם ההכנסה המדווחת.</w:t>
      </w:r>
    </w:p>
    <w:p w14:paraId="5F3F79BA" w14:textId="77777777" w:rsidR="003B4DA5" w:rsidRPr="00CB4D24" w:rsidRDefault="00000000" w:rsidP="00CB4D24">
      <w:pPr>
        <w:pStyle w:val="a0"/>
        <w:bidi/>
        <w:spacing w:after="40"/>
        <w:ind w:left="0" w:right="227"/>
        <w:rPr>
          <w:rFonts w:ascii="David" w:hAnsi="David" w:cs="David"/>
        </w:rPr>
      </w:pPr>
      <w:r w:rsidRPr="00CB4D24">
        <w:rPr>
          <w:rFonts w:ascii="David" w:hAnsi="David" w:cs="David"/>
          <w:sz w:val="21"/>
          <w:rtl/>
        </w:rPr>
        <w:t>יש לבדוק את התוצאה הסופית: האם נוצר פער בלתי סביר בין הבתים או מצב של בית עשיר ובית עני.</w:t>
      </w:r>
    </w:p>
    <w:p w14:paraId="212DC7D0" w14:textId="77777777" w:rsidR="003B4DA5" w:rsidRPr="00CB4D24" w:rsidRDefault="00000000" w:rsidP="00CB4D24">
      <w:pPr>
        <w:pStyle w:val="1"/>
        <w:bidi/>
        <w:spacing w:before="200" w:after="80"/>
        <w:rPr>
          <w:rFonts w:ascii="David" w:hAnsi="David" w:cs="David"/>
        </w:rPr>
      </w:pPr>
      <w:r w:rsidRPr="00CB4D24">
        <w:rPr>
          <w:rFonts w:ascii="David" w:eastAsia="Arial" w:hAnsi="David" w:cs="David"/>
          <w:color w:val="1F4E79"/>
          <w:sz w:val="30"/>
          <w:rtl/>
        </w:rPr>
        <w:t>4. טבלת נתונים ראשונית</w:t>
      </w:r>
    </w:p>
    <w:tbl>
      <w:tblPr>
        <w:tblStyle w:val="aff2"/>
        <w:bidiVisual/>
        <w:tblW w:w="0" w:type="auto"/>
        <w:jc w:val="right"/>
        <w:tblLook w:val="04A0" w:firstRow="1" w:lastRow="0" w:firstColumn="1" w:lastColumn="0" w:noHBand="0" w:noVBand="1"/>
      </w:tblPr>
      <w:tblGrid>
        <w:gridCol w:w="2551"/>
        <w:gridCol w:w="2551"/>
        <w:gridCol w:w="2551"/>
        <w:gridCol w:w="2551"/>
      </w:tblGrid>
      <w:tr w:rsidR="003B4DA5" w:rsidRPr="00CB4D24" w14:paraId="3484217F" w14:textId="77777777">
        <w:trPr>
          <w:tblHeader/>
          <w:jc w:val="right"/>
        </w:trPr>
        <w:tc>
          <w:tcPr>
            <w:tcW w:w="2551" w:type="dxa"/>
            <w:shd w:val="clear" w:color="auto" w:fill="1F4E79"/>
          </w:tcPr>
          <w:p w14:paraId="745737F9"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7"/>
                <w:rtl/>
              </w:rPr>
              <w:t>נתון</w:t>
            </w:r>
          </w:p>
        </w:tc>
        <w:tc>
          <w:tcPr>
            <w:tcW w:w="2551" w:type="dxa"/>
            <w:shd w:val="clear" w:color="auto" w:fill="1F4E79"/>
          </w:tcPr>
          <w:p w14:paraId="510B3B40"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7"/>
                <w:rtl/>
              </w:rPr>
              <w:t>הורה א'</w:t>
            </w:r>
          </w:p>
        </w:tc>
        <w:tc>
          <w:tcPr>
            <w:tcW w:w="2551" w:type="dxa"/>
            <w:shd w:val="clear" w:color="auto" w:fill="1F4E79"/>
          </w:tcPr>
          <w:p w14:paraId="36ECE064"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7"/>
                <w:rtl/>
              </w:rPr>
              <w:t>הורה ב'</w:t>
            </w:r>
          </w:p>
        </w:tc>
        <w:tc>
          <w:tcPr>
            <w:tcW w:w="2551" w:type="dxa"/>
            <w:shd w:val="clear" w:color="auto" w:fill="1F4E79"/>
          </w:tcPr>
          <w:p w14:paraId="38692383"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7"/>
                <w:rtl/>
              </w:rPr>
              <w:t>הערות</w:t>
            </w:r>
          </w:p>
        </w:tc>
      </w:tr>
      <w:tr w:rsidR="003B4DA5" w:rsidRPr="00CB4D24" w14:paraId="5B445C0F" w14:textId="77777777">
        <w:trPr>
          <w:jc w:val="right"/>
        </w:trPr>
        <w:tc>
          <w:tcPr>
            <w:tcW w:w="2551" w:type="dxa"/>
          </w:tcPr>
          <w:p w14:paraId="4C05D4DC" w14:textId="77777777" w:rsidR="003B4DA5" w:rsidRPr="00CB4D24" w:rsidRDefault="00000000" w:rsidP="00CB4D24">
            <w:pPr>
              <w:bidi/>
              <w:spacing w:line="276" w:lineRule="auto"/>
              <w:rPr>
                <w:rFonts w:ascii="David" w:hAnsi="David" w:cs="David"/>
              </w:rPr>
            </w:pPr>
            <w:r w:rsidRPr="00CB4D24">
              <w:rPr>
                <w:rFonts w:ascii="David" w:hAnsi="David" w:cs="David"/>
                <w:sz w:val="17"/>
                <w:rtl/>
              </w:rPr>
              <w:t>הכנסה חודשית נטענת</w:t>
            </w:r>
          </w:p>
        </w:tc>
        <w:tc>
          <w:tcPr>
            <w:tcW w:w="2551" w:type="dxa"/>
          </w:tcPr>
          <w:p w14:paraId="16C3DFF4" w14:textId="77777777" w:rsidR="003B4DA5" w:rsidRPr="00CB4D24" w:rsidRDefault="003B4DA5" w:rsidP="00CB4D24">
            <w:pPr>
              <w:bidi/>
              <w:spacing w:line="276" w:lineRule="auto"/>
              <w:rPr>
                <w:rFonts w:ascii="David" w:hAnsi="David" w:cs="David"/>
              </w:rPr>
            </w:pPr>
          </w:p>
        </w:tc>
        <w:tc>
          <w:tcPr>
            <w:tcW w:w="2551" w:type="dxa"/>
          </w:tcPr>
          <w:p w14:paraId="737359EC" w14:textId="77777777" w:rsidR="003B4DA5" w:rsidRPr="00CB4D24" w:rsidRDefault="003B4DA5" w:rsidP="00CB4D24">
            <w:pPr>
              <w:bidi/>
              <w:spacing w:line="276" w:lineRule="auto"/>
              <w:rPr>
                <w:rFonts w:ascii="David" w:hAnsi="David" w:cs="David"/>
              </w:rPr>
            </w:pPr>
          </w:p>
        </w:tc>
        <w:tc>
          <w:tcPr>
            <w:tcW w:w="2551" w:type="dxa"/>
          </w:tcPr>
          <w:p w14:paraId="2B4D9B1C" w14:textId="77777777" w:rsidR="003B4DA5" w:rsidRPr="00CB4D24" w:rsidRDefault="003B4DA5" w:rsidP="00CB4D24">
            <w:pPr>
              <w:bidi/>
              <w:spacing w:line="276" w:lineRule="auto"/>
              <w:rPr>
                <w:rFonts w:ascii="David" w:hAnsi="David" w:cs="David"/>
              </w:rPr>
            </w:pPr>
          </w:p>
        </w:tc>
      </w:tr>
      <w:tr w:rsidR="003B4DA5" w:rsidRPr="00CB4D24" w14:paraId="2321D337" w14:textId="77777777">
        <w:trPr>
          <w:jc w:val="right"/>
        </w:trPr>
        <w:tc>
          <w:tcPr>
            <w:tcW w:w="2551" w:type="dxa"/>
          </w:tcPr>
          <w:p w14:paraId="688C91F3" w14:textId="77777777" w:rsidR="003B4DA5" w:rsidRPr="00CB4D24" w:rsidRDefault="00000000" w:rsidP="00CB4D24">
            <w:pPr>
              <w:bidi/>
              <w:spacing w:line="276" w:lineRule="auto"/>
              <w:rPr>
                <w:rFonts w:ascii="David" w:hAnsi="David" w:cs="David"/>
              </w:rPr>
            </w:pPr>
            <w:r w:rsidRPr="00CB4D24">
              <w:rPr>
                <w:rFonts w:ascii="David" w:hAnsi="David" w:cs="David"/>
                <w:sz w:val="17"/>
                <w:rtl/>
              </w:rPr>
              <w:t>הכנסה לפי תלושים</w:t>
            </w:r>
          </w:p>
        </w:tc>
        <w:tc>
          <w:tcPr>
            <w:tcW w:w="2551" w:type="dxa"/>
          </w:tcPr>
          <w:p w14:paraId="73C803B2" w14:textId="77777777" w:rsidR="003B4DA5" w:rsidRPr="00CB4D24" w:rsidRDefault="003B4DA5" w:rsidP="00CB4D24">
            <w:pPr>
              <w:bidi/>
              <w:spacing w:line="276" w:lineRule="auto"/>
              <w:rPr>
                <w:rFonts w:ascii="David" w:hAnsi="David" w:cs="David"/>
              </w:rPr>
            </w:pPr>
          </w:p>
        </w:tc>
        <w:tc>
          <w:tcPr>
            <w:tcW w:w="2551" w:type="dxa"/>
          </w:tcPr>
          <w:p w14:paraId="5B42BD7F" w14:textId="77777777" w:rsidR="003B4DA5" w:rsidRPr="00CB4D24" w:rsidRDefault="003B4DA5" w:rsidP="00CB4D24">
            <w:pPr>
              <w:bidi/>
              <w:spacing w:line="276" w:lineRule="auto"/>
              <w:rPr>
                <w:rFonts w:ascii="David" w:hAnsi="David" w:cs="David"/>
              </w:rPr>
            </w:pPr>
          </w:p>
        </w:tc>
        <w:tc>
          <w:tcPr>
            <w:tcW w:w="2551" w:type="dxa"/>
          </w:tcPr>
          <w:p w14:paraId="2A6C9877" w14:textId="77777777" w:rsidR="003B4DA5" w:rsidRPr="00CB4D24" w:rsidRDefault="003B4DA5" w:rsidP="00CB4D24">
            <w:pPr>
              <w:bidi/>
              <w:spacing w:line="276" w:lineRule="auto"/>
              <w:rPr>
                <w:rFonts w:ascii="David" w:hAnsi="David" w:cs="David"/>
              </w:rPr>
            </w:pPr>
          </w:p>
        </w:tc>
      </w:tr>
      <w:tr w:rsidR="003B4DA5" w:rsidRPr="00CB4D24" w14:paraId="77D0D675" w14:textId="77777777">
        <w:trPr>
          <w:jc w:val="right"/>
        </w:trPr>
        <w:tc>
          <w:tcPr>
            <w:tcW w:w="2551" w:type="dxa"/>
          </w:tcPr>
          <w:p w14:paraId="63B0B17B" w14:textId="77777777" w:rsidR="003B4DA5" w:rsidRPr="00CB4D24" w:rsidRDefault="00000000" w:rsidP="00CB4D24">
            <w:pPr>
              <w:bidi/>
              <w:spacing w:line="276" w:lineRule="auto"/>
              <w:rPr>
                <w:rFonts w:ascii="David" w:hAnsi="David" w:cs="David"/>
              </w:rPr>
            </w:pPr>
            <w:r w:rsidRPr="00CB4D24">
              <w:rPr>
                <w:rFonts w:ascii="David" w:hAnsi="David" w:cs="David"/>
                <w:sz w:val="17"/>
                <w:rtl/>
              </w:rPr>
              <w:t>הכנסה מתוקנת לאחר בדיקה</w:t>
            </w:r>
          </w:p>
        </w:tc>
        <w:tc>
          <w:tcPr>
            <w:tcW w:w="2551" w:type="dxa"/>
          </w:tcPr>
          <w:p w14:paraId="0C95A6FC" w14:textId="77777777" w:rsidR="003B4DA5" w:rsidRPr="00CB4D24" w:rsidRDefault="003B4DA5" w:rsidP="00CB4D24">
            <w:pPr>
              <w:bidi/>
              <w:spacing w:line="276" w:lineRule="auto"/>
              <w:rPr>
                <w:rFonts w:ascii="David" w:hAnsi="David" w:cs="David"/>
              </w:rPr>
            </w:pPr>
          </w:p>
        </w:tc>
        <w:tc>
          <w:tcPr>
            <w:tcW w:w="2551" w:type="dxa"/>
          </w:tcPr>
          <w:p w14:paraId="6433C937" w14:textId="77777777" w:rsidR="003B4DA5" w:rsidRPr="00CB4D24" w:rsidRDefault="003B4DA5" w:rsidP="00CB4D24">
            <w:pPr>
              <w:bidi/>
              <w:spacing w:line="276" w:lineRule="auto"/>
              <w:rPr>
                <w:rFonts w:ascii="David" w:hAnsi="David" w:cs="David"/>
              </w:rPr>
            </w:pPr>
          </w:p>
        </w:tc>
        <w:tc>
          <w:tcPr>
            <w:tcW w:w="2551" w:type="dxa"/>
          </w:tcPr>
          <w:p w14:paraId="31BB419C" w14:textId="77777777" w:rsidR="003B4DA5" w:rsidRPr="00CB4D24" w:rsidRDefault="003B4DA5" w:rsidP="00CB4D24">
            <w:pPr>
              <w:bidi/>
              <w:spacing w:line="276" w:lineRule="auto"/>
              <w:rPr>
                <w:rFonts w:ascii="David" w:hAnsi="David" w:cs="David"/>
              </w:rPr>
            </w:pPr>
          </w:p>
        </w:tc>
      </w:tr>
      <w:tr w:rsidR="003B4DA5" w:rsidRPr="00CB4D24" w14:paraId="706A04AA" w14:textId="77777777">
        <w:trPr>
          <w:jc w:val="right"/>
        </w:trPr>
        <w:tc>
          <w:tcPr>
            <w:tcW w:w="2551" w:type="dxa"/>
          </w:tcPr>
          <w:p w14:paraId="21C05013" w14:textId="77777777" w:rsidR="003B4DA5" w:rsidRPr="00CB4D24" w:rsidRDefault="00000000" w:rsidP="00CB4D24">
            <w:pPr>
              <w:bidi/>
              <w:spacing w:line="276" w:lineRule="auto"/>
              <w:rPr>
                <w:rFonts w:ascii="David" w:hAnsi="David" w:cs="David"/>
              </w:rPr>
            </w:pPr>
            <w:r w:rsidRPr="00CB4D24">
              <w:rPr>
                <w:rFonts w:ascii="David" w:hAnsi="David" w:cs="David"/>
                <w:sz w:val="17"/>
                <w:rtl/>
              </w:rPr>
              <w:t>הכנסה מעסק</w:t>
            </w:r>
          </w:p>
        </w:tc>
        <w:tc>
          <w:tcPr>
            <w:tcW w:w="2551" w:type="dxa"/>
          </w:tcPr>
          <w:p w14:paraId="69CCAF42" w14:textId="77777777" w:rsidR="003B4DA5" w:rsidRPr="00CB4D24" w:rsidRDefault="003B4DA5" w:rsidP="00CB4D24">
            <w:pPr>
              <w:bidi/>
              <w:spacing w:line="276" w:lineRule="auto"/>
              <w:rPr>
                <w:rFonts w:ascii="David" w:hAnsi="David" w:cs="David"/>
              </w:rPr>
            </w:pPr>
          </w:p>
        </w:tc>
        <w:tc>
          <w:tcPr>
            <w:tcW w:w="2551" w:type="dxa"/>
          </w:tcPr>
          <w:p w14:paraId="6C6C6651" w14:textId="77777777" w:rsidR="003B4DA5" w:rsidRPr="00CB4D24" w:rsidRDefault="003B4DA5" w:rsidP="00CB4D24">
            <w:pPr>
              <w:bidi/>
              <w:spacing w:line="276" w:lineRule="auto"/>
              <w:rPr>
                <w:rFonts w:ascii="David" w:hAnsi="David" w:cs="David"/>
              </w:rPr>
            </w:pPr>
          </w:p>
        </w:tc>
        <w:tc>
          <w:tcPr>
            <w:tcW w:w="2551" w:type="dxa"/>
          </w:tcPr>
          <w:p w14:paraId="159E2E7C" w14:textId="77777777" w:rsidR="003B4DA5" w:rsidRPr="00CB4D24" w:rsidRDefault="003B4DA5" w:rsidP="00CB4D24">
            <w:pPr>
              <w:bidi/>
              <w:spacing w:line="276" w:lineRule="auto"/>
              <w:rPr>
                <w:rFonts w:ascii="David" w:hAnsi="David" w:cs="David"/>
              </w:rPr>
            </w:pPr>
          </w:p>
        </w:tc>
      </w:tr>
      <w:tr w:rsidR="003B4DA5" w:rsidRPr="00CB4D24" w14:paraId="7C3C6D76" w14:textId="77777777">
        <w:trPr>
          <w:jc w:val="right"/>
        </w:trPr>
        <w:tc>
          <w:tcPr>
            <w:tcW w:w="2551" w:type="dxa"/>
          </w:tcPr>
          <w:p w14:paraId="2E41E1C0" w14:textId="77777777" w:rsidR="003B4DA5" w:rsidRPr="00CB4D24" w:rsidRDefault="00000000" w:rsidP="00CB4D24">
            <w:pPr>
              <w:bidi/>
              <w:spacing w:line="276" w:lineRule="auto"/>
              <w:rPr>
                <w:rFonts w:ascii="David" w:hAnsi="David" w:cs="David"/>
              </w:rPr>
            </w:pPr>
            <w:r w:rsidRPr="00CB4D24">
              <w:rPr>
                <w:rFonts w:ascii="David" w:hAnsi="David" w:cs="David"/>
                <w:sz w:val="17"/>
                <w:rtl/>
              </w:rPr>
              <w:lastRenderedPageBreak/>
              <w:t>הכנסה מנכסים</w:t>
            </w:r>
          </w:p>
        </w:tc>
        <w:tc>
          <w:tcPr>
            <w:tcW w:w="2551" w:type="dxa"/>
          </w:tcPr>
          <w:p w14:paraId="307E3D1F" w14:textId="77777777" w:rsidR="003B4DA5" w:rsidRPr="00CB4D24" w:rsidRDefault="003B4DA5" w:rsidP="00CB4D24">
            <w:pPr>
              <w:bidi/>
              <w:spacing w:line="276" w:lineRule="auto"/>
              <w:rPr>
                <w:rFonts w:ascii="David" w:hAnsi="David" w:cs="David"/>
              </w:rPr>
            </w:pPr>
          </w:p>
        </w:tc>
        <w:tc>
          <w:tcPr>
            <w:tcW w:w="2551" w:type="dxa"/>
          </w:tcPr>
          <w:p w14:paraId="75FB94D7" w14:textId="77777777" w:rsidR="003B4DA5" w:rsidRPr="00CB4D24" w:rsidRDefault="003B4DA5" w:rsidP="00CB4D24">
            <w:pPr>
              <w:bidi/>
              <w:spacing w:line="276" w:lineRule="auto"/>
              <w:rPr>
                <w:rFonts w:ascii="David" w:hAnsi="David" w:cs="David"/>
              </w:rPr>
            </w:pPr>
          </w:p>
        </w:tc>
        <w:tc>
          <w:tcPr>
            <w:tcW w:w="2551" w:type="dxa"/>
          </w:tcPr>
          <w:p w14:paraId="4F8A005A" w14:textId="77777777" w:rsidR="003B4DA5" w:rsidRPr="00CB4D24" w:rsidRDefault="003B4DA5" w:rsidP="00CB4D24">
            <w:pPr>
              <w:bidi/>
              <w:spacing w:line="276" w:lineRule="auto"/>
              <w:rPr>
                <w:rFonts w:ascii="David" w:hAnsi="David" w:cs="David"/>
              </w:rPr>
            </w:pPr>
          </w:p>
        </w:tc>
      </w:tr>
      <w:tr w:rsidR="003B4DA5" w:rsidRPr="00CB4D24" w14:paraId="552466F3" w14:textId="77777777">
        <w:trPr>
          <w:jc w:val="right"/>
        </w:trPr>
        <w:tc>
          <w:tcPr>
            <w:tcW w:w="2551" w:type="dxa"/>
          </w:tcPr>
          <w:p w14:paraId="35402FDE" w14:textId="77777777" w:rsidR="003B4DA5" w:rsidRPr="00CB4D24" w:rsidRDefault="00000000" w:rsidP="00CB4D24">
            <w:pPr>
              <w:bidi/>
              <w:spacing w:line="276" w:lineRule="auto"/>
              <w:rPr>
                <w:rFonts w:ascii="David" w:hAnsi="David" w:cs="David"/>
              </w:rPr>
            </w:pPr>
            <w:r w:rsidRPr="00CB4D24">
              <w:rPr>
                <w:rFonts w:ascii="David" w:hAnsi="David" w:cs="David"/>
                <w:sz w:val="17"/>
                <w:rtl/>
              </w:rPr>
              <w:t>קצבאות</w:t>
            </w:r>
          </w:p>
        </w:tc>
        <w:tc>
          <w:tcPr>
            <w:tcW w:w="2551" w:type="dxa"/>
          </w:tcPr>
          <w:p w14:paraId="7A7935FB" w14:textId="77777777" w:rsidR="003B4DA5" w:rsidRPr="00CB4D24" w:rsidRDefault="003B4DA5" w:rsidP="00CB4D24">
            <w:pPr>
              <w:bidi/>
              <w:spacing w:line="276" w:lineRule="auto"/>
              <w:rPr>
                <w:rFonts w:ascii="David" w:hAnsi="David" w:cs="David"/>
              </w:rPr>
            </w:pPr>
          </w:p>
        </w:tc>
        <w:tc>
          <w:tcPr>
            <w:tcW w:w="2551" w:type="dxa"/>
          </w:tcPr>
          <w:p w14:paraId="1718D253" w14:textId="77777777" w:rsidR="003B4DA5" w:rsidRPr="00CB4D24" w:rsidRDefault="003B4DA5" w:rsidP="00CB4D24">
            <w:pPr>
              <w:bidi/>
              <w:spacing w:line="276" w:lineRule="auto"/>
              <w:rPr>
                <w:rFonts w:ascii="David" w:hAnsi="David" w:cs="David"/>
              </w:rPr>
            </w:pPr>
          </w:p>
        </w:tc>
        <w:tc>
          <w:tcPr>
            <w:tcW w:w="2551" w:type="dxa"/>
          </w:tcPr>
          <w:p w14:paraId="2E49829C" w14:textId="77777777" w:rsidR="003B4DA5" w:rsidRPr="00CB4D24" w:rsidRDefault="003B4DA5" w:rsidP="00CB4D24">
            <w:pPr>
              <w:bidi/>
              <w:spacing w:line="276" w:lineRule="auto"/>
              <w:rPr>
                <w:rFonts w:ascii="David" w:hAnsi="David" w:cs="David"/>
              </w:rPr>
            </w:pPr>
          </w:p>
        </w:tc>
      </w:tr>
      <w:tr w:rsidR="003B4DA5" w:rsidRPr="00CB4D24" w14:paraId="3968B838" w14:textId="77777777">
        <w:trPr>
          <w:jc w:val="right"/>
        </w:trPr>
        <w:tc>
          <w:tcPr>
            <w:tcW w:w="2551" w:type="dxa"/>
          </w:tcPr>
          <w:p w14:paraId="708E4EAB" w14:textId="77777777" w:rsidR="003B4DA5" w:rsidRPr="00CB4D24" w:rsidRDefault="00000000" w:rsidP="00CB4D24">
            <w:pPr>
              <w:bidi/>
              <w:spacing w:line="276" w:lineRule="auto"/>
              <w:rPr>
                <w:rFonts w:ascii="David" w:hAnsi="David" w:cs="David"/>
              </w:rPr>
            </w:pPr>
            <w:r w:rsidRPr="00CB4D24">
              <w:rPr>
                <w:rFonts w:ascii="David" w:hAnsi="David" w:cs="David"/>
                <w:sz w:val="17"/>
                <w:rtl/>
              </w:rPr>
              <w:t>הטבות שכר</w:t>
            </w:r>
          </w:p>
        </w:tc>
        <w:tc>
          <w:tcPr>
            <w:tcW w:w="2551" w:type="dxa"/>
          </w:tcPr>
          <w:p w14:paraId="1E6CE086" w14:textId="77777777" w:rsidR="003B4DA5" w:rsidRPr="00CB4D24" w:rsidRDefault="003B4DA5" w:rsidP="00CB4D24">
            <w:pPr>
              <w:bidi/>
              <w:spacing w:line="276" w:lineRule="auto"/>
              <w:rPr>
                <w:rFonts w:ascii="David" w:hAnsi="David" w:cs="David"/>
              </w:rPr>
            </w:pPr>
          </w:p>
        </w:tc>
        <w:tc>
          <w:tcPr>
            <w:tcW w:w="2551" w:type="dxa"/>
          </w:tcPr>
          <w:p w14:paraId="51EE2575" w14:textId="77777777" w:rsidR="003B4DA5" w:rsidRPr="00CB4D24" w:rsidRDefault="003B4DA5" w:rsidP="00CB4D24">
            <w:pPr>
              <w:bidi/>
              <w:spacing w:line="276" w:lineRule="auto"/>
              <w:rPr>
                <w:rFonts w:ascii="David" w:hAnsi="David" w:cs="David"/>
              </w:rPr>
            </w:pPr>
          </w:p>
        </w:tc>
        <w:tc>
          <w:tcPr>
            <w:tcW w:w="2551" w:type="dxa"/>
          </w:tcPr>
          <w:p w14:paraId="381FDCDC" w14:textId="77777777" w:rsidR="003B4DA5" w:rsidRPr="00CB4D24" w:rsidRDefault="003B4DA5" w:rsidP="00CB4D24">
            <w:pPr>
              <w:bidi/>
              <w:spacing w:line="276" w:lineRule="auto"/>
              <w:rPr>
                <w:rFonts w:ascii="David" w:hAnsi="David" w:cs="David"/>
              </w:rPr>
            </w:pPr>
          </w:p>
        </w:tc>
      </w:tr>
      <w:tr w:rsidR="003B4DA5" w:rsidRPr="00CB4D24" w14:paraId="00614BAC" w14:textId="77777777">
        <w:trPr>
          <w:jc w:val="right"/>
        </w:trPr>
        <w:tc>
          <w:tcPr>
            <w:tcW w:w="2551" w:type="dxa"/>
          </w:tcPr>
          <w:p w14:paraId="016FFD16" w14:textId="77777777" w:rsidR="003B4DA5" w:rsidRPr="00CB4D24" w:rsidRDefault="00000000" w:rsidP="00CB4D24">
            <w:pPr>
              <w:bidi/>
              <w:spacing w:line="276" w:lineRule="auto"/>
              <w:rPr>
                <w:rFonts w:ascii="David" w:hAnsi="David" w:cs="David"/>
              </w:rPr>
            </w:pPr>
            <w:r w:rsidRPr="00CB4D24">
              <w:rPr>
                <w:rFonts w:ascii="David" w:hAnsi="David" w:cs="David"/>
                <w:sz w:val="17"/>
                <w:rtl/>
              </w:rPr>
              <w:t>פוטנציאל השתכרות</w:t>
            </w:r>
          </w:p>
        </w:tc>
        <w:tc>
          <w:tcPr>
            <w:tcW w:w="2551" w:type="dxa"/>
          </w:tcPr>
          <w:p w14:paraId="404CE612" w14:textId="77777777" w:rsidR="003B4DA5" w:rsidRPr="00CB4D24" w:rsidRDefault="003B4DA5" w:rsidP="00CB4D24">
            <w:pPr>
              <w:bidi/>
              <w:spacing w:line="276" w:lineRule="auto"/>
              <w:rPr>
                <w:rFonts w:ascii="David" w:hAnsi="David" w:cs="David"/>
              </w:rPr>
            </w:pPr>
          </w:p>
        </w:tc>
        <w:tc>
          <w:tcPr>
            <w:tcW w:w="2551" w:type="dxa"/>
          </w:tcPr>
          <w:p w14:paraId="61231967" w14:textId="77777777" w:rsidR="003B4DA5" w:rsidRPr="00CB4D24" w:rsidRDefault="003B4DA5" w:rsidP="00CB4D24">
            <w:pPr>
              <w:bidi/>
              <w:spacing w:line="276" w:lineRule="auto"/>
              <w:rPr>
                <w:rFonts w:ascii="David" w:hAnsi="David" w:cs="David"/>
              </w:rPr>
            </w:pPr>
          </w:p>
        </w:tc>
        <w:tc>
          <w:tcPr>
            <w:tcW w:w="2551" w:type="dxa"/>
          </w:tcPr>
          <w:p w14:paraId="1A927A0F" w14:textId="77777777" w:rsidR="003B4DA5" w:rsidRPr="00CB4D24" w:rsidRDefault="003B4DA5" w:rsidP="00CB4D24">
            <w:pPr>
              <w:bidi/>
              <w:spacing w:line="276" w:lineRule="auto"/>
              <w:rPr>
                <w:rFonts w:ascii="David" w:hAnsi="David" w:cs="David"/>
              </w:rPr>
            </w:pPr>
          </w:p>
        </w:tc>
      </w:tr>
      <w:tr w:rsidR="003B4DA5" w:rsidRPr="00CB4D24" w14:paraId="54DFC100" w14:textId="77777777">
        <w:trPr>
          <w:jc w:val="right"/>
        </w:trPr>
        <w:tc>
          <w:tcPr>
            <w:tcW w:w="2551" w:type="dxa"/>
          </w:tcPr>
          <w:p w14:paraId="2FA0BE22" w14:textId="77777777" w:rsidR="003B4DA5" w:rsidRPr="00CB4D24" w:rsidRDefault="00000000" w:rsidP="00CB4D24">
            <w:pPr>
              <w:bidi/>
              <w:spacing w:line="276" w:lineRule="auto"/>
              <w:rPr>
                <w:rFonts w:ascii="David" w:hAnsi="David" w:cs="David"/>
              </w:rPr>
            </w:pPr>
            <w:r w:rsidRPr="00CB4D24">
              <w:rPr>
                <w:rFonts w:ascii="David" w:hAnsi="David" w:cs="David"/>
                <w:sz w:val="17"/>
                <w:rtl/>
              </w:rPr>
              <w:t>הוצאות מדור אישיות</w:t>
            </w:r>
          </w:p>
        </w:tc>
        <w:tc>
          <w:tcPr>
            <w:tcW w:w="2551" w:type="dxa"/>
          </w:tcPr>
          <w:p w14:paraId="44AADE1E" w14:textId="77777777" w:rsidR="003B4DA5" w:rsidRPr="00CB4D24" w:rsidRDefault="003B4DA5" w:rsidP="00CB4D24">
            <w:pPr>
              <w:bidi/>
              <w:spacing w:line="276" w:lineRule="auto"/>
              <w:rPr>
                <w:rFonts w:ascii="David" w:hAnsi="David" w:cs="David"/>
              </w:rPr>
            </w:pPr>
          </w:p>
        </w:tc>
        <w:tc>
          <w:tcPr>
            <w:tcW w:w="2551" w:type="dxa"/>
          </w:tcPr>
          <w:p w14:paraId="6A17FCDD" w14:textId="77777777" w:rsidR="003B4DA5" w:rsidRPr="00CB4D24" w:rsidRDefault="003B4DA5" w:rsidP="00CB4D24">
            <w:pPr>
              <w:bidi/>
              <w:spacing w:line="276" w:lineRule="auto"/>
              <w:rPr>
                <w:rFonts w:ascii="David" w:hAnsi="David" w:cs="David"/>
              </w:rPr>
            </w:pPr>
          </w:p>
        </w:tc>
        <w:tc>
          <w:tcPr>
            <w:tcW w:w="2551" w:type="dxa"/>
          </w:tcPr>
          <w:p w14:paraId="354C8D91" w14:textId="77777777" w:rsidR="003B4DA5" w:rsidRPr="00CB4D24" w:rsidRDefault="003B4DA5" w:rsidP="00CB4D24">
            <w:pPr>
              <w:bidi/>
              <w:spacing w:line="276" w:lineRule="auto"/>
              <w:rPr>
                <w:rFonts w:ascii="David" w:hAnsi="David" w:cs="David"/>
              </w:rPr>
            </w:pPr>
          </w:p>
        </w:tc>
      </w:tr>
      <w:tr w:rsidR="003B4DA5" w:rsidRPr="00CB4D24" w14:paraId="447C82D5" w14:textId="77777777">
        <w:trPr>
          <w:jc w:val="right"/>
        </w:trPr>
        <w:tc>
          <w:tcPr>
            <w:tcW w:w="2551" w:type="dxa"/>
          </w:tcPr>
          <w:p w14:paraId="26FC0839" w14:textId="77777777" w:rsidR="003B4DA5" w:rsidRPr="00CB4D24" w:rsidRDefault="00000000" w:rsidP="00CB4D24">
            <w:pPr>
              <w:bidi/>
              <w:spacing w:line="276" w:lineRule="auto"/>
              <w:rPr>
                <w:rFonts w:ascii="David" w:hAnsi="David" w:cs="David"/>
              </w:rPr>
            </w:pPr>
            <w:r w:rsidRPr="00CB4D24">
              <w:rPr>
                <w:rFonts w:ascii="David" w:hAnsi="David" w:cs="David"/>
                <w:sz w:val="17"/>
                <w:rtl/>
              </w:rPr>
              <w:t>הוצאות אישיות הכרחיות</w:t>
            </w:r>
          </w:p>
        </w:tc>
        <w:tc>
          <w:tcPr>
            <w:tcW w:w="2551" w:type="dxa"/>
          </w:tcPr>
          <w:p w14:paraId="2DD449C6" w14:textId="77777777" w:rsidR="003B4DA5" w:rsidRPr="00CB4D24" w:rsidRDefault="003B4DA5" w:rsidP="00CB4D24">
            <w:pPr>
              <w:bidi/>
              <w:spacing w:line="276" w:lineRule="auto"/>
              <w:rPr>
                <w:rFonts w:ascii="David" w:hAnsi="David" w:cs="David"/>
              </w:rPr>
            </w:pPr>
          </w:p>
        </w:tc>
        <w:tc>
          <w:tcPr>
            <w:tcW w:w="2551" w:type="dxa"/>
          </w:tcPr>
          <w:p w14:paraId="441F0D51" w14:textId="77777777" w:rsidR="003B4DA5" w:rsidRPr="00CB4D24" w:rsidRDefault="003B4DA5" w:rsidP="00CB4D24">
            <w:pPr>
              <w:bidi/>
              <w:spacing w:line="276" w:lineRule="auto"/>
              <w:rPr>
                <w:rFonts w:ascii="David" w:hAnsi="David" w:cs="David"/>
              </w:rPr>
            </w:pPr>
          </w:p>
        </w:tc>
        <w:tc>
          <w:tcPr>
            <w:tcW w:w="2551" w:type="dxa"/>
          </w:tcPr>
          <w:p w14:paraId="764EB4D7" w14:textId="77777777" w:rsidR="003B4DA5" w:rsidRPr="00CB4D24" w:rsidRDefault="003B4DA5" w:rsidP="00CB4D24">
            <w:pPr>
              <w:bidi/>
              <w:spacing w:line="276" w:lineRule="auto"/>
              <w:rPr>
                <w:rFonts w:ascii="David" w:hAnsi="David" w:cs="David"/>
              </w:rPr>
            </w:pPr>
          </w:p>
        </w:tc>
      </w:tr>
      <w:tr w:rsidR="003B4DA5" w:rsidRPr="00CB4D24" w14:paraId="4F917D1A" w14:textId="77777777">
        <w:trPr>
          <w:jc w:val="right"/>
        </w:trPr>
        <w:tc>
          <w:tcPr>
            <w:tcW w:w="2551" w:type="dxa"/>
          </w:tcPr>
          <w:p w14:paraId="77B4006A" w14:textId="77777777" w:rsidR="003B4DA5" w:rsidRPr="00CB4D24" w:rsidRDefault="00000000" w:rsidP="00CB4D24">
            <w:pPr>
              <w:bidi/>
              <w:spacing w:line="276" w:lineRule="auto"/>
              <w:rPr>
                <w:rFonts w:ascii="David" w:hAnsi="David" w:cs="David"/>
              </w:rPr>
            </w:pPr>
            <w:r w:rsidRPr="00CB4D24">
              <w:rPr>
                <w:rFonts w:ascii="David" w:hAnsi="David" w:cs="David"/>
                <w:sz w:val="17"/>
                <w:rtl/>
              </w:rPr>
              <w:t>הכנסה פנויה משוערת</w:t>
            </w:r>
          </w:p>
        </w:tc>
        <w:tc>
          <w:tcPr>
            <w:tcW w:w="2551" w:type="dxa"/>
          </w:tcPr>
          <w:p w14:paraId="4F80D6F2" w14:textId="77777777" w:rsidR="003B4DA5" w:rsidRPr="00CB4D24" w:rsidRDefault="003B4DA5" w:rsidP="00CB4D24">
            <w:pPr>
              <w:bidi/>
              <w:spacing w:line="276" w:lineRule="auto"/>
              <w:rPr>
                <w:rFonts w:ascii="David" w:hAnsi="David" w:cs="David"/>
              </w:rPr>
            </w:pPr>
          </w:p>
        </w:tc>
        <w:tc>
          <w:tcPr>
            <w:tcW w:w="2551" w:type="dxa"/>
          </w:tcPr>
          <w:p w14:paraId="1CC2E63F" w14:textId="77777777" w:rsidR="003B4DA5" w:rsidRPr="00CB4D24" w:rsidRDefault="003B4DA5" w:rsidP="00CB4D24">
            <w:pPr>
              <w:bidi/>
              <w:spacing w:line="276" w:lineRule="auto"/>
              <w:rPr>
                <w:rFonts w:ascii="David" w:hAnsi="David" w:cs="David"/>
              </w:rPr>
            </w:pPr>
          </w:p>
        </w:tc>
        <w:tc>
          <w:tcPr>
            <w:tcW w:w="2551" w:type="dxa"/>
          </w:tcPr>
          <w:p w14:paraId="7C07BAAD" w14:textId="77777777" w:rsidR="003B4DA5" w:rsidRPr="00CB4D24" w:rsidRDefault="003B4DA5" w:rsidP="00CB4D24">
            <w:pPr>
              <w:bidi/>
              <w:spacing w:line="276" w:lineRule="auto"/>
              <w:rPr>
                <w:rFonts w:ascii="David" w:hAnsi="David" w:cs="David"/>
              </w:rPr>
            </w:pPr>
          </w:p>
        </w:tc>
      </w:tr>
      <w:tr w:rsidR="003B4DA5" w:rsidRPr="00CB4D24" w14:paraId="34702BFE" w14:textId="77777777">
        <w:trPr>
          <w:jc w:val="right"/>
        </w:trPr>
        <w:tc>
          <w:tcPr>
            <w:tcW w:w="2551" w:type="dxa"/>
          </w:tcPr>
          <w:p w14:paraId="1B792AD6" w14:textId="77777777" w:rsidR="003B4DA5" w:rsidRPr="00CB4D24" w:rsidRDefault="00000000" w:rsidP="00CB4D24">
            <w:pPr>
              <w:bidi/>
              <w:spacing w:line="276" w:lineRule="auto"/>
              <w:rPr>
                <w:rFonts w:ascii="David" w:hAnsi="David" w:cs="David"/>
              </w:rPr>
            </w:pPr>
            <w:r w:rsidRPr="00CB4D24">
              <w:rPr>
                <w:rFonts w:ascii="David" w:hAnsi="David" w:cs="David"/>
                <w:sz w:val="17"/>
                <w:rtl/>
              </w:rPr>
              <w:t>יחס הכנסות פנוי</w:t>
            </w:r>
          </w:p>
        </w:tc>
        <w:tc>
          <w:tcPr>
            <w:tcW w:w="2551" w:type="dxa"/>
          </w:tcPr>
          <w:p w14:paraId="126D05CC" w14:textId="77777777" w:rsidR="003B4DA5" w:rsidRPr="00CB4D24" w:rsidRDefault="003B4DA5" w:rsidP="00CB4D24">
            <w:pPr>
              <w:bidi/>
              <w:spacing w:line="276" w:lineRule="auto"/>
              <w:rPr>
                <w:rFonts w:ascii="David" w:hAnsi="David" w:cs="David"/>
              </w:rPr>
            </w:pPr>
          </w:p>
        </w:tc>
        <w:tc>
          <w:tcPr>
            <w:tcW w:w="2551" w:type="dxa"/>
          </w:tcPr>
          <w:p w14:paraId="7B842378" w14:textId="77777777" w:rsidR="003B4DA5" w:rsidRPr="00CB4D24" w:rsidRDefault="003B4DA5" w:rsidP="00CB4D24">
            <w:pPr>
              <w:bidi/>
              <w:spacing w:line="276" w:lineRule="auto"/>
              <w:rPr>
                <w:rFonts w:ascii="David" w:hAnsi="David" w:cs="David"/>
              </w:rPr>
            </w:pPr>
          </w:p>
        </w:tc>
        <w:tc>
          <w:tcPr>
            <w:tcW w:w="2551" w:type="dxa"/>
          </w:tcPr>
          <w:p w14:paraId="1751B3EC" w14:textId="77777777" w:rsidR="003B4DA5" w:rsidRPr="00CB4D24" w:rsidRDefault="003B4DA5" w:rsidP="00CB4D24">
            <w:pPr>
              <w:bidi/>
              <w:spacing w:line="276" w:lineRule="auto"/>
              <w:rPr>
                <w:rFonts w:ascii="David" w:hAnsi="David" w:cs="David"/>
              </w:rPr>
            </w:pPr>
          </w:p>
        </w:tc>
      </w:tr>
    </w:tbl>
    <w:p w14:paraId="4E547F25" w14:textId="77777777" w:rsidR="003B4DA5" w:rsidRPr="00CB4D24" w:rsidRDefault="003B4DA5" w:rsidP="00CB4D24">
      <w:pPr>
        <w:bidi/>
        <w:rPr>
          <w:rFonts w:ascii="David" w:hAnsi="David" w:cs="David"/>
        </w:rPr>
      </w:pPr>
    </w:p>
    <w:p w14:paraId="1A9EA069" w14:textId="77777777" w:rsidR="003B4DA5" w:rsidRPr="00CB4D24" w:rsidRDefault="00000000" w:rsidP="00CB4D24">
      <w:pPr>
        <w:pStyle w:val="1"/>
        <w:bidi/>
        <w:spacing w:before="200" w:after="80"/>
        <w:rPr>
          <w:rFonts w:ascii="David" w:hAnsi="David" w:cs="David"/>
        </w:rPr>
      </w:pPr>
      <w:r w:rsidRPr="00CB4D24">
        <w:rPr>
          <w:rFonts w:ascii="David" w:eastAsia="Arial" w:hAnsi="David" w:cs="David"/>
          <w:color w:val="1F4E79"/>
          <w:sz w:val="30"/>
          <w:rtl/>
        </w:rPr>
        <w:t>5. פרטי תעסוקה של כל הורה</w:t>
      </w:r>
    </w:p>
    <w:p w14:paraId="527C9A2F" w14:textId="77777777" w:rsidR="003B4DA5" w:rsidRPr="00CB4D24" w:rsidRDefault="00000000" w:rsidP="00CB4D24">
      <w:pPr>
        <w:pStyle w:val="21"/>
        <w:bidi/>
        <w:spacing w:before="120" w:after="80"/>
        <w:rPr>
          <w:rFonts w:ascii="David" w:hAnsi="David" w:cs="David"/>
        </w:rPr>
      </w:pPr>
      <w:r w:rsidRPr="00CB4D24">
        <w:rPr>
          <w:rFonts w:ascii="David" w:eastAsia="Arial" w:hAnsi="David" w:cs="David"/>
          <w:color w:val="2F5496"/>
          <w:sz w:val="25"/>
          <w:rtl/>
        </w:rPr>
        <w:t>הורה א'</w:t>
      </w:r>
    </w:p>
    <w:p w14:paraId="1133E634" w14:textId="77777777" w:rsidR="003B4DA5" w:rsidRPr="00CB4D24" w:rsidRDefault="00000000" w:rsidP="00CB4D24">
      <w:pPr>
        <w:bidi/>
        <w:spacing w:after="40"/>
        <w:rPr>
          <w:rFonts w:ascii="David" w:hAnsi="David" w:cs="David"/>
        </w:rPr>
      </w:pPr>
      <w:r w:rsidRPr="00CB4D24">
        <w:rPr>
          <w:rFonts w:ascii="David" w:hAnsi="David" w:cs="David"/>
          <w:b/>
          <w:sz w:val="21"/>
          <w:rtl/>
        </w:rPr>
        <w:t xml:space="preserve">שם: </w:t>
      </w:r>
      <w:r w:rsidRPr="00CB4D24">
        <w:rPr>
          <w:rFonts w:ascii="David" w:hAnsi="David" w:cs="David"/>
          <w:sz w:val="21"/>
          <w:rtl/>
        </w:rPr>
        <w:t>_____________________________________________</w:t>
      </w:r>
    </w:p>
    <w:p w14:paraId="0F13064D" w14:textId="77777777" w:rsidR="003B4DA5" w:rsidRPr="00CB4D24" w:rsidRDefault="00000000" w:rsidP="00CB4D24">
      <w:pPr>
        <w:bidi/>
        <w:spacing w:after="40"/>
        <w:rPr>
          <w:rFonts w:ascii="David" w:hAnsi="David" w:cs="David"/>
        </w:rPr>
      </w:pPr>
      <w:r w:rsidRPr="00CB4D24">
        <w:rPr>
          <w:rFonts w:ascii="David" w:hAnsi="David" w:cs="David"/>
          <w:b/>
          <w:sz w:val="21"/>
          <w:rtl/>
        </w:rPr>
        <w:t xml:space="preserve">מקצוע / תחום עיסוק: </w:t>
      </w:r>
      <w:r w:rsidRPr="00CB4D24">
        <w:rPr>
          <w:rFonts w:ascii="David" w:hAnsi="David" w:cs="David"/>
          <w:sz w:val="21"/>
          <w:rtl/>
        </w:rPr>
        <w:t>_____________________________________________</w:t>
      </w:r>
    </w:p>
    <w:p w14:paraId="67E56E4B" w14:textId="77777777" w:rsidR="003B4DA5" w:rsidRPr="00CB4D24" w:rsidRDefault="00000000" w:rsidP="00CB4D24">
      <w:pPr>
        <w:bidi/>
        <w:spacing w:after="40"/>
        <w:rPr>
          <w:rFonts w:ascii="David" w:hAnsi="David" w:cs="David"/>
        </w:rPr>
      </w:pPr>
      <w:r w:rsidRPr="00CB4D24">
        <w:rPr>
          <w:rFonts w:ascii="David" w:hAnsi="David" w:cs="David"/>
          <w:b/>
          <w:sz w:val="21"/>
          <w:rtl/>
        </w:rPr>
        <w:t xml:space="preserve">מקום עבודה / שם העסק: </w:t>
      </w:r>
      <w:r w:rsidRPr="00CB4D24">
        <w:rPr>
          <w:rFonts w:ascii="David" w:hAnsi="David" w:cs="David"/>
          <w:sz w:val="21"/>
          <w:rtl/>
        </w:rPr>
        <w:t>_____________________________________________</w:t>
      </w:r>
    </w:p>
    <w:p w14:paraId="67C52788" w14:textId="77777777" w:rsidR="003B4DA5" w:rsidRPr="00CB4D24" w:rsidRDefault="00000000" w:rsidP="00CB4D24">
      <w:pPr>
        <w:bidi/>
        <w:spacing w:after="40"/>
        <w:rPr>
          <w:rFonts w:ascii="David" w:hAnsi="David" w:cs="David"/>
        </w:rPr>
      </w:pPr>
      <w:r w:rsidRPr="00CB4D24">
        <w:rPr>
          <w:rFonts w:ascii="David" w:hAnsi="David" w:cs="David"/>
          <w:b/>
          <w:sz w:val="21"/>
          <w:rtl/>
        </w:rPr>
        <w:t xml:space="preserve">ותק במקום העבודה או בעסק: </w:t>
      </w:r>
      <w:r w:rsidRPr="00CB4D24">
        <w:rPr>
          <w:rFonts w:ascii="David" w:hAnsi="David" w:cs="David"/>
          <w:sz w:val="21"/>
          <w:rtl/>
        </w:rPr>
        <w:t>_____________________________________________</w:t>
      </w:r>
    </w:p>
    <w:p w14:paraId="118A8904" w14:textId="77777777" w:rsidR="003B4DA5" w:rsidRPr="00CB4D24" w:rsidRDefault="00000000" w:rsidP="00CB4D24">
      <w:pPr>
        <w:bidi/>
        <w:spacing w:after="40"/>
        <w:rPr>
          <w:rFonts w:ascii="David" w:hAnsi="David" w:cs="David"/>
        </w:rPr>
      </w:pPr>
      <w:r w:rsidRPr="00CB4D24">
        <w:rPr>
          <w:rFonts w:ascii="David" w:hAnsi="David" w:cs="David"/>
          <w:b/>
          <w:sz w:val="21"/>
          <w:rtl/>
        </w:rPr>
        <w:t xml:space="preserve">היקף משרה: </w:t>
      </w:r>
      <w:r w:rsidRPr="00CB4D24">
        <w:rPr>
          <w:rFonts w:ascii="David" w:hAnsi="David" w:cs="David"/>
          <w:sz w:val="21"/>
          <w:rtl/>
        </w:rPr>
        <w:t>_____________________________________________</w:t>
      </w:r>
    </w:p>
    <w:p w14:paraId="0AB7148E" w14:textId="77777777" w:rsidR="003B4DA5" w:rsidRPr="00CB4D24" w:rsidRDefault="00000000" w:rsidP="00CB4D24">
      <w:pPr>
        <w:bidi/>
        <w:spacing w:after="40"/>
        <w:rPr>
          <w:rFonts w:ascii="David" w:hAnsi="David" w:cs="David"/>
        </w:rPr>
      </w:pPr>
      <w:r w:rsidRPr="00CB4D24">
        <w:rPr>
          <w:rFonts w:ascii="David" w:hAnsi="David" w:cs="David"/>
          <w:b/>
          <w:sz w:val="21"/>
          <w:rtl/>
        </w:rPr>
        <w:t>סטטוס תעסוקתי:</w:t>
      </w:r>
    </w:p>
    <w:tbl>
      <w:tblPr>
        <w:tblStyle w:val="aff2"/>
        <w:bidiVisual/>
        <w:tblW w:w="0" w:type="auto"/>
        <w:jc w:val="right"/>
        <w:tblLook w:val="04A0" w:firstRow="1" w:lastRow="0" w:firstColumn="1" w:lastColumn="0" w:noHBand="0" w:noVBand="1"/>
      </w:tblPr>
      <w:tblGrid>
        <w:gridCol w:w="5102"/>
        <w:gridCol w:w="5102"/>
      </w:tblGrid>
      <w:tr w:rsidR="003B4DA5" w:rsidRPr="00CB4D24" w14:paraId="745B7C58" w14:textId="77777777">
        <w:trPr>
          <w:jc w:val="right"/>
        </w:trPr>
        <w:tc>
          <w:tcPr>
            <w:tcW w:w="5102" w:type="dxa"/>
          </w:tcPr>
          <w:p w14:paraId="2C9C449C"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שכיר</w:t>
            </w:r>
            <w:r w:rsidRPr="00CB4D24">
              <w:rPr>
                <w:rFonts w:ascii="David" w:hAnsi="David" w:cs="David"/>
                <w:sz w:val="19"/>
                <w:rtl/>
              </w:rPr>
              <w:t>/</w:t>
            </w:r>
            <w:r w:rsidRPr="00CB4D24">
              <w:rPr>
                <w:rFonts w:ascii="David" w:hAnsi="David" w:cs="David" w:hint="cs"/>
                <w:sz w:val="19"/>
                <w:rtl/>
              </w:rPr>
              <w:t>ה</w:t>
            </w:r>
          </w:p>
        </w:tc>
        <w:tc>
          <w:tcPr>
            <w:tcW w:w="5102" w:type="dxa"/>
          </w:tcPr>
          <w:p w14:paraId="0200D0EB"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עובד</w:t>
            </w:r>
            <w:r w:rsidRPr="00CB4D24">
              <w:rPr>
                <w:rFonts w:ascii="David" w:hAnsi="David" w:cs="David"/>
                <w:sz w:val="19"/>
                <w:rtl/>
              </w:rPr>
              <w:t>/</w:t>
            </w:r>
            <w:r w:rsidRPr="00CB4D24">
              <w:rPr>
                <w:rFonts w:ascii="David" w:hAnsi="David" w:cs="David" w:hint="cs"/>
                <w:sz w:val="19"/>
                <w:rtl/>
              </w:rPr>
              <w:t>ת</w:t>
            </w:r>
            <w:r w:rsidRPr="00CB4D24">
              <w:rPr>
                <w:rFonts w:ascii="David" w:hAnsi="David" w:cs="David"/>
                <w:sz w:val="19"/>
                <w:rtl/>
              </w:rPr>
              <w:t xml:space="preserve"> </w:t>
            </w:r>
            <w:r w:rsidRPr="00CB4D24">
              <w:rPr>
                <w:rFonts w:ascii="David" w:hAnsi="David" w:cs="David" w:hint="cs"/>
                <w:sz w:val="19"/>
                <w:rtl/>
              </w:rPr>
              <w:t>חלקית</w:t>
            </w:r>
          </w:p>
        </w:tc>
      </w:tr>
      <w:tr w:rsidR="003B4DA5" w:rsidRPr="00CB4D24" w14:paraId="4636C623" w14:textId="77777777">
        <w:trPr>
          <w:jc w:val="right"/>
        </w:trPr>
        <w:tc>
          <w:tcPr>
            <w:tcW w:w="5102" w:type="dxa"/>
          </w:tcPr>
          <w:p w14:paraId="74BE25EB"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עצמאי</w:t>
            </w:r>
            <w:r w:rsidRPr="00CB4D24">
              <w:rPr>
                <w:rFonts w:ascii="David" w:hAnsi="David" w:cs="David"/>
                <w:sz w:val="19"/>
                <w:rtl/>
              </w:rPr>
              <w:t>/</w:t>
            </w:r>
            <w:r w:rsidRPr="00CB4D24">
              <w:rPr>
                <w:rFonts w:ascii="David" w:hAnsi="David" w:cs="David" w:hint="cs"/>
                <w:sz w:val="19"/>
                <w:rtl/>
              </w:rPr>
              <w:t>ת</w:t>
            </w:r>
          </w:p>
        </w:tc>
        <w:tc>
          <w:tcPr>
            <w:tcW w:w="5102" w:type="dxa"/>
          </w:tcPr>
          <w:p w14:paraId="3DC19325"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בחופשת</w:t>
            </w:r>
            <w:r w:rsidRPr="00CB4D24">
              <w:rPr>
                <w:rFonts w:ascii="David" w:hAnsi="David" w:cs="David"/>
                <w:sz w:val="19"/>
                <w:rtl/>
              </w:rPr>
              <w:t xml:space="preserve"> </w:t>
            </w:r>
            <w:r w:rsidRPr="00CB4D24">
              <w:rPr>
                <w:rFonts w:ascii="David" w:hAnsi="David" w:cs="David" w:hint="cs"/>
                <w:sz w:val="19"/>
                <w:rtl/>
              </w:rPr>
              <w:t>לידה</w:t>
            </w:r>
          </w:p>
        </w:tc>
      </w:tr>
      <w:tr w:rsidR="003B4DA5" w:rsidRPr="00CB4D24" w14:paraId="35BDC861" w14:textId="77777777">
        <w:trPr>
          <w:jc w:val="right"/>
        </w:trPr>
        <w:tc>
          <w:tcPr>
            <w:tcW w:w="5102" w:type="dxa"/>
          </w:tcPr>
          <w:p w14:paraId="3E5C026F"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בעל</w:t>
            </w:r>
            <w:r w:rsidRPr="00CB4D24">
              <w:rPr>
                <w:rFonts w:ascii="David" w:hAnsi="David" w:cs="David"/>
                <w:sz w:val="19"/>
                <w:rtl/>
              </w:rPr>
              <w:t>/</w:t>
            </w:r>
            <w:r w:rsidRPr="00CB4D24">
              <w:rPr>
                <w:rFonts w:ascii="David" w:hAnsi="David" w:cs="David" w:hint="cs"/>
                <w:sz w:val="19"/>
                <w:rtl/>
              </w:rPr>
              <w:t>ת</w:t>
            </w:r>
            <w:r w:rsidRPr="00CB4D24">
              <w:rPr>
                <w:rFonts w:ascii="David" w:hAnsi="David" w:cs="David"/>
                <w:sz w:val="19"/>
                <w:rtl/>
              </w:rPr>
              <w:t xml:space="preserve"> </w:t>
            </w:r>
            <w:r w:rsidRPr="00CB4D24">
              <w:rPr>
                <w:rFonts w:ascii="David" w:hAnsi="David" w:cs="David" w:hint="cs"/>
                <w:sz w:val="19"/>
                <w:rtl/>
              </w:rPr>
              <w:t>חברה</w:t>
            </w:r>
          </w:p>
        </w:tc>
        <w:tc>
          <w:tcPr>
            <w:tcW w:w="5102" w:type="dxa"/>
          </w:tcPr>
          <w:p w14:paraId="6AD62E5E"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בחל</w:t>
            </w:r>
            <w:r w:rsidRPr="00CB4D24">
              <w:rPr>
                <w:rFonts w:ascii="David" w:hAnsi="David" w:cs="David"/>
                <w:sz w:val="19"/>
                <w:rtl/>
              </w:rPr>
              <w:t>"</w:t>
            </w:r>
            <w:r w:rsidRPr="00CB4D24">
              <w:rPr>
                <w:rFonts w:ascii="David" w:hAnsi="David" w:cs="David" w:hint="cs"/>
                <w:sz w:val="19"/>
                <w:rtl/>
              </w:rPr>
              <w:t>ת</w:t>
            </w:r>
          </w:p>
        </w:tc>
      </w:tr>
      <w:tr w:rsidR="003B4DA5" w:rsidRPr="00CB4D24" w14:paraId="7E76C264" w14:textId="77777777">
        <w:trPr>
          <w:jc w:val="right"/>
        </w:trPr>
        <w:tc>
          <w:tcPr>
            <w:tcW w:w="5102" w:type="dxa"/>
          </w:tcPr>
          <w:p w14:paraId="4CBD115F"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שכיר</w:t>
            </w:r>
            <w:r w:rsidRPr="00CB4D24">
              <w:rPr>
                <w:rFonts w:ascii="David" w:hAnsi="David" w:cs="David"/>
                <w:sz w:val="19"/>
                <w:rtl/>
              </w:rPr>
              <w:t>/</w:t>
            </w:r>
            <w:r w:rsidRPr="00CB4D24">
              <w:rPr>
                <w:rFonts w:ascii="David" w:hAnsi="David" w:cs="David" w:hint="cs"/>
                <w:sz w:val="19"/>
                <w:rtl/>
              </w:rPr>
              <w:t>ה</w:t>
            </w:r>
            <w:r w:rsidRPr="00CB4D24">
              <w:rPr>
                <w:rFonts w:ascii="David" w:hAnsi="David" w:cs="David"/>
                <w:sz w:val="19"/>
                <w:rtl/>
              </w:rPr>
              <w:t xml:space="preserve"> </w:t>
            </w:r>
            <w:r w:rsidRPr="00CB4D24">
              <w:rPr>
                <w:rFonts w:ascii="David" w:hAnsi="David" w:cs="David" w:hint="cs"/>
                <w:sz w:val="19"/>
                <w:rtl/>
              </w:rPr>
              <w:t>ובעל</w:t>
            </w:r>
            <w:r w:rsidRPr="00CB4D24">
              <w:rPr>
                <w:rFonts w:ascii="David" w:hAnsi="David" w:cs="David"/>
                <w:sz w:val="19"/>
                <w:rtl/>
              </w:rPr>
              <w:t>/</w:t>
            </w:r>
            <w:r w:rsidRPr="00CB4D24">
              <w:rPr>
                <w:rFonts w:ascii="David" w:hAnsi="David" w:cs="David" w:hint="cs"/>
                <w:sz w:val="19"/>
                <w:rtl/>
              </w:rPr>
              <w:t>ת</w:t>
            </w:r>
            <w:r w:rsidRPr="00CB4D24">
              <w:rPr>
                <w:rFonts w:ascii="David" w:hAnsi="David" w:cs="David"/>
                <w:sz w:val="19"/>
                <w:rtl/>
              </w:rPr>
              <w:t xml:space="preserve"> </w:t>
            </w:r>
            <w:r w:rsidRPr="00CB4D24">
              <w:rPr>
                <w:rFonts w:ascii="David" w:hAnsi="David" w:cs="David" w:hint="cs"/>
                <w:sz w:val="19"/>
                <w:rtl/>
              </w:rPr>
              <w:t>עסק</w:t>
            </w:r>
          </w:p>
        </w:tc>
        <w:tc>
          <w:tcPr>
            <w:tcW w:w="5102" w:type="dxa"/>
          </w:tcPr>
          <w:p w14:paraId="0C504514"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מקבל</w:t>
            </w:r>
            <w:r w:rsidRPr="00CB4D24">
              <w:rPr>
                <w:rFonts w:ascii="David" w:hAnsi="David" w:cs="David"/>
                <w:sz w:val="19"/>
                <w:rtl/>
              </w:rPr>
              <w:t>/</w:t>
            </w:r>
            <w:r w:rsidRPr="00CB4D24">
              <w:rPr>
                <w:rFonts w:ascii="David" w:hAnsi="David" w:cs="David" w:hint="cs"/>
                <w:sz w:val="19"/>
                <w:rtl/>
              </w:rPr>
              <w:t>ת</w:t>
            </w:r>
            <w:r w:rsidRPr="00CB4D24">
              <w:rPr>
                <w:rFonts w:ascii="David" w:hAnsi="David" w:cs="David"/>
                <w:sz w:val="19"/>
                <w:rtl/>
              </w:rPr>
              <w:t xml:space="preserve"> </w:t>
            </w:r>
            <w:r w:rsidRPr="00CB4D24">
              <w:rPr>
                <w:rFonts w:ascii="David" w:hAnsi="David" w:cs="David" w:hint="cs"/>
                <w:sz w:val="19"/>
                <w:rtl/>
              </w:rPr>
              <w:t>קצבה</w:t>
            </w:r>
          </w:p>
        </w:tc>
      </w:tr>
      <w:tr w:rsidR="003B4DA5" w:rsidRPr="00CB4D24" w14:paraId="19A7DAAA" w14:textId="77777777">
        <w:trPr>
          <w:jc w:val="right"/>
        </w:trPr>
        <w:tc>
          <w:tcPr>
            <w:tcW w:w="5102" w:type="dxa"/>
          </w:tcPr>
          <w:p w14:paraId="2D0C6406"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לא</w:t>
            </w:r>
            <w:r w:rsidRPr="00CB4D24">
              <w:rPr>
                <w:rFonts w:ascii="David" w:hAnsi="David" w:cs="David"/>
                <w:sz w:val="19"/>
                <w:rtl/>
              </w:rPr>
              <w:t xml:space="preserve"> </w:t>
            </w:r>
            <w:r w:rsidRPr="00CB4D24">
              <w:rPr>
                <w:rFonts w:ascii="David" w:hAnsi="David" w:cs="David" w:hint="cs"/>
                <w:sz w:val="19"/>
                <w:rtl/>
              </w:rPr>
              <w:t>עובד</w:t>
            </w:r>
            <w:r w:rsidRPr="00CB4D24">
              <w:rPr>
                <w:rFonts w:ascii="David" w:hAnsi="David" w:cs="David"/>
                <w:sz w:val="19"/>
                <w:rtl/>
              </w:rPr>
              <w:t>/</w:t>
            </w:r>
            <w:r w:rsidRPr="00CB4D24">
              <w:rPr>
                <w:rFonts w:ascii="David" w:hAnsi="David" w:cs="David" w:hint="cs"/>
                <w:sz w:val="19"/>
                <w:rtl/>
              </w:rPr>
              <w:t>ת</w:t>
            </w:r>
          </w:p>
        </w:tc>
        <w:tc>
          <w:tcPr>
            <w:tcW w:w="5102" w:type="dxa"/>
          </w:tcPr>
          <w:p w14:paraId="4F661105"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אחר</w:t>
            </w:r>
            <w:r w:rsidRPr="00CB4D24">
              <w:rPr>
                <w:rFonts w:ascii="David" w:hAnsi="David" w:cs="David"/>
                <w:sz w:val="19"/>
                <w:rtl/>
              </w:rPr>
              <w:t>: ___________________</w:t>
            </w:r>
          </w:p>
        </w:tc>
      </w:tr>
    </w:tbl>
    <w:p w14:paraId="577C6A2C" w14:textId="77777777" w:rsidR="003B4DA5" w:rsidRPr="00CB4D24" w:rsidRDefault="003B4DA5" w:rsidP="00CB4D24">
      <w:pPr>
        <w:bidi/>
        <w:rPr>
          <w:rFonts w:ascii="David" w:hAnsi="David" w:cs="David"/>
        </w:rPr>
      </w:pPr>
    </w:p>
    <w:p w14:paraId="5B01FF96" w14:textId="77777777" w:rsidR="003B4DA5" w:rsidRPr="00CB4D24" w:rsidRDefault="00000000" w:rsidP="00CB4D24">
      <w:pPr>
        <w:bidi/>
        <w:spacing w:after="40"/>
        <w:rPr>
          <w:rFonts w:ascii="David" w:hAnsi="David" w:cs="David"/>
        </w:rPr>
      </w:pPr>
      <w:r w:rsidRPr="00CB4D24">
        <w:rPr>
          <w:rFonts w:ascii="David" w:hAnsi="David" w:cs="David"/>
          <w:sz w:val="21"/>
          <w:rtl/>
        </w:rPr>
        <w:t xml:space="preserve">האם קיימת ירידה או עלייה צפויה בהכנסה: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כן</w:t>
      </w:r>
      <w:r w:rsidRPr="00CB4D24">
        <w:rPr>
          <w:rFonts w:ascii="David" w:hAnsi="David" w:cs="David"/>
          <w:sz w:val="21"/>
          <w:rtl/>
        </w:rPr>
        <w:t xml:space="preserve">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לא</w:t>
      </w:r>
    </w:p>
    <w:p w14:paraId="76B70304" w14:textId="77777777" w:rsidR="003B4DA5" w:rsidRPr="00CB4D24" w:rsidRDefault="00000000" w:rsidP="00CB4D24">
      <w:pPr>
        <w:bidi/>
        <w:spacing w:after="40"/>
        <w:rPr>
          <w:rFonts w:ascii="David" w:hAnsi="David" w:cs="David"/>
        </w:rPr>
      </w:pPr>
      <w:r w:rsidRPr="00CB4D24">
        <w:rPr>
          <w:rFonts w:ascii="David" w:hAnsi="David" w:cs="David"/>
          <w:b/>
          <w:sz w:val="21"/>
          <w:rtl/>
        </w:rPr>
        <w:t xml:space="preserve">פירוט: </w:t>
      </w:r>
      <w:r w:rsidRPr="00CB4D24">
        <w:rPr>
          <w:rFonts w:ascii="David" w:hAnsi="David" w:cs="David"/>
          <w:sz w:val="21"/>
          <w:rtl/>
        </w:rPr>
        <w:t>_____________________________________________</w:t>
      </w:r>
    </w:p>
    <w:p w14:paraId="65FBB560" w14:textId="77777777" w:rsidR="003B4DA5" w:rsidRPr="00CB4D24" w:rsidRDefault="00000000" w:rsidP="00CB4D24">
      <w:pPr>
        <w:pStyle w:val="21"/>
        <w:bidi/>
        <w:spacing w:before="120" w:after="80"/>
        <w:rPr>
          <w:rFonts w:ascii="David" w:hAnsi="David" w:cs="David"/>
        </w:rPr>
      </w:pPr>
      <w:r w:rsidRPr="00CB4D24">
        <w:rPr>
          <w:rFonts w:ascii="David" w:eastAsia="Arial" w:hAnsi="David" w:cs="David"/>
          <w:color w:val="2F5496"/>
          <w:sz w:val="25"/>
          <w:rtl/>
        </w:rPr>
        <w:t>הורה ב'</w:t>
      </w:r>
    </w:p>
    <w:p w14:paraId="046A06B6" w14:textId="77777777" w:rsidR="003B4DA5" w:rsidRPr="00CB4D24" w:rsidRDefault="00000000" w:rsidP="00CB4D24">
      <w:pPr>
        <w:bidi/>
        <w:spacing w:after="40"/>
        <w:rPr>
          <w:rFonts w:ascii="David" w:hAnsi="David" w:cs="David"/>
        </w:rPr>
      </w:pPr>
      <w:r w:rsidRPr="00CB4D24">
        <w:rPr>
          <w:rFonts w:ascii="David" w:hAnsi="David" w:cs="David"/>
          <w:b/>
          <w:sz w:val="21"/>
          <w:rtl/>
        </w:rPr>
        <w:t xml:space="preserve">שם: </w:t>
      </w:r>
      <w:r w:rsidRPr="00CB4D24">
        <w:rPr>
          <w:rFonts w:ascii="David" w:hAnsi="David" w:cs="David"/>
          <w:sz w:val="21"/>
          <w:rtl/>
        </w:rPr>
        <w:t>_____________________________________________</w:t>
      </w:r>
    </w:p>
    <w:p w14:paraId="729017A1" w14:textId="77777777" w:rsidR="003B4DA5" w:rsidRPr="00CB4D24" w:rsidRDefault="00000000" w:rsidP="00CB4D24">
      <w:pPr>
        <w:bidi/>
        <w:spacing w:after="40"/>
        <w:rPr>
          <w:rFonts w:ascii="David" w:hAnsi="David" w:cs="David"/>
        </w:rPr>
      </w:pPr>
      <w:r w:rsidRPr="00CB4D24">
        <w:rPr>
          <w:rFonts w:ascii="David" w:hAnsi="David" w:cs="David"/>
          <w:b/>
          <w:sz w:val="21"/>
          <w:rtl/>
        </w:rPr>
        <w:t xml:space="preserve">מקצוע / תחום עיסוק: </w:t>
      </w:r>
      <w:r w:rsidRPr="00CB4D24">
        <w:rPr>
          <w:rFonts w:ascii="David" w:hAnsi="David" w:cs="David"/>
          <w:sz w:val="21"/>
          <w:rtl/>
        </w:rPr>
        <w:t>_____________________________________________</w:t>
      </w:r>
    </w:p>
    <w:p w14:paraId="1CE77F71" w14:textId="77777777" w:rsidR="003B4DA5" w:rsidRPr="00CB4D24" w:rsidRDefault="00000000" w:rsidP="00CB4D24">
      <w:pPr>
        <w:bidi/>
        <w:spacing w:after="40"/>
        <w:rPr>
          <w:rFonts w:ascii="David" w:hAnsi="David" w:cs="David"/>
        </w:rPr>
      </w:pPr>
      <w:r w:rsidRPr="00CB4D24">
        <w:rPr>
          <w:rFonts w:ascii="David" w:hAnsi="David" w:cs="David"/>
          <w:b/>
          <w:sz w:val="21"/>
          <w:rtl/>
        </w:rPr>
        <w:t xml:space="preserve">מקום עבודה / שם העסק: </w:t>
      </w:r>
      <w:r w:rsidRPr="00CB4D24">
        <w:rPr>
          <w:rFonts w:ascii="David" w:hAnsi="David" w:cs="David"/>
          <w:sz w:val="21"/>
          <w:rtl/>
        </w:rPr>
        <w:t>_____________________________________________</w:t>
      </w:r>
    </w:p>
    <w:p w14:paraId="7810C094" w14:textId="77777777" w:rsidR="003B4DA5" w:rsidRPr="00CB4D24" w:rsidRDefault="00000000" w:rsidP="00CB4D24">
      <w:pPr>
        <w:bidi/>
        <w:spacing w:after="40"/>
        <w:rPr>
          <w:rFonts w:ascii="David" w:hAnsi="David" w:cs="David"/>
        </w:rPr>
      </w:pPr>
      <w:r w:rsidRPr="00CB4D24">
        <w:rPr>
          <w:rFonts w:ascii="David" w:hAnsi="David" w:cs="David"/>
          <w:b/>
          <w:sz w:val="21"/>
          <w:rtl/>
        </w:rPr>
        <w:t xml:space="preserve">ותק במקום העבודה או בעסק: </w:t>
      </w:r>
      <w:r w:rsidRPr="00CB4D24">
        <w:rPr>
          <w:rFonts w:ascii="David" w:hAnsi="David" w:cs="David"/>
          <w:sz w:val="21"/>
          <w:rtl/>
        </w:rPr>
        <w:t>_____________________________________________</w:t>
      </w:r>
    </w:p>
    <w:p w14:paraId="35B8E640" w14:textId="77777777" w:rsidR="003B4DA5" w:rsidRPr="00CB4D24" w:rsidRDefault="00000000" w:rsidP="00CB4D24">
      <w:pPr>
        <w:bidi/>
        <w:spacing w:after="40"/>
        <w:rPr>
          <w:rFonts w:ascii="David" w:hAnsi="David" w:cs="David"/>
        </w:rPr>
      </w:pPr>
      <w:r w:rsidRPr="00CB4D24">
        <w:rPr>
          <w:rFonts w:ascii="David" w:hAnsi="David" w:cs="David"/>
          <w:b/>
          <w:sz w:val="21"/>
          <w:rtl/>
        </w:rPr>
        <w:t xml:space="preserve">היקף משרה: </w:t>
      </w:r>
      <w:r w:rsidRPr="00CB4D24">
        <w:rPr>
          <w:rFonts w:ascii="David" w:hAnsi="David" w:cs="David"/>
          <w:sz w:val="21"/>
          <w:rtl/>
        </w:rPr>
        <w:t>_____________________________________________</w:t>
      </w:r>
    </w:p>
    <w:p w14:paraId="11660217" w14:textId="77777777" w:rsidR="003B4DA5" w:rsidRPr="00CB4D24" w:rsidRDefault="00000000" w:rsidP="00CB4D24">
      <w:pPr>
        <w:bidi/>
        <w:spacing w:after="40"/>
        <w:rPr>
          <w:rFonts w:ascii="David" w:hAnsi="David" w:cs="David"/>
        </w:rPr>
      </w:pPr>
      <w:r w:rsidRPr="00CB4D24">
        <w:rPr>
          <w:rFonts w:ascii="David" w:hAnsi="David" w:cs="David"/>
          <w:b/>
          <w:sz w:val="21"/>
          <w:rtl/>
        </w:rPr>
        <w:t>סטטוס תעסוקתי:</w:t>
      </w:r>
    </w:p>
    <w:tbl>
      <w:tblPr>
        <w:tblStyle w:val="aff2"/>
        <w:bidiVisual/>
        <w:tblW w:w="0" w:type="auto"/>
        <w:jc w:val="right"/>
        <w:tblLook w:val="04A0" w:firstRow="1" w:lastRow="0" w:firstColumn="1" w:lastColumn="0" w:noHBand="0" w:noVBand="1"/>
      </w:tblPr>
      <w:tblGrid>
        <w:gridCol w:w="5102"/>
        <w:gridCol w:w="5102"/>
      </w:tblGrid>
      <w:tr w:rsidR="003B4DA5" w:rsidRPr="00CB4D24" w14:paraId="3456B729" w14:textId="77777777">
        <w:trPr>
          <w:jc w:val="right"/>
        </w:trPr>
        <w:tc>
          <w:tcPr>
            <w:tcW w:w="5102" w:type="dxa"/>
          </w:tcPr>
          <w:p w14:paraId="116AE1DC"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שכיר</w:t>
            </w:r>
            <w:r w:rsidRPr="00CB4D24">
              <w:rPr>
                <w:rFonts w:ascii="David" w:hAnsi="David" w:cs="David"/>
                <w:sz w:val="19"/>
                <w:rtl/>
              </w:rPr>
              <w:t>/</w:t>
            </w:r>
            <w:r w:rsidRPr="00CB4D24">
              <w:rPr>
                <w:rFonts w:ascii="David" w:hAnsi="David" w:cs="David" w:hint="cs"/>
                <w:sz w:val="19"/>
                <w:rtl/>
              </w:rPr>
              <w:t>ה</w:t>
            </w:r>
          </w:p>
        </w:tc>
        <w:tc>
          <w:tcPr>
            <w:tcW w:w="5102" w:type="dxa"/>
          </w:tcPr>
          <w:p w14:paraId="4C675C8F"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עובד</w:t>
            </w:r>
            <w:r w:rsidRPr="00CB4D24">
              <w:rPr>
                <w:rFonts w:ascii="David" w:hAnsi="David" w:cs="David"/>
                <w:sz w:val="19"/>
                <w:rtl/>
              </w:rPr>
              <w:t>/</w:t>
            </w:r>
            <w:r w:rsidRPr="00CB4D24">
              <w:rPr>
                <w:rFonts w:ascii="David" w:hAnsi="David" w:cs="David" w:hint="cs"/>
                <w:sz w:val="19"/>
                <w:rtl/>
              </w:rPr>
              <w:t>ת</w:t>
            </w:r>
            <w:r w:rsidRPr="00CB4D24">
              <w:rPr>
                <w:rFonts w:ascii="David" w:hAnsi="David" w:cs="David"/>
                <w:sz w:val="19"/>
                <w:rtl/>
              </w:rPr>
              <w:t xml:space="preserve"> </w:t>
            </w:r>
            <w:r w:rsidRPr="00CB4D24">
              <w:rPr>
                <w:rFonts w:ascii="David" w:hAnsi="David" w:cs="David" w:hint="cs"/>
                <w:sz w:val="19"/>
                <w:rtl/>
              </w:rPr>
              <w:t>חלקית</w:t>
            </w:r>
          </w:p>
        </w:tc>
      </w:tr>
      <w:tr w:rsidR="003B4DA5" w:rsidRPr="00CB4D24" w14:paraId="543CA7D2" w14:textId="77777777">
        <w:trPr>
          <w:jc w:val="right"/>
        </w:trPr>
        <w:tc>
          <w:tcPr>
            <w:tcW w:w="5102" w:type="dxa"/>
          </w:tcPr>
          <w:p w14:paraId="7DBD783B"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עצמאי</w:t>
            </w:r>
            <w:r w:rsidRPr="00CB4D24">
              <w:rPr>
                <w:rFonts w:ascii="David" w:hAnsi="David" w:cs="David"/>
                <w:sz w:val="19"/>
                <w:rtl/>
              </w:rPr>
              <w:t>/</w:t>
            </w:r>
            <w:r w:rsidRPr="00CB4D24">
              <w:rPr>
                <w:rFonts w:ascii="David" w:hAnsi="David" w:cs="David" w:hint="cs"/>
                <w:sz w:val="19"/>
                <w:rtl/>
              </w:rPr>
              <w:t>ת</w:t>
            </w:r>
          </w:p>
        </w:tc>
        <w:tc>
          <w:tcPr>
            <w:tcW w:w="5102" w:type="dxa"/>
          </w:tcPr>
          <w:p w14:paraId="68BA758E"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בחופשת</w:t>
            </w:r>
            <w:r w:rsidRPr="00CB4D24">
              <w:rPr>
                <w:rFonts w:ascii="David" w:hAnsi="David" w:cs="David"/>
                <w:sz w:val="19"/>
                <w:rtl/>
              </w:rPr>
              <w:t xml:space="preserve"> </w:t>
            </w:r>
            <w:r w:rsidRPr="00CB4D24">
              <w:rPr>
                <w:rFonts w:ascii="David" w:hAnsi="David" w:cs="David" w:hint="cs"/>
                <w:sz w:val="19"/>
                <w:rtl/>
              </w:rPr>
              <w:t>לידה</w:t>
            </w:r>
          </w:p>
        </w:tc>
      </w:tr>
      <w:tr w:rsidR="003B4DA5" w:rsidRPr="00CB4D24" w14:paraId="438F1E54" w14:textId="77777777">
        <w:trPr>
          <w:jc w:val="right"/>
        </w:trPr>
        <w:tc>
          <w:tcPr>
            <w:tcW w:w="5102" w:type="dxa"/>
          </w:tcPr>
          <w:p w14:paraId="35FEF7F5"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בעל</w:t>
            </w:r>
            <w:r w:rsidRPr="00CB4D24">
              <w:rPr>
                <w:rFonts w:ascii="David" w:hAnsi="David" w:cs="David"/>
                <w:sz w:val="19"/>
                <w:rtl/>
              </w:rPr>
              <w:t>/</w:t>
            </w:r>
            <w:r w:rsidRPr="00CB4D24">
              <w:rPr>
                <w:rFonts w:ascii="David" w:hAnsi="David" w:cs="David" w:hint="cs"/>
                <w:sz w:val="19"/>
                <w:rtl/>
              </w:rPr>
              <w:t>ת</w:t>
            </w:r>
            <w:r w:rsidRPr="00CB4D24">
              <w:rPr>
                <w:rFonts w:ascii="David" w:hAnsi="David" w:cs="David"/>
                <w:sz w:val="19"/>
                <w:rtl/>
              </w:rPr>
              <w:t xml:space="preserve"> </w:t>
            </w:r>
            <w:r w:rsidRPr="00CB4D24">
              <w:rPr>
                <w:rFonts w:ascii="David" w:hAnsi="David" w:cs="David" w:hint="cs"/>
                <w:sz w:val="19"/>
                <w:rtl/>
              </w:rPr>
              <w:t>חברה</w:t>
            </w:r>
          </w:p>
        </w:tc>
        <w:tc>
          <w:tcPr>
            <w:tcW w:w="5102" w:type="dxa"/>
          </w:tcPr>
          <w:p w14:paraId="117B5596"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בחל</w:t>
            </w:r>
            <w:r w:rsidRPr="00CB4D24">
              <w:rPr>
                <w:rFonts w:ascii="David" w:hAnsi="David" w:cs="David"/>
                <w:sz w:val="19"/>
                <w:rtl/>
              </w:rPr>
              <w:t>"</w:t>
            </w:r>
            <w:r w:rsidRPr="00CB4D24">
              <w:rPr>
                <w:rFonts w:ascii="David" w:hAnsi="David" w:cs="David" w:hint="cs"/>
                <w:sz w:val="19"/>
                <w:rtl/>
              </w:rPr>
              <w:t>ת</w:t>
            </w:r>
          </w:p>
        </w:tc>
      </w:tr>
      <w:tr w:rsidR="003B4DA5" w:rsidRPr="00CB4D24" w14:paraId="062E8004" w14:textId="77777777">
        <w:trPr>
          <w:jc w:val="right"/>
        </w:trPr>
        <w:tc>
          <w:tcPr>
            <w:tcW w:w="5102" w:type="dxa"/>
          </w:tcPr>
          <w:p w14:paraId="648B5740"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שכיר</w:t>
            </w:r>
            <w:r w:rsidRPr="00CB4D24">
              <w:rPr>
                <w:rFonts w:ascii="David" w:hAnsi="David" w:cs="David"/>
                <w:sz w:val="19"/>
                <w:rtl/>
              </w:rPr>
              <w:t>/</w:t>
            </w:r>
            <w:r w:rsidRPr="00CB4D24">
              <w:rPr>
                <w:rFonts w:ascii="David" w:hAnsi="David" w:cs="David" w:hint="cs"/>
                <w:sz w:val="19"/>
                <w:rtl/>
              </w:rPr>
              <w:t>ה</w:t>
            </w:r>
            <w:r w:rsidRPr="00CB4D24">
              <w:rPr>
                <w:rFonts w:ascii="David" w:hAnsi="David" w:cs="David"/>
                <w:sz w:val="19"/>
                <w:rtl/>
              </w:rPr>
              <w:t xml:space="preserve"> </w:t>
            </w:r>
            <w:r w:rsidRPr="00CB4D24">
              <w:rPr>
                <w:rFonts w:ascii="David" w:hAnsi="David" w:cs="David" w:hint="cs"/>
                <w:sz w:val="19"/>
                <w:rtl/>
              </w:rPr>
              <w:t>ובעל</w:t>
            </w:r>
            <w:r w:rsidRPr="00CB4D24">
              <w:rPr>
                <w:rFonts w:ascii="David" w:hAnsi="David" w:cs="David"/>
                <w:sz w:val="19"/>
                <w:rtl/>
              </w:rPr>
              <w:t>/</w:t>
            </w:r>
            <w:r w:rsidRPr="00CB4D24">
              <w:rPr>
                <w:rFonts w:ascii="David" w:hAnsi="David" w:cs="David" w:hint="cs"/>
                <w:sz w:val="19"/>
                <w:rtl/>
              </w:rPr>
              <w:t>ת</w:t>
            </w:r>
            <w:r w:rsidRPr="00CB4D24">
              <w:rPr>
                <w:rFonts w:ascii="David" w:hAnsi="David" w:cs="David"/>
                <w:sz w:val="19"/>
                <w:rtl/>
              </w:rPr>
              <w:t xml:space="preserve"> </w:t>
            </w:r>
            <w:r w:rsidRPr="00CB4D24">
              <w:rPr>
                <w:rFonts w:ascii="David" w:hAnsi="David" w:cs="David" w:hint="cs"/>
                <w:sz w:val="19"/>
                <w:rtl/>
              </w:rPr>
              <w:t>עסק</w:t>
            </w:r>
          </w:p>
        </w:tc>
        <w:tc>
          <w:tcPr>
            <w:tcW w:w="5102" w:type="dxa"/>
          </w:tcPr>
          <w:p w14:paraId="509F312E"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מקבל</w:t>
            </w:r>
            <w:r w:rsidRPr="00CB4D24">
              <w:rPr>
                <w:rFonts w:ascii="David" w:hAnsi="David" w:cs="David"/>
                <w:sz w:val="19"/>
                <w:rtl/>
              </w:rPr>
              <w:t>/</w:t>
            </w:r>
            <w:r w:rsidRPr="00CB4D24">
              <w:rPr>
                <w:rFonts w:ascii="David" w:hAnsi="David" w:cs="David" w:hint="cs"/>
                <w:sz w:val="19"/>
                <w:rtl/>
              </w:rPr>
              <w:t>ת</w:t>
            </w:r>
            <w:r w:rsidRPr="00CB4D24">
              <w:rPr>
                <w:rFonts w:ascii="David" w:hAnsi="David" w:cs="David"/>
                <w:sz w:val="19"/>
                <w:rtl/>
              </w:rPr>
              <w:t xml:space="preserve"> </w:t>
            </w:r>
            <w:r w:rsidRPr="00CB4D24">
              <w:rPr>
                <w:rFonts w:ascii="David" w:hAnsi="David" w:cs="David" w:hint="cs"/>
                <w:sz w:val="19"/>
                <w:rtl/>
              </w:rPr>
              <w:t>קצבה</w:t>
            </w:r>
          </w:p>
        </w:tc>
      </w:tr>
      <w:tr w:rsidR="003B4DA5" w:rsidRPr="00CB4D24" w14:paraId="776ADE20" w14:textId="77777777">
        <w:trPr>
          <w:jc w:val="right"/>
        </w:trPr>
        <w:tc>
          <w:tcPr>
            <w:tcW w:w="5102" w:type="dxa"/>
          </w:tcPr>
          <w:p w14:paraId="40F1C5D0"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לא</w:t>
            </w:r>
            <w:r w:rsidRPr="00CB4D24">
              <w:rPr>
                <w:rFonts w:ascii="David" w:hAnsi="David" w:cs="David"/>
                <w:sz w:val="19"/>
                <w:rtl/>
              </w:rPr>
              <w:t xml:space="preserve"> </w:t>
            </w:r>
            <w:r w:rsidRPr="00CB4D24">
              <w:rPr>
                <w:rFonts w:ascii="David" w:hAnsi="David" w:cs="David" w:hint="cs"/>
                <w:sz w:val="19"/>
                <w:rtl/>
              </w:rPr>
              <w:t>עובד</w:t>
            </w:r>
            <w:r w:rsidRPr="00CB4D24">
              <w:rPr>
                <w:rFonts w:ascii="David" w:hAnsi="David" w:cs="David"/>
                <w:sz w:val="19"/>
                <w:rtl/>
              </w:rPr>
              <w:t>/</w:t>
            </w:r>
            <w:r w:rsidRPr="00CB4D24">
              <w:rPr>
                <w:rFonts w:ascii="David" w:hAnsi="David" w:cs="David" w:hint="cs"/>
                <w:sz w:val="19"/>
                <w:rtl/>
              </w:rPr>
              <w:t>ת</w:t>
            </w:r>
          </w:p>
        </w:tc>
        <w:tc>
          <w:tcPr>
            <w:tcW w:w="5102" w:type="dxa"/>
          </w:tcPr>
          <w:p w14:paraId="163E846C"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אחר</w:t>
            </w:r>
            <w:r w:rsidRPr="00CB4D24">
              <w:rPr>
                <w:rFonts w:ascii="David" w:hAnsi="David" w:cs="David"/>
                <w:sz w:val="19"/>
                <w:rtl/>
              </w:rPr>
              <w:t>: ___________________</w:t>
            </w:r>
          </w:p>
        </w:tc>
      </w:tr>
    </w:tbl>
    <w:p w14:paraId="59D868FC" w14:textId="77777777" w:rsidR="003B4DA5" w:rsidRPr="00CB4D24" w:rsidRDefault="003B4DA5" w:rsidP="00CB4D24">
      <w:pPr>
        <w:bidi/>
        <w:rPr>
          <w:rFonts w:ascii="David" w:hAnsi="David" w:cs="David"/>
        </w:rPr>
      </w:pPr>
    </w:p>
    <w:p w14:paraId="5E407305" w14:textId="77777777" w:rsidR="003B4DA5" w:rsidRPr="00CB4D24" w:rsidRDefault="00000000" w:rsidP="00CB4D24">
      <w:pPr>
        <w:bidi/>
        <w:spacing w:after="40"/>
        <w:rPr>
          <w:rFonts w:ascii="David" w:hAnsi="David" w:cs="David"/>
        </w:rPr>
      </w:pPr>
      <w:r w:rsidRPr="00CB4D24">
        <w:rPr>
          <w:rFonts w:ascii="David" w:hAnsi="David" w:cs="David"/>
          <w:sz w:val="21"/>
          <w:rtl/>
        </w:rPr>
        <w:t xml:space="preserve">האם קיימת ירידה או עלייה צפויה בהכנסה: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כן</w:t>
      </w:r>
      <w:r w:rsidRPr="00CB4D24">
        <w:rPr>
          <w:rFonts w:ascii="David" w:hAnsi="David" w:cs="David"/>
          <w:sz w:val="21"/>
          <w:rtl/>
        </w:rPr>
        <w:t xml:space="preserve">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לא</w:t>
      </w:r>
    </w:p>
    <w:p w14:paraId="69898119" w14:textId="77777777" w:rsidR="003B4DA5" w:rsidRPr="00CB4D24" w:rsidRDefault="00000000" w:rsidP="00CB4D24">
      <w:pPr>
        <w:bidi/>
        <w:spacing w:after="40"/>
        <w:rPr>
          <w:rFonts w:ascii="David" w:hAnsi="David" w:cs="David"/>
        </w:rPr>
      </w:pPr>
      <w:r w:rsidRPr="00CB4D24">
        <w:rPr>
          <w:rFonts w:ascii="David" w:hAnsi="David" w:cs="David"/>
          <w:b/>
          <w:sz w:val="21"/>
          <w:rtl/>
        </w:rPr>
        <w:t xml:space="preserve">פירוט: </w:t>
      </w:r>
      <w:r w:rsidRPr="00CB4D24">
        <w:rPr>
          <w:rFonts w:ascii="David" w:hAnsi="David" w:cs="David"/>
          <w:sz w:val="21"/>
          <w:rtl/>
        </w:rPr>
        <w:t>_____________________________________________</w:t>
      </w:r>
    </w:p>
    <w:p w14:paraId="5B2A86B4" w14:textId="77777777" w:rsidR="003B4DA5" w:rsidRPr="00CB4D24" w:rsidRDefault="00000000" w:rsidP="00CB4D24">
      <w:pPr>
        <w:pStyle w:val="1"/>
        <w:bidi/>
        <w:spacing w:before="200" w:after="80"/>
        <w:rPr>
          <w:rFonts w:ascii="David" w:hAnsi="David" w:cs="David"/>
        </w:rPr>
      </w:pPr>
      <w:r w:rsidRPr="00CB4D24">
        <w:rPr>
          <w:rFonts w:ascii="David" w:eastAsia="Arial" w:hAnsi="David" w:cs="David"/>
          <w:color w:val="1F4E79"/>
          <w:sz w:val="30"/>
          <w:rtl/>
        </w:rPr>
        <w:t>6. חישוב הכנסה של הורה שכיר</w:t>
      </w:r>
    </w:p>
    <w:p w14:paraId="097E9371" w14:textId="77777777" w:rsidR="003B4DA5" w:rsidRPr="00CB4D24" w:rsidRDefault="00000000" w:rsidP="00CB4D24">
      <w:pPr>
        <w:bidi/>
        <w:spacing w:after="120"/>
        <w:rPr>
          <w:rFonts w:ascii="David" w:hAnsi="David" w:cs="David"/>
        </w:rPr>
      </w:pPr>
      <w:r w:rsidRPr="00CB4D24">
        <w:rPr>
          <w:rFonts w:ascii="David" w:hAnsi="David" w:cs="David"/>
          <w:sz w:val="21"/>
          <w:rtl/>
        </w:rPr>
        <w:t>יש לבצע את הבדיקה על בסיס 12 תלושי שכר אחרונים לפחות. במקרים של הכנסה משתנה, בונוסים, עמלות או שעות נוספות, מומלץ לבדוק תקופה רחבה יותר.</w:t>
      </w:r>
    </w:p>
    <w:p w14:paraId="57EB06AE" w14:textId="77777777" w:rsidR="003B4DA5" w:rsidRPr="00CB4D24" w:rsidRDefault="00000000" w:rsidP="00CB4D24">
      <w:pPr>
        <w:pStyle w:val="21"/>
        <w:bidi/>
        <w:spacing w:before="120" w:after="80"/>
        <w:rPr>
          <w:rFonts w:ascii="David" w:hAnsi="David" w:cs="David"/>
        </w:rPr>
      </w:pPr>
      <w:r w:rsidRPr="00CB4D24">
        <w:rPr>
          <w:rFonts w:ascii="David" w:eastAsia="Arial" w:hAnsi="David" w:cs="David"/>
          <w:color w:val="2F5496"/>
          <w:sz w:val="25"/>
          <w:rtl/>
        </w:rPr>
        <w:lastRenderedPageBreak/>
        <w:t>6.1 טבלת תלושי שכר</w:t>
      </w:r>
    </w:p>
    <w:tbl>
      <w:tblPr>
        <w:tblStyle w:val="aff2"/>
        <w:bidiVisual/>
        <w:tblW w:w="0" w:type="auto"/>
        <w:jc w:val="right"/>
        <w:tblLook w:val="04A0" w:firstRow="1" w:lastRow="0" w:firstColumn="1" w:lastColumn="0" w:noHBand="0" w:noVBand="1"/>
      </w:tblPr>
      <w:tblGrid>
        <w:gridCol w:w="1458"/>
        <w:gridCol w:w="1458"/>
        <w:gridCol w:w="1458"/>
        <w:gridCol w:w="1458"/>
        <w:gridCol w:w="1458"/>
        <w:gridCol w:w="1458"/>
        <w:gridCol w:w="1458"/>
      </w:tblGrid>
      <w:tr w:rsidR="003B4DA5" w:rsidRPr="00CB4D24" w14:paraId="5C70D0FD" w14:textId="77777777">
        <w:trPr>
          <w:tblHeader/>
          <w:jc w:val="right"/>
        </w:trPr>
        <w:tc>
          <w:tcPr>
            <w:tcW w:w="1458" w:type="dxa"/>
            <w:shd w:val="clear" w:color="auto" w:fill="1F4E79"/>
          </w:tcPr>
          <w:p w14:paraId="6E6C16A0"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5"/>
                <w:rtl/>
              </w:rPr>
              <w:t>חודש</w:t>
            </w:r>
          </w:p>
        </w:tc>
        <w:tc>
          <w:tcPr>
            <w:tcW w:w="1458" w:type="dxa"/>
            <w:shd w:val="clear" w:color="auto" w:fill="1F4E79"/>
          </w:tcPr>
          <w:p w14:paraId="43ACFB06"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5"/>
                <w:rtl/>
              </w:rPr>
              <w:t>ברוטו</w:t>
            </w:r>
          </w:p>
        </w:tc>
        <w:tc>
          <w:tcPr>
            <w:tcW w:w="1458" w:type="dxa"/>
            <w:shd w:val="clear" w:color="auto" w:fill="1F4E79"/>
          </w:tcPr>
          <w:p w14:paraId="5E26FB9B"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5"/>
                <w:rtl/>
              </w:rPr>
              <w:t>ניכויי חובה</w:t>
            </w:r>
          </w:p>
        </w:tc>
        <w:tc>
          <w:tcPr>
            <w:tcW w:w="1458" w:type="dxa"/>
            <w:shd w:val="clear" w:color="auto" w:fill="1F4E79"/>
          </w:tcPr>
          <w:p w14:paraId="188F4EC4"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5"/>
                <w:rtl/>
              </w:rPr>
              <w:t>נטו לתשלום</w:t>
            </w:r>
          </w:p>
        </w:tc>
        <w:tc>
          <w:tcPr>
            <w:tcW w:w="1458" w:type="dxa"/>
            <w:shd w:val="clear" w:color="auto" w:fill="1F4E79"/>
          </w:tcPr>
          <w:p w14:paraId="4CCD666E"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5"/>
                <w:rtl/>
              </w:rPr>
              <w:t>ניכויי רשות</w:t>
            </w:r>
          </w:p>
        </w:tc>
        <w:tc>
          <w:tcPr>
            <w:tcW w:w="1458" w:type="dxa"/>
            <w:shd w:val="clear" w:color="auto" w:fill="1F4E79"/>
          </w:tcPr>
          <w:p w14:paraId="7EDF70C2"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5"/>
                <w:rtl/>
              </w:rPr>
              <w:t>רכיבי שכר מיוחדים</w:t>
            </w:r>
          </w:p>
        </w:tc>
        <w:tc>
          <w:tcPr>
            <w:tcW w:w="1458" w:type="dxa"/>
            <w:shd w:val="clear" w:color="auto" w:fill="1F4E79"/>
          </w:tcPr>
          <w:p w14:paraId="5CF5CAC5"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5"/>
                <w:rtl/>
              </w:rPr>
              <w:t>הערות</w:t>
            </w:r>
          </w:p>
        </w:tc>
      </w:tr>
      <w:tr w:rsidR="003B4DA5" w:rsidRPr="00CB4D24" w14:paraId="0B738994" w14:textId="77777777">
        <w:trPr>
          <w:jc w:val="right"/>
        </w:trPr>
        <w:tc>
          <w:tcPr>
            <w:tcW w:w="1458" w:type="dxa"/>
          </w:tcPr>
          <w:p w14:paraId="6F0E698D" w14:textId="77777777" w:rsidR="003B4DA5" w:rsidRPr="00CB4D24" w:rsidRDefault="00000000" w:rsidP="00CB4D24">
            <w:pPr>
              <w:bidi/>
              <w:spacing w:line="276" w:lineRule="auto"/>
              <w:rPr>
                <w:rFonts w:ascii="David" w:hAnsi="David" w:cs="David"/>
              </w:rPr>
            </w:pPr>
            <w:r w:rsidRPr="00CB4D24">
              <w:rPr>
                <w:rFonts w:ascii="David" w:hAnsi="David" w:cs="David"/>
                <w:sz w:val="15"/>
                <w:rtl/>
              </w:rPr>
              <w:t>ינואר</w:t>
            </w:r>
          </w:p>
        </w:tc>
        <w:tc>
          <w:tcPr>
            <w:tcW w:w="1458" w:type="dxa"/>
          </w:tcPr>
          <w:p w14:paraId="16F438CA" w14:textId="77777777" w:rsidR="003B4DA5" w:rsidRPr="00CB4D24" w:rsidRDefault="003B4DA5" w:rsidP="00CB4D24">
            <w:pPr>
              <w:bidi/>
              <w:spacing w:line="276" w:lineRule="auto"/>
              <w:rPr>
                <w:rFonts w:ascii="David" w:hAnsi="David" w:cs="David"/>
              </w:rPr>
            </w:pPr>
          </w:p>
        </w:tc>
        <w:tc>
          <w:tcPr>
            <w:tcW w:w="1458" w:type="dxa"/>
          </w:tcPr>
          <w:p w14:paraId="32336CE2" w14:textId="77777777" w:rsidR="003B4DA5" w:rsidRPr="00CB4D24" w:rsidRDefault="003B4DA5" w:rsidP="00CB4D24">
            <w:pPr>
              <w:bidi/>
              <w:spacing w:line="276" w:lineRule="auto"/>
              <w:rPr>
                <w:rFonts w:ascii="David" w:hAnsi="David" w:cs="David"/>
              </w:rPr>
            </w:pPr>
          </w:p>
        </w:tc>
        <w:tc>
          <w:tcPr>
            <w:tcW w:w="1458" w:type="dxa"/>
          </w:tcPr>
          <w:p w14:paraId="79E4E939" w14:textId="77777777" w:rsidR="003B4DA5" w:rsidRPr="00CB4D24" w:rsidRDefault="003B4DA5" w:rsidP="00CB4D24">
            <w:pPr>
              <w:bidi/>
              <w:spacing w:line="276" w:lineRule="auto"/>
              <w:rPr>
                <w:rFonts w:ascii="David" w:hAnsi="David" w:cs="David"/>
              </w:rPr>
            </w:pPr>
          </w:p>
        </w:tc>
        <w:tc>
          <w:tcPr>
            <w:tcW w:w="1458" w:type="dxa"/>
          </w:tcPr>
          <w:p w14:paraId="5DD428B7" w14:textId="77777777" w:rsidR="003B4DA5" w:rsidRPr="00CB4D24" w:rsidRDefault="003B4DA5" w:rsidP="00CB4D24">
            <w:pPr>
              <w:bidi/>
              <w:spacing w:line="276" w:lineRule="auto"/>
              <w:rPr>
                <w:rFonts w:ascii="David" w:hAnsi="David" w:cs="David"/>
              </w:rPr>
            </w:pPr>
          </w:p>
        </w:tc>
        <w:tc>
          <w:tcPr>
            <w:tcW w:w="1458" w:type="dxa"/>
          </w:tcPr>
          <w:p w14:paraId="2F2ADBCF" w14:textId="77777777" w:rsidR="003B4DA5" w:rsidRPr="00CB4D24" w:rsidRDefault="003B4DA5" w:rsidP="00CB4D24">
            <w:pPr>
              <w:bidi/>
              <w:spacing w:line="276" w:lineRule="auto"/>
              <w:rPr>
                <w:rFonts w:ascii="David" w:hAnsi="David" w:cs="David"/>
              </w:rPr>
            </w:pPr>
          </w:p>
        </w:tc>
        <w:tc>
          <w:tcPr>
            <w:tcW w:w="1458" w:type="dxa"/>
          </w:tcPr>
          <w:p w14:paraId="1A3F5A2F" w14:textId="77777777" w:rsidR="003B4DA5" w:rsidRPr="00CB4D24" w:rsidRDefault="003B4DA5" w:rsidP="00CB4D24">
            <w:pPr>
              <w:bidi/>
              <w:spacing w:line="276" w:lineRule="auto"/>
              <w:rPr>
                <w:rFonts w:ascii="David" w:hAnsi="David" w:cs="David"/>
              </w:rPr>
            </w:pPr>
          </w:p>
        </w:tc>
      </w:tr>
      <w:tr w:rsidR="003B4DA5" w:rsidRPr="00CB4D24" w14:paraId="0920B43E" w14:textId="77777777">
        <w:trPr>
          <w:jc w:val="right"/>
        </w:trPr>
        <w:tc>
          <w:tcPr>
            <w:tcW w:w="1458" w:type="dxa"/>
          </w:tcPr>
          <w:p w14:paraId="6A71B7B3" w14:textId="77777777" w:rsidR="003B4DA5" w:rsidRPr="00CB4D24" w:rsidRDefault="00000000" w:rsidP="00CB4D24">
            <w:pPr>
              <w:bidi/>
              <w:spacing w:line="276" w:lineRule="auto"/>
              <w:rPr>
                <w:rFonts w:ascii="David" w:hAnsi="David" w:cs="David"/>
              </w:rPr>
            </w:pPr>
            <w:r w:rsidRPr="00CB4D24">
              <w:rPr>
                <w:rFonts w:ascii="David" w:hAnsi="David" w:cs="David"/>
                <w:sz w:val="15"/>
                <w:rtl/>
              </w:rPr>
              <w:t>פברואר</w:t>
            </w:r>
          </w:p>
        </w:tc>
        <w:tc>
          <w:tcPr>
            <w:tcW w:w="1458" w:type="dxa"/>
          </w:tcPr>
          <w:p w14:paraId="27A12C10" w14:textId="77777777" w:rsidR="003B4DA5" w:rsidRPr="00CB4D24" w:rsidRDefault="003B4DA5" w:rsidP="00CB4D24">
            <w:pPr>
              <w:bidi/>
              <w:spacing w:line="276" w:lineRule="auto"/>
              <w:rPr>
                <w:rFonts w:ascii="David" w:hAnsi="David" w:cs="David"/>
              </w:rPr>
            </w:pPr>
          </w:p>
        </w:tc>
        <w:tc>
          <w:tcPr>
            <w:tcW w:w="1458" w:type="dxa"/>
          </w:tcPr>
          <w:p w14:paraId="6D243A13" w14:textId="77777777" w:rsidR="003B4DA5" w:rsidRPr="00CB4D24" w:rsidRDefault="003B4DA5" w:rsidP="00CB4D24">
            <w:pPr>
              <w:bidi/>
              <w:spacing w:line="276" w:lineRule="auto"/>
              <w:rPr>
                <w:rFonts w:ascii="David" w:hAnsi="David" w:cs="David"/>
              </w:rPr>
            </w:pPr>
          </w:p>
        </w:tc>
        <w:tc>
          <w:tcPr>
            <w:tcW w:w="1458" w:type="dxa"/>
          </w:tcPr>
          <w:p w14:paraId="21D4EA0F" w14:textId="77777777" w:rsidR="003B4DA5" w:rsidRPr="00CB4D24" w:rsidRDefault="003B4DA5" w:rsidP="00CB4D24">
            <w:pPr>
              <w:bidi/>
              <w:spacing w:line="276" w:lineRule="auto"/>
              <w:rPr>
                <w:rFonts w:ascii="David" w:hAnsi="David" w:cs="David"/>
              </w:rPr>
            </w:pPr>
          </w:p>
        </w:tc>
        <w:tc>
          <w:tcPr>
            <w:tcW w:w="1458" w:type="dxa"/>
          </w:tcPr>
          <w:p w14:paraId="0023FE5F" w14:textId="77777777" w:rsidR="003B4DA5" w:rsidRPr="00CB4D24" w:rsidRDefault="003B4DA5" w:rsidP="00CB4D24">
            <w:pPr>
              <w:bidi/>
              <w:spacing w:line="276" w:lineRule="auto"/>
              <w:rPr>
                <w:rFonts w:ascii="David" w:hAnsi="David" w:cs="David"/>
              </w:rPr>
            </w:pPr>
          </w:p>
        </w:tc>
        <w:tc>
          <w:tcPr>
            <w:tcW w:w="1458" w:type="dxa"/>
          </w:tcPr>
          <w:p w14:paraId="7FE22979" w14:textId="77777777" w:rsidR="003B4DA5" w:rsidRPr="00CB4D24" w:rsidRDefault="003B4DA5" w:rsidP="00CB4D24">
            <w:pPr>
              <w:bidi/>
              <w:spacing w:line="276" w:lineRule="auto"/>
              <w:rPr>
                <w:rFonts w:ascii="David" w:hAnsi="David" w:cs="David"/>
              </w:rPr>
            </w:pPr>
          </w:p>
        </w:tc>
        <w:tc>
          <w:tcPr>
            <w:tcW w:w="1458" w:type="dxa"/>
          </w:tcPr>
          <w:p w14:paraId="225DF22F" w14:textId="77777777" w:rsidR="003B4DA5" w:rsidRPr="00CB4D24" w:rsidRDefault="003B4DA5" w:rsidP="00CB4D24">
            <w:pPr>
              <w:bidi/>
              <w:spacing w:line="276" w:lineRule="auto"/>
              <w:rPr>
                <w:rFonts w:ascii="David" w:hAnsi="David" w:cs="David"/>
              </w:rPr>
            </w:pPr>
          </w:p>
        </w:tc>
      </w:tr>
      <w:tr w:rsidR="003B4DA5" w:rsidRPr="00CB4D24" w14:paraId="3E6CC590" w14:textId="77777777">
        <w:trPr>
          <w:jc w:val="right"/>
        </w:trPr>
        <w:tc>
          <w:tcPr>
            <w:tcW w:w="1458" w:type="dxa"/>
          </w:tcPr>
          <w:p w14:paraId="46AF66B8" w14:textId="77777777" w:rsidR="003B4DA5" w:rsidRPr="00CB4D24" w:rsidRDefault="00000000" w:rsidP="00CB4D24">
            <w:pPr>
              <w:bidi/>
              <w:spacing w:line="276" w:lineRule="auto"/>
              <w:rPr>
                <w:rFonts w:ascii="David" w:hAnsi="David" w:cs="David"/>
              </w:rPr>
            </w:pPr>
            <w:r w:rsidRPr="00CB4D24">
              <w:rPr>
                <w:rFonts w:ascii="David" w:hAnsi="David" w:cs="David"/>
                <w:sz w:val="15"/>
                <w:rtl/>
              </w:rPr>
              <w:t>מרץ</w:t>
            </w:r>
          </w:p>
        </w:tc>
        <w:tc>
          <w:tcPr>
            <w:tcW w:w="1458" w:type="dxa"/>
          </w:tcPr>
          <w:p w14:paraId="52048386" w14:textId="77777777" w:rsidR="003B4DA5" w:rsidRPr="00CB4D24" w:rsidRDefault="003B4DA5" w:rsidP="00CB4D24">
            <w:pPr>
              <w:bidi/>
              <w:spacing w:line="276" w:lineRule="auto"/>
              <w:rPr>
                <w:rFonts w:ascii="David" w:hAnsi="David" w:cs="David"/>
              </w:rPr>
            </w:pPr>
          </w:p>
        </w:tc>
        <w:tc>
          <w:tcPr>
            <w:tcW w:w="1458" w:type="dxa"/>
          </w:tcPr>
          <w:p w14:paraId="12368DFD" w14:textId="77777777" w:rsidR="003B4DA5" w:rsidRPr="00CB4D24" w:rsidRDefault="003B4DA5" w:rsidP="00CB4D24">
            <w:pPr>
              <w:bidi/>
              <w:spacing w:line="276" w:lineRule="auto"/>
              <w:rPr>
                <w:rFonts w:ascii="David" w:hAnsi="David" w:cs="David"/>
              </w:rPr>
            </w:pPr>
          </w:p>
        </w:tc>
        <w:tc>
          <w:tcPr>
            <w:tcW w:w="1458" w:type="dxa"/>
          </w:tcPr>
          <w:p w14:paraId="51F1E260" w14:textId="77777777" w:rsidR="003B4DA5" w:rsidRPr="00CB4D24" w:rsidRDefault="003B4DA5" w:rsidP="00CB4D24">
            <w:pPr>
              <w:bidi/>
              <w:spacing w:line="276" w:lineRule="auto"/>
              <w:rPr>
                <w:rFonts w:ascii="David" w:hAnsi="David" w:cs="David"/>
              </w:rPr>
            </w:pPr>
          </w:p>
        </w:tc>
        <w:tc>
          <w:tcPr>
            <w:tcW w:w="1458" w:type="dxa"/>
          </w:tcPr>
          <w:p w14:paraId="478650F2" w14:textId="77777777" w:rsidR="003B4DA5" w:rsidRPr="00CB4D24" w:rsidRDefault="003B4DA5" w:rsidP="00CB4D24">
            <w:pPr>
              <w:bidi/>
              <w:spacing w:line="276" w:lineRule="auto"/>
              <w:rPr>
                <w:rFonts w:ascii="David" w:hAnsi="David" w:cs="David"/>
              </w:rPr>
            </w:pPr>
          </w:p>
        </w:tc>
        <w:tc>
          <w:tcPr>
            <w:tcW w:w="1458" w:type="dxa"/>
          </w:tcPr>
          <w:p w14:paraId="06DC261D" w14:textId="77777777" w:rsidR="003B4DA5" w:rsidRPr="00CB4D24" w:rsidRDefault="003B4DA5" w:rsidP="00CB4D24">
            <w:pPr>
              <w:bidi/>
              <w:spacing w:line="276" w:lineRule="auto"/>
              <w:rPr>
                <w:rFonts w:ascii="David" w:hAnsi="David" w:cs="David"/>
              </w:rPr>
            </w:pPr>
          </w:p>
        </w:tc>
        <w:tc>
          <w:tcPr>
            <w:tcW w:w="1458" w:type="dxa"/>
          </w:tcPr>
          <w:p w14:paraId="46AEE3FA" w14:textId="77777777" w:rsidR="003B4DA5" w:rsidRPr="00CB4D24" w:rsidRDefault="003B4DA5" w:rsidP="00CB4D24">
            <w:pPr>
              <w:bidi/>
              <w:spacing w:line="276" w:lineRule="auto"/>
              <w:rPr>
                <w:rFonts w:ascii="David" w:hAnsi="David" w:cs="David"/>
              </w:rPr>
            </w:pPr>
          </w:p>
        </w:tc>
      </w:tr>
      <w:tr w:rsidR="003B4DA5" w:rsidRPr="00CB4D24" w14:paraId="77E90E46" w14:textId="77777777">
        <w:trPr>
          <w:jc w:val="right"/>
        </w:trPr>
        <w:tc>
          <w:tcPr>
            <w:tcW w:w="1458" w:type="dxa"/>
          </w:tcPr>
          <w:p w14:paraId="6DE3F3AF" w14:textId="77777777" w:rsidR="003B4DA5" w:rsidRPr="00CB4D24" w:rsidRDefault="00000000" w:rsidP="00CB4D24">
            <w:pPr>
              <w:bidi/>
              <w:spacing w:line="276" w:lineRule="auto"/>
              <w:rPr>
                <w:rFonts w:ascii="David" w:hAnsi="David" w:cs="David"/>
              </w:rPr>
            </w:pPr>
            <w:r w:rsidRPr="00CB4D24">
              <w:rPr>
                <w:rFonts w:ascii="David" w:hAnsi="David" w:cs="David"/>
                <w:sz w:val="15"/>
                <w:rtl/>
              </w:rPr>
              <w:t>אפריל</w:t>
            </w:r>
          </w:p>
        </w:tc>
        <w:tc>
          <w:tcPr>
            <w:tcW w:w="1458" w:type="dxa"/>
          </w:tcPr>
          <w:p w14:paraId="5D0880A0" w14:textId="77777777" w:rsidR="003B4DA5" w:rsidRPr="00CB4D24" w:rsidRDefault="003B4DA5" w:rsidP="00CB4D24">
            <w:pPr>
              <w:bidi/>
              <w:spacing w:line="276" w:lineRule="auto"/>
              <w:rPr>
                <w:rFonts w:ascii="David" w:hAnsi="David" w:cs="David"/>
              </w:rPr>
            </w:pPr>
          </w:p>
        </w:tc>
        <w:tc>
          <w:tcPr>
            <w:tcW w:w="1458" w:type="dxa"/>
          </w:tcPr>
          <w:p w14:paraId="2A3B644D" w14:textId="77777777" w:rsidR="003B4DA5" w:rsidRPr="00CB4D24" w:rsidRDefault="003B4DA5" w:rsidP="00CB4D24">
            <w:pPr>
              <w:bidi/>
              <w:spacing w:line="276" w:lineRule="auto"/>
              <w:rPr>
                <w:rFonts w:ascii="David" w:hAnsi="David" w:cs="David"/>
              </w:rPr>
            </w:pPr>
          </w:p>
        </w:tc>
        <w:tc>
          <w:tcPr>
            <w:tcW w:w="1458" w:type="dxa"/>
          </w:tcPr>
          <w:p w14:paraId="4383A036" w14:textId="77777777" w:rsidR="003B4DA5" w:rsidRPr="00CB4D24" w:rsidRDefault="003B4DA5" w:rsidP="00CB4D24">
            <w:pPr>
              <w:bidi/>
              <w:spacing w:line="276" w:lineRule="auto"/>
              <w:rPr>
                <w:rFonts w:ascii="David" w:hAnsi="David" w:cs="David"/>
              </w:rPr>
            </w:pPr>
          </w:p>
        </w:tc>
        <w:tc>
          <w:tcPr>
            <w:tcW w:w="1458" w:type="dxa"/>
          </w:tcPr>
          <w:p w14:paraId="2BA600F9" w14:textId="77777777" w:rsidR="003B4DA5" w:rsidRPr="00CB4D24" w:rsidRDefault="003B4DA5" w:rsidP="00CB4D24">
            <w:pPr>
              <w:bidi/>
              <w:spacing w:line="276" w:lineRule="auto"/>
              <w:rPr>
                <w:rFonts w:ascii="David" w:hAnsi="David" w:cs="David"/>
              </w:rPr>
            </w:pPr>
          </w:p>
        </w:tc>
        <w:tc>
          <w:tcPr>
            <w:tcW w:w="1458" w:type="dxa"/>
          </w:tcPr>
          <w:p w14:paraId="1A8023A1" w14:textId="77777777" w:rsidR="003B4DA5" w:rsidRPr="00CB4D24" w:rsidRDefault="003B4DA5" w:rsidP="00CB4D24">
            <w:pPr>
              <w:bidi/>
              <w:spacing w:line="276" w:lineRule="auto"/>
              <w:rPr>
                <w:rFonts w:ascii="David" w:hAnsi="David" w:cs="David"/>
              </w:rPr>
            </w:pPr>
          </w:p>
        </w:tc>
        <w:tc>
          <w:tcPr>
            <w:tcW w:w="1458" w:type="dxa"/>
          </w:tcPr>
          <w:p w14:paraId="40E3A2CB" w14:textId="77777777" w:rsidR="003B4DA5" w:rsidRPr="00CB4D24" w:rsidRDefault="003B4DA5" w:rsidP="00CB4D24">
            <w:pPr>
              <w:bidi/>
              <w:spacing w:line="276" w:lineRule="auto"/>
              <w:rPr>
                <w:rFonts w:ascii="David" w:hAnsi="David" w:cs="David"/>
              </w:rPr>
            </w:pPr>
          </w:p>
        </w:tc>
      </w:tr>
      <w:tr w:rsidR="003B4DA5" w:rsidRPr="00CB4D24" w14:paraId="2EB5969E" w14:textId="77777777">
        <w:trPr>
          <w:jc w:val="right"/>
        </w:trPr>
        <w:tc>
          <w:tcPr>
            <w:tcW w:w="1458" w:type="dxa"/>
          </w:tcPr>
          <w:p w14:paraId="42D58D0A" w14:textId="77777777" w:rsidR="003B4DA5" w:rsidRPr="00CB4D24" w:rsidRDefault="00000000" w:rsidP="00CB4D24">
            <w:pPr>
              <w:bidi/>
              <w:spacing w:line="276" w:lineRule="auto"/>
              <w:rPr>
                <w:rFonts w:ascii="David" w:hAnsi="David" w:cs="David"/>
              </w:rPr>
            </w:pPr>
            <w:r w:rsidRPr="00CB4D24">
              <w:rPr>
                <w:rFonts w:ascii="David" w:hAnsi="David" w:cs="David"/>
                <w:sz w:val="15"/>
                <w:rtl/>
              </w:rPr>
              <w:t>מאי</w:t>
            </w:r>
          </w:p>
        </w:tc>
        <w:tc>
          <w:tcPr>
            <w:tcW w:w="1458" w:type="dxa"/>
          </w:tcPr>
          <w:p w14:paraId="15908AFB" w14:textId="77777777" w:rsidR="003B4DA5" w:rsidRPr="00CB4D24" w:rsidRDefault="003B4DA5" w:rsidP="00CB4D24">
            <w:pPr>
              <w:bidi/>
              <w:spacing w:line="276" w:lineRule="auto"/>
              <w:rPr>
                <w:rFonts w:ascii="David" w:hAnsi="David" w:cs="David"/>
              </w:rPr>
            </w:pPr>
          </w:p>
        </w:tc>
        <w:tc>
          <w:tcPr>
            <w:tcW w:w="1458" w:type="dxa"/>
          </w:tcPr>
          <w:p w14:paraId="65308A8F" w14:textId="77777777" w:rsidR="003B4DA5" w:rsidRPr="00CB4D24" w:rsidRDefault="003B4DA5" w:rsidP="00CB4D24">
            <w:pPr>
              <w:bidi/>
              <w:spacing w:line="276" w:lineRule="auto"/>
              <w:rPr>
                <w:rFonts w:ascii="David" w:hAnsi="David" w:cs="David"/>
              </w:rPr>
            </w:pPr>
          </w:p>
        </w:tc>
        <w:tc>
          <w:tcPr>
            <w:tcW w:w="1458" w:type="dxa"/>
          </w:tcPr>
          <w:p w14:paraId="124085D1" w14:textId="77777777" w:rsidR="003B4DA5" w:rsidRPr="00CB4D24" w:rsidRDefault="003B4DA5" w:rsidP="00CB4D24">
            <w:pPr>
              <w:bidi/>
              <w:spacing w:line="276" w:lineRule="auto"/>
              <w:rPr>
                <w:rFonts w:ascii="David" w:hAnsi="David" w:cs="David"/>
              </w:rPr>
            </w:pPr>
          </w:p>
        </w:tc>
        <w:tc>
          <w:tcPr>
            <w:tcW w:w="1458" w:type="dxa"/>
          </w:tcPr>
          <w:p w14:paraId="505A4BB0" w14:textId="77777777" w:rsidR="003B4DA5" w:rsidRPr="00CB4D24" w:rsidRDefault="003B4DA5" w:rsidP="00CB4D24">
            <w:pPr>
              <w:bidi/>
              <w:spacing w:line="276" w:lineRule="auto"/>
              <w:rPr>
                <w:rFonts w:ascii="David" w:hAnsi="David" w:cs="David"/>
              </w:rPr>
            </w:pPr>
          </w:p>
        </w:tc>
        <w:tc>
          <w:tcPr>
            <w:tcW w:w="1458" w:type="dxa"/>
          </w:tcPr>
          <w:p w14:paraId="33167196" w14:textId="77777777" w:rsidR="003B4DA5" w:rsidRPr="00CB4D24" w:rsidRDefault="003B4DA5" w:rsidP="00CB4D24">
            <w:pPr>
              <w:bidi/>
              <w:spacing w:line="276" w:lineRule="auto"/>
              <w:rPr>
                <w:rFonts w:ascii="David" w:hAnsi="David" w:cs="David"/>
              </w:rPr>
            </w:pPr>
          </w:p>
        </w:tc>
        <w:tc>
          <w:tcPr>
            <w:tcW w:w="1458" w:type="dxa"/>
          </w:tcPr>
          <w:p w14:paraId="7F104860" w14:textId="77777777" w:rsidR="003B4DA5" w:rsidRPr="00CB4D24" w:rsidRDefault="003B4DA5" w:rsidP="00CB4D24">
            <w:pPr>
              <w:bidi/>
              <w:spacing w:line="276" w:lineRule="auto"/>
              <w:rPr>
                <w:rFonts w:ascii="David" w:hAnsi="David" w:cs="David"/>
              </w:rPr>
            </w:pPr>
          </w:p>
        </w:tc>
      </w:tr>
      <w:tr w:rsidR="003B4DA5" w:rsidRPr="00CB4D24" w14:paraId="347605CB" w14:textId="77777777">
        <w:trPr>
          <w:jc w:val="right"/>
        </w:trPr>
        <w:tc>
          <w:tcPr>
            <w:tcW w:w="1458" w:type="dxa"/>
          </w:tcPr>
          <w:p w14:paraId="075FFC1A" w14:textId="77777777" w:rsidR="003B4DA5" w:rsidRPr="00CB4D24" w:rsidRDefault="00000000" w:rsidP="00CB4D24">
            <w:pPr>
              <w:bidi/>
              <w:spacing w:line="276" w:lineRule="auto"/>
              <w:rPr>
                <w:rFonts w:ascii="David" w:hAnsi="David" w:cs="David"/>
              </w:rPr>
            </w:pPr>
            <w:r w:rsidRPr="00CB4D24">
              <w:rPr>
                <w:rFonts w:ascii="David" w:hAnsi="David" w:cs="David"/>
                <w:sz w:val="15"/>
                <w:rtl/>
              </w:rPr>
              <w:t>יוני</w:t>
            </w:r>
          </w:p>
        </w:tc>
        <w:tc>
          <w:tcPr>
            <w:tcW w:w="1458" w:type="dxa"/>
          </w:tcPr>
          <w:p w14:paraId="0857169D" w14:textId="77777777" w:rsidR="003B4DA5" w:rsidRPr="00CB4D24" w:rsidRDefault="003B4DA5" w:rsidP="00CB4D24">
            <w:pPr>
              <w:bidi/>
              <w:spacing w:line="276" w:lineRule="auto"/>
              <w:rPr>
                <w:rFonts w:ascii="David" w:hAnsi="David" w:cs="David"/>
              </w:rPr>
            </w:pPr>
          </w:p>
        </w:tc>
        <w:tc>
          <w:tcPr>
            <w:tcW w:w="1458" w:type="dxa"/>
          </w:tcPr>
          <w:p w14:paraId="100B3C1C" w14:textId="77777777" w:rsidR="003B4DA5" w:rsidRPr="00CB4D24" w:rsidRDefault="003B4DA5" w:rsidP="00CB4D24">
            <w:pPr>
              <w:bidi/>
              <w:spacing w:line="276" w:lineRule="auto"/>
              <w:rPr>
                <w:rFonts w:ascii="David" w:hAnsi="David" w:cs="David"/>
              </w:rPr>
            </w:pPr>
          </w:p>
        </w:tc>
        <w:tc>
          <w:tcPr>
            <w:tcW w:w="1458" w:type="dxa"/>
          </w:tcPr>
          <w:p w14:paraId="1A0DC50F" w14:textId="77777777" w:rsidR="003B4DA5" w:rsidRPr="00CB4D24" w:rsidRDefault="003B4DA5" w:rsidP="00CB4D24">
            <w:pPr>
              <w:bidi/>
              <w:spacing w:line="276" w:lineRule="auto"/>
              <w:rPr>
                <w:rFonts w:ascii="David" w:hAnsi="David" w:cs="David"/>
              </w:rPr>
            </w:pPr>
          </w:p>
        </w:tc>
        <w:tc>
          <w:tcPr>
            <w:tcW w:w="1458" w:type="dxa"/>
          </w:tcPr>
          <w:p w14:paraId="1D4D7D7C" w14:textId="77777777" w:rsidR="003B4DA5" w:rsidRPr="00CB4D24" w:rsidRDefault="003B4DA5" w:rsidP="00CB4D24">
            <w:pPr>
              <w:bidi/>
              <w:spacing w:line="276" w:lineRule="auto"/>
              <w:rPr>
                <w:rFonts w:ascii="David" w:hAnsi="David" w:cs="David"/>
              </w:rPr>
            </w:pPr>
          </w:p>
        </w:tc>
        <w:tc>
          <w:tcPr>
            <w:tcW w:w="1458" w:type="dxa"/>
          </w:tcPr>
          <w:p w14:paraId="40D3B7E4" w14:textId="77777777" w:rsidR="003B4DA5" w:rsidRPr="00CB4D24" w:rsidRDefault="003B4DA5" w:rsidP="00CB4D24">
            <w:pPr>
              <w:bidi/>
              <w:spacing w:line="276" w:lineRule="auto"/>
              <w:rPr>
                <w:rFonts w:ascii="David" w:hAnsi="David" w:cs="David"/>
              </w:rPr>
            </w:pPr>
          </w:p>
        </w:tc>
        <w:tc>
          <w:tcPr>
            <w:tcW w:w="1458" w:type="dxa"/>
          </w:tcPr>
          <w:p w14:paraId="1542885D" w14:textId="77777777" w:rsidR="003B4DA5" w:rsidRPr="00CB4D24" w:rsidRDefault="003B4DA5" w:rsidP="00CB4D24">
            <w:pPr>
              <w:bidi/>
              <w:spacing w:line="276" w:lineRule="auto"/>
              <w:rPr>
                <w:rFonts w:ascii="David" w:hAnsi="David" w:cs="David"/>
              </w:rPr>
            </w:pPr>
          </w:p>
        </w:tc>
      </w:tr>
      <w:tr w:rsidR="003B4DA5" w:rsidRPr="00CB4D24" w14:paraId="2136B1B1" w14:textId="77777777">
        <w:trPr>
          <w:jc w:val="right"/>
        </w:trPr>
        <w:tc>
          <w:tcPr>
            <w:tcW w:w="1458" w:type="dxa"/>
          </w:tcPr>
          <w:p w14:paraId="2EC90474" w14:textId="77777777" w:rsidR="003B4DA5" w:rsidRPr="00CB4D24" w:rsidRDefault="00000000" w:rsidP="00CB4D24">
            <w:pPr>
              <w:bidi/>
              <w:spacing w:line="276" w:lineRule="auto"/>
              <w:rPr>
                <w:rFonts w:ascii="David" w:hAnsi="David" w:cs="David"/>
              </w:rPr>
            </w:pPr>
            <w:r w:rsidRPr="00CB4D24">
              <w:rPr>
                <w:rFonts w:ascii="David" w:hAnsi="David" w:cs="David"/>
                <w:sz w:val="15"/>
                <w:rtl/>
              </w:rPr>
              <w:t>יולי</w:t>
            </w:r>
          </w:p>
        </w:tc>
        <w:tc>
          <w:tcPr>
            <w:tcW w:w="1458" w:type="dxa"/>
          </w:tcPr>
          <w:p w14:paraId="70BCA975" w14:textId="77777777" w:rsidR="003B4DA5" w:rsidRPr="00CB4D24" w:rsidRDefault="003B4DA5" w:rsidP="00CB4D24">
            <w:pPr>
              <w:bidi/>
              <w:spacing w:line="276" w:lineRule="auto"/>
              <w:rPr>
                <w:rFonts w:ascii="David" w:hAnsi="David" w:cs="David"/>
              </w:rPr>
            </w:pPr>
          </w:p>
        </w:tc>
        <w:tc>
          <w:tcPr>
            <w:tcW w:w="1458" w:type="dxa"/>
          </w:tcPr>
          <w:p w14:paraId="10BDED1C" w14:textId="77777777" w:rsidR="003B4DA5" w:rsidRPr="00CB4D24" w:rsidRDefault="003B4DA5" w:rsidP="00CB4D24">
            <w:pPr>
              <w:bidi/>
              <w:spacing w:line="276" w:lineRule="auto"/>
              <w:rPr>
                <w:rFonts w:ascii="David" w:hAnsi="David" w:cs="David"/>
              </w:rPr>
            </w:pPr>
          </w:p>
        </w:tc>
        <w:tc>
          <w:tcPr>
            <w:tcW w:w="1458" w:type="dxa"/>
          </w:tcPr>
          <w:p w14:paraId="613E0B89" w14:textId="77777777" w:rsidR="003B4DA5" w:rsidRPr="00CB4D24" w:rsidRDefault="003B4DA5" w:rsidP="00CB4D24">
            <w:pPr>
              <w:bidi/>
              <w:spacing w:line="276" w:lineRule="auto"/>
              <w:rPr>
                <w:rFonts w:ascii="David" w:hAnsi="David" w:cs="David"/>
              </w:rPr>
            </w:pPr>
          </w:p>
        </w:tc>
        <w:tc>
          <w:tcPr>
            <w:tcW w:w="1458" w:type="dxa"/>
          </w:tcPr>
          <w:p w14:paraId="244D61BC" w14:textId="77777777" w:rsidR="003B4DA5" w:rsidRPr="00CB4D24" w:rsidRDefault="003B4DA5" w:rsidP="00CB4D24">
            <w:pPr>
              <w:bidi/>
              <w:spacing w:line="276" w:lineRule="auto"/>
              <w:rPr>
                <w:rFonts w:ascii="David" w:hAnsi="David" w:cs="David"/>
              </w:rPr>
            </w:pPr>
          </w:p>
        </w:tc>
        <w:tc>
          <w:tcPr>
            <w:tcW w:w="1458" w:type="dxa"/>
          </w:tcPr>
          <w:p w14:paraId="47AB3067" w14:textId="77777777" w:rsidR="003B4DA5" w:rsidRPr="00CB4D24" w:rsidRDefault="003B4DA5" w:rsidP="00CB4D24">
            <w:pPr>
              <w:bidi/>
              <w:spacing w:line="276" w:lineRule="auto"/>
              <w:rPr>
                <w:rFonts w:ascii="David" w:hAnsi="David" w:cs="David"/>
              </w:rPr>
            </w:pPr>
          </w:p>
        </w:tc>
        <w:tc>
          <w:tcPr>
            <w:tcW w:w="1458" w:type="dxa"/>
          </w:tcPr>
          <w:p w14:paraId="0D6CC7B9" w14:textId="77777777" w:rsidR="003B4DA5" w:rsidRPr="00CB4D24" w:rsidRDefault="003B4DA5" w:rsidP="00CB4D24">
            <w:pPr>
              <w:bidi/>
              <w:spacing w:line="276" w:lineRule="auto"/>
              <w:rPr>
                <w:rFonts w:ascii="David" w:hAnsi="David" w:cs="David"/>
              </w:rPr>
            </w:pPr>
          </w:p>
        </w:tc>
      </w:tr>
      <w:tr w:rsidR="003B4DA5" w:rsidRPr="00CB4D24" w14:paraId="6C420186" w14:textId="77777777">
        <w:trPr>
          <w:jc w:val="right"/>
        </w:trPr>
        <w:tc>
          <w:tcPr>
            <w:tcW w:w="1458" w:type="dxa"/>
          </w:tcPr>
          <w:p w14:paraId="4A4B9098" w14:textId="77777777" w:rsidR="003B4DA5" w:rsidRPr="00CB4D24" w:rsidRDefault="00000000" w:rsidP="00CB4D24">
            <w:pPr>
              <w:bidi/>
              <w:spacing w:line="276" w:lineRule="auto"/>
              <w:rPr>
                <w:rFonts w:ascii="David" w:hAnsi="David" w:cs="David"/>
              </w:rPr>
            </w:pPr>
            <w:r w:rsidRPr="00CB4D24">
              <w:rPr>
                <w:rFonts w:ascii="David" w:hAnsi="David" w:cs="David"/>
                <w:sz w:val="15"/>
                <w:rtl/>
              </w:rPr>
              <w:t>אוגוסט</w:t>
            </w:r>
          </w:p>
        </w:tc>
        <w:tc>
          <w:tcPr>
            <w:tcW w:w="1458" w:type="dxa"/>
          </w:tcPr>
          <w:p w14:paraId="4FF6E106" w14:textId="77777777" w:rsidR="003B4DA5" w:rsidRPr="00CB4D24" w:rsidRDefault="003B4DA5" w:rsidP="00CB4D24">
            <w:pPr>
              <w:bidi/>
              <w:spacing w:line="276" w:lineRule="auto"/>
              <w:rPr>
                <w:rFonts w:ascii="David" w:hAnsi="David" w:cs="David"/>
              </w:rPr>
            </w:pPr>
          </w:p>
        </w:tc>
        <w:tc>
          <w:tcPr>
            <w:tcW w:w="1458" w:type="dxa"/>
          </w:tcPr>
          <w:p w14:paraId="4D2379CC" w14:textId="77777777" w:rsidR="003B4DA5" w:rsidRPr="00CB4D24" w:rsidRDefault="003B4DA5" w:rsidP="00CB4D24">
            <w:pPr>
              <w:bidi/>
              <w:spacing w:line="276" w:lineRule="auto"/>
              <w:rPr>
                <w:rFonts w:ascii="David" w:hAnsi="David" w:cs="David"/>
              </w:rPr>
            </w:pPr>
          </w:p>
        </w:tc>
        <w:tc>
          <w:tcPr>
            <w:tcW w:w="1458" w:type="dxa"/>
          </w:tcPr>
          <w:p w14:paraId="6504600C" w14:textId="77777777" w:rsidR="003B4DA5" w:rsidRPr="00CB4D24" w:rsidRDefault="003B4DA5" w:rsidP="00CB4D24">
            <w:pPr>
              <w:bidi/>
              <w:spacing w:line="276" w:lineRule="auto"/>
              <w:rPr>
                <w:rFonts w:ascii="David" w:hAnsi="David" w:cs="David"/>
              </w:rPr>
            </w:pPr>
          </w:p>
        </w:tc>
        <w:tc>
          <w:tcPr>
            <w:tcW w:w="1458" w:type="dxa"/>
          </w:tcPr>
          <w:p w14:paraId="73E59D80" w14:textId="77777777" w:rsidR="003B4DA5" w:rsidRPr="00CB4D24" w:rsidRDefault="003B4DA5" w:rsidP="00CB4D24">
            <w:pPr>
              <w:bidi/>
              <w:spacing w:line="276" w:lineRule="auto"/>
              <w:rPr>
                <w:rFonts w:ascii="David" w:hAnsi="David" w:cs="David"/>
              </w:rPr>
            </w:pPr>
          </w:p>
        </w:tc>
        <w:tc>
          <w:tcPr>
            <w:tcW w:w="1458" w:type="dxa"/>
          </w:tcPr>
          <w:p w14:paraId="4AD81BFA" w14:textId="77777777" w:rsidR="003B4DA5" w:rsidRPr="00CB4D24" w:rsidRDefault="003B4DA5" w:rsidP="00CB4D24">
            <w:pPr>
              <w:bidi/>
              <w:spacing w:line="276" w:lineRule="auto"/>
              <w:rPr>
                <w:rFonts w:ascii="David" w:hAnsi="David" w:cs="David"/>
              </w:rPr>
            </w:pPr>
          </w:p>
        </w:tc>
        <w:tc>
          <w:tcPr>
            <w:tcW w:w="1458" w:type="dxa"/>
          </w:tcPr>
          <w:p w14:paraId="5FB635FD" w14:textId="77777777" w:rsidR="003B4DA5" w:rsidRPr="00CB4D24" w:rsidRDefault="003B4DA5" w:rsidP="00CB4D24">
            <w:pPr>
              <w:bidi/>
              <w:spacing w:line="276" w:lineRule="auto"/>
              <w:rPr>
                <w:rFonts w:ascii="David" w:hAnsi="David" w:cs="David"/>
              </w:rPr>
            </w:pPr>
          </w:p>
        </w:tc>
      </w:tr>
      <w:tr w:rsidR="003B4DA5" w:rsidRPr="00CB4D24" w14:paraId="01CBE807" w14:textId="77777777">
        <w:trPr>
          <w:jc w:val="right"/>
        </w:trPr>
        <w:tc>
          <w:tcPr>
            <w:tcW w:w="1458" w:type="dxa"/>
          </w:tcPr>
          <w:p w14:paraId="3B4170FC" w14:textId="77777777" w:rsidR="003B4DA5" w:rsidRPr="00CB4D24" w:rsidRDefault="00000000" w:rsidP="00CB4D24">
            <w:pPr>
              <w:bidi/>
              <w:spacing w:line="276" w:lineRule="auto"/>
              <w:rPr>
                <w:rFonts w:ascii="David" w:hAnsi="David" w:cs="David"/>
              </w:rPr>
            </w:pPr>
            <w:r w:rsidRPr="00CB4D24">
              <w:rPr>
                <w:rFonts w:ascii="David" w:hAnsi="David" w:cs="David"/>
                <w:sz w:val="15"/>
                <w:rtl/>
              </w:rPr>
              <w:t>ספטמבר</w:t>
            </w:r>
          </w:p>
        </w:tc>
        <w:tc>
          <w:tcPr>
            <w:tcW w:w="1458" w:type="dxa"/>
          </w:tcPr>
          <w:p w14:paraId="58983E66" w14:textId="77777777" w:rsidR="003B4DA5" w:rsidRPr="00CB4D24" w:rsidRDefault="003B4DA5" w:rsidP="00CB4D24">
            <w:pPr>
              <w:bidi/>
              <w:spacing w:line="276" w:lineRule="auto"/>
              <w:rPr>
                <w:rFonts w:ascii="David" w:hAnsi="David" w:cs="David"/>
              </w:rPr>
            </w:pPr>
          </w:p>
        </w:tc>
        <w:tc>
          <w:tcPr>
            <w:tcW w:w="1458" w:type="dxa"/>
          </w:tcPr>
          <w:p w14:paraId="639EBA80" w14:textId="77777777" w:rsidR="003B4DA5" w:rsidRPr="00CB4D24" w:rsidRDefault="003B4DA5" w:rsidP="00CB4D24">
            <w:pPr>
              <w:bidi/>
              <w:spacing w:line="276" w:lineRule="auto"/>
              <w:rPr>
                <w:rFonts w:ascii="David" w:hAnsi="David" w:cs="David"/>
              </w:rPr>
            </w:pPr>
          </w:p>
        </w:tc>
        <w:tc>
          <w:tcPr>
            <w:tcW w:w="1458" w:type="dxa"/>
          </w:tcPr>
          <w:p w14:paraId="5B65AC78" w14:textId="77777777" w:rsidR="003B4DA5" w:rsidRPr="00CB4D24" w:rsidRDefault="003B4DA5" w:rsidP="00CB4D24">
            <w:pPr>
              <w:bidi/>
              <w:spacing w:line="276" w:lineRule="auto"/>
              <w:rPr>
                <w:rFonts w:ascii="David" w:hAnsi="David" w:cs="David"/>
              </w:rPr>
            </w:pPr>
          </w:p>
        </w:tc>
        <w:tc>
          <w:tcPr>
            <w:tcW w:w="1458" w:type="dxa"/>
          </w:tcPr>
          <w:p w14:paraId="66966DFA" w14:textId="77777777" w:rsidR="003B4DA5" w:rsidRPr="00CB4D24" w:rsidRDefault="003B4DA5" w:rsidP="00CB4D24">
            <w:pPr>
              <w:bidi/>
              <w:spacing w:line="276" w:lineRule="auto"/>
              <w:rPr>
                <w:rFonts w:ascii="David" w:hAnsi="David" w:cs="David"/>
              </w:rPr>
            </w:pPr>
          </w:p>
        </w:tc>
        <w:tc>
          <w:tcPr>
            <w:tcW w:w="1458" w:type="dxa"/>
          </w:tcPr>
          <w:p w14:paraId="34060FB9" w14:textId="77777777" w:rsidR="003B4DA5" w:rsidRPr="00CB4D24" w:rsidRDefault="003B4DA5" w:rsidP="00CB4D24">
            <w:pPr>
              <w:bidi/>
              <w:spacing w:line="276" w:lineRule="auto"/>
              <w:rPr>
                <w:rFonts w:ascii="David" w:hAnsi="David" w:cs="David"/>
              </w:rPr>
            </w:pPr>
          </w:p>
        </w:tc>
        <w:tc>
          <w:tcPr>
            <w:tcW w:w="1458" w:type="dxa"/>
          </w:tcPr>
          <w:p w14:paraId="6796085E" w14:textId="77777777" w:rsidR="003B4DA5" w:rsidRPr="00CB4D24" w:rsidRDefault="003B4DA5" w:rsidP="00CB4D24">
            <w:pPr>
              <w:bidi/>
              <w:spacing w:line="276" w:lineRule="auto"/>
              <w:rPr>
                <w:rFonts w:ascii="David" w:hAnsi="David" w:cs="David"/>
              </w:rPr>
            </w:pPr>
          </w:p>
        </w:tc>
      </w:tr>
      <w:tr w:rsidR="003B4DA5" w:rsidRPr="00CB4D24" w14:paraId="139B5777" w14:textId="77777777">
        <w:trPr>
          <w:jc w:val="right"/>
        </w:trPr>
        <w:tc>
          <w:tcPr>
            <w:tcW w:w="1458" w:type="dxa"/>
          </w:tcPr>
          <w:p w14:paraId="0690FAE9" w14:textId="77777777" w:rsidR="003B4DA5" w:rsidRPr="00CB4D24" w:rsidRDefault="00000000" w:rsidP="00CB4D24">
            <w:pPr>
              <w:bidi/>
              <w:spacing w:line="276" w:lineRule="auto"/>
              <w:rPr>
                <w:rFonts w:ascii="David" w:hAnsi="David" w:cs="David"/>
              </w:rPr>
            </w:pPr>
            <w:r w:rsidRPr="00CB4D24">
              <w:rPr>
                <w:rFonts w:ascii="David" w:hAnsi="David" w:cs="David"/>
                <w:sz w:val="15"/>
                <w:rtl/>
              </w:rPr>
              <w:t>אוקטובר</w:t>
            </w:r>
          </w:p>
        </w:tc>
        <w:tc>
          <w:tcPr>
            <w:tcW w:w="1458" w:type="dxa"/>
          </w:tcPr>
          <w:p w14:paraId="02F67020" w14:textId="77777777" w:rsidR="003B4DA5" w:rsidRPr="00CB4D24" w:rsidRDefault="003B4DA5" w:rsidP="00CB4D24">
            <w:pPr>
              <w:bidi/>
              <w:spacing w:line="276" w:lineRule="auto"/>
              <w:rPr>
                <w:rFonts w:ascii="David" w:hAnsi="David" w:cs="David"/>
              </w:rPr>
            </w:pPr>
          </w:p>
        </w:tc>
        <w:tc>
          <w:tcPr>
            <w:tcW w:w="1458" w:type="dxa"/>
          </w:tcPr>
          <w:p w14:paraId="43383DED" w14:textId="77777777" w:rsidR="003B4DA5" w:rsidRPr="00CB4D24" w:rsidRDefault="003B4DA5" w:rsidP="00CB4D24">
            <w:pPr>
              <w:bidi/>
              <w:spacing w:line="276" w:lineRule="auto"/>
              <w:rPr>
                <w:rFonts w:ascii="David" w:hAnsi="David" w:cs="David"/>
              </w:rPr>
            </w:pPr>
          </w:p>
        </w:tc>
        <w:tc>
          <w:tcPr>
            <w:tcW w:w="1458" w:type="dxa"/>
          </w:tcPr>
          <w:p w14:paraId="5FAC9487" w14:textId="77777777" w:rsidR="003B4DA5" w:rsidRPr="00CB4D24" w:rsidRDefault="003B4DA5" w:rsidP="00CB4D24">
            <w:pPr>
              <w:bidi/>
              <w:spacing w:line="276" w:lineRule="auto"/>
              <w:rPr>
                <w:rFonts w:ascii="David" w:hAnsi="David" w:cs="David"/>
              </w:rPr>
            </w:pPr>
          </w:p>
        </w:tc>
        <w:tc>
          <w:tcPr>
            <w:tcW w:w="1458" w:type="dxa"/>
          </w:tcPr>
          <w:p w14:paraId="7ACAEA69" w14:textId="77777777" w:rsidR="003B4DA5" w:rsidRPr="00CB4D24" w:rsidRDefault="003B4DA5" w:rsidP="00CB4D24">
            <w:pPr>
              <w:bidi/>
              <w:spacing w:line="276" w:lineRule="auto"/>
              <w:rPr>
                <w:rFonts w:ascii="David" w:hAnsi="David" w:cs="David"/>
              </w:rPr>
            </w:pPr>
          </w:p>
        </w:tc>
        <w:tc>
          <w:tcPr>
            <w:tcW w:w="1458" w:type="dxa"/>
          </w:tcPr>
          <w:p w14:paraId="558FC983" w14:textId="77777777" w:rsidR="003B4DA5" w:rsidRPr="00CB4D24" w:rsidRDefault="003B4DA5" w:rsidP="00CB4D24">
            <w:pPr>
              <w:bidi/>
              <w:spacing w:line="276" w:lineRule="auto"/>
              <w:rPr>
                <w:rFonts w:ascii="David" w:hAnsi="David" w:cs="David"/>
              </w:rPr>
            </w:pPr>
          </w:p>
        </w:tc>
        <w:tc>
          <w:tcPr>
            <w:tcW w:w="1458" w:type="dxa"/>
          </w:tcPr>
          <w:p w14:paraId="08327ABD" w14:textId="77777777" w:rsidR="003B4DA5" w:rsidRPr="00CB4D24" w:rsidRDefault="003B4DA5" w:rsidP="00CB4D24">
            <w:pPr>
              <w:bidi/>
              <w:spacing w:line="276" w:lineRule="auto"/>
              <w:rPr>
                <w:rFonts w:ascii="David" w:hAnsi="David" w:cs="David"/>
              </w:rPr>
            </w:pPr>
          </w:p>
        </w:tc>
      </w:tr>
      <w:tr w:rsidR="003B4DA5" w:rsidRPr="00CB4D24" w14:paraId="61A27D9F" w14:textId="77777777">
        <w:trPr>
          <w:jc w:val="right"/>
        </w:trPr>
        <w:tc>
          <w:tcPr>
            <w:tcW w:w="1458" w:type="dxa"/>
          </w:tcPr>
          <w:p w14:paraId="4977298D" w14:textId="77777777" w:rsidR="003B4DA5" w:rsidRPr="00CB4D24" w:rsidRDefault="00000000" w:rsidP="00CB4D24">
            <w:pPr>
              <w:bidi/>
              <w:spacing w:line="276" w:lineRule="auto"/>
              <w:rPr>
                <w:rFonts w:ascii="David" w:hAnsi="David" w:cs="David"/>
              </w:rPr>
            </w:pPr>
            <w:r w:rsidRPr="00CB4D24">
              <w:rPr>
                <w:rFonts w:ascii="David" w:hAnsi="David" w:cs="David"/>
                <w:sz w:val="15"/>
                <w:rtl/>
              </w:rPr>
              <w:t>נובמבר</w:t>
            </w:r>
          </w:p>
        </w:tc>
        <w:tc>
          <w:tcPr>
            <w:tcW w:w="1458" w:type="dxa"/>
          </w:tcPr>
          <w:p w14:paraId="7B81DE56" w14:textId="77777777" w:rsidR="003B4DA5" w:rsidRPr="00CB4D24" w:rsidRDefault="003B4DA5" w:rsidP="00CB4D24">
            <w:pPr>
              <w:bidi/>
              <w:spacing w:line="276" w:lineRule="auto"/>
              <w:rPr>
                <w:rFonts w:ascii="David" w:hAnsi="David" w:cs="David"/>
              </w:rPr>
            </w:pPr>
          </w:p>
        </w:tc>
        <w:tc>
          <w:tcPr>
            <w:tcW w:w="1458" w:type="dxa"/>
          </w:tcPr>
          <w:p w14:paraId="403B7A76" w14:textId="77777777" w:rsidR="003B4DA5" w:rsidRPr="00CB4D24" w:rsidRDefault="003B4DA5" w:rsidP="00CB4D24">
            <w:pPr>
              <w:bidi/>
              <w:spacing w:line="276" w:lineRule="auto"/>
              <w:rPr>
                <w:rFonts w:ascii="David" w:hAnsi="David" w:cs="David"/>
              </w:rPr>
            </w:pPr>
          </w:p>
        </w:tc>
        <w:tc>
          <w:tcPr>
            <w:tcW w:w="1458" w:type="dxa"/>
          </w:tcPr>
          <w:p w14:paraId="44D5C607" w14:textId="77777777" w:rsidR="003B4DA5" w:rsidRPr="00CB4D24" w:rsidRDefault="003B4DA5" w:rsidP="00CB4D24">
            <w:pPr>
              <w:bidi/>
              <w:spacing w:line="276" w:lineRule="auto"/>
              <w:rPr>
                <w:rFonts w:ascii="David" w:hAnsi="David" w:cs="David"/>
              </w:rPr>
            </w:pPr>
          </w:p>
        </w:tc>
        <w:tc>
          <w:tcPr>
            <w:tcW w:w="1458" w:type="dxa"/>
          </w:tcPr>
          <w:p w14:paraId="581AC71E" w14:textId="77777777" w:rsidR="003B4DA5" w:rsidRPr="00CB4D24" w:rsidRDefault="003B4DA5" w:rsidP="00CB4D24">
            <w:pPr>
              <w:bidi/>
              <w:spacing w:line="276" w:lineRule="auto"/>
              <w:rPr>
                <w:rFonts w:ascii="David" w:hAnsi="David" w:cs="David"/>
              </w:rPr>
            </w:pPr>
          </w:p>
        </w:tc>
        <w:tc>
          <w:tcPr>
            <w:tcW w:w="1458" w:type="dxa"/>
          </w:tcPr>
          <w:p w14:paraId="1655BC2B" w14:textId="77777777" w:rsidR="003B4DA5" w:rsidRPr="00CB4D24" w:rsidRDefault="003B4DA5" w:rsidP="00CB4D24">
            <w:pPr>
              <w:bidi/>
              <w:spacing w:line="276" w:lineRule="auto"/>
              <w:rPr>
                <w:rFonts w:ascii="David" w:hAnsi="David" w:cs="David"/>
              </w:rPr>
            </w:pPr>
          </w:p>
        </w:tc>
        <w:tc>
          <w:tcPr>
            <w:tcW w:w="1458" w:type="dxa"/>
          </w:tcPr>
          <w:p w14:paraId="7220712B" w14:textId="77777777" w:rsidR="003B4DA5" w:rsidRPr="00CB4D24" w:rsidRDefault="003B4DA5" w:rsidP="00CB4D24">
            <w:pPr>
              <w:bidi/>
              <w:spacing w:line="276" w:lineRule="auto"/>
              <w:rPr>
                <w:rFonts w:ascii="David" w:hAnsi="David" w:cs="David"/>
              </w:rPr>
            </w:pPr>
          </w:p>
        </w:tc>
      </w:tr>
      <w:tr w:rsidR="003B4DA5" w:rsidRPr="00CB4D24" w14:paraId="59DADF48" w14:textId="77777777">
        <w:trPr>
          <w:jc w:val="right"/>
        </w:trPr>
        <w:tc>
          <w:tcPr>
            <w:tcW w:w="1458" w:type="dxa"/>
          </w:tcPr>
          <w:p w14:paraId="31BA3878" w14:textId="77777777" w:rsidR="003B4DA5" w:rsidRPr="00CB4D24" w:rsidRDefault="00000000" w:rsidP="00CB4D24">
            <w:pPr>
              <w:bidi/>
              <w:spacing w:line="276" w:lineRule="auto"/>
              <w:rPr>
                <w:rFonts w:ascii="David" w:hAnsi="David" w:cs="David"/>
              </w:rPr>
            </w:pPr>
            <w:r w:rsidRPr="00CB4D24">
              <w:rPr>
                <w:rFonts w:ascii="David" w:hAnsi="David" w:cs="David"/>
                <w:sz w:val="15"/>
                <w:rtl/>
              </w:rPr>
              <w:t>דצמבר</w:t>
            </w:r>
          </w:p>
        </w:tc>
        <w:tc>
          <w:tcPr>
            <w:tcW w:w="1458" w:type="dxa"/>
          </w:tcPr>
          <w:p w14:paraId="50152929" w14:textId="77777777" w:rsidR="003B4DA5" w:rsidRPr="00CB4D24" w:rsidRDefault="003B4DA5" w:rsidP="00CB4D24">
            <w:pPr>
              <w:bidi/>
              <w:spacing w:line="276" w:lineRule="auto"/>
              <w:rPr>
                <w:rFonts w:ascii="David" w:hAnsi="David" w:cs="David"/>
              </w:rPr>
            </w:pPr>
          </w:p>
        </w:tc>
        <w:tc>
          <w:tcPr>
            <w:tcW w:w="1458" w:type="dxa"/>
          </w:tcPr>
          <w:p w14:paraId="56D8F45E" w14:textId="77777777" w:rsidR="003B4DA5" w:rsidRPr="00CB4D24" w:rsidRDefault="003B4DA5" w:rsidP="00CB4D24">
            <w:pPr>
              <w:bidi/>
              <w:spacing w:line="276" w:lineRule="auto"/>
              <w:rPr>
                <w:rFonts w:ascii="David" w:hAnsi="David" w:cs="David"/>
              </w:rPr>
            </w:pPr>
          </w:p>
        </w:tc>
        <w:tc>
          <w:tcPr>
            <w:tcW w:w="1458" w:type="dxa"/>
          </w:tcPr>
          <w:p w14:paraId="5C239842" w14:textId="77777777" w:rsidR="003B4DA5" w:rsidRPr="00CB4D24" w:rsidRDefault="003B4DA5" w:rsidP="00CB4D24">
            <w:pPr>
              <w:bidi/>
              <w:spacing w:line="276" w:lineRule="auto"/>
              <w:rPr>
                <w:rFonts w:ascii="David" w:hAnsi="David" w:cs="David"/>
              </w:rPr>
            </w:pPr>
          </w:p>
        </w:tc>
        <w:tc>
          <w:tcPr>
            <w:tcW w:w="1458" w:type="dxa"/>
          </w:tcPr>
          <w:p w14:paraId="5C94FB36" w14:textId="77777777" w:rsidR="003B4DA5" w:rsidRPr="00CB4D24" w:rsidRDefault="003B4DA5" w:rsidP="00CB4D24">
            <w:pPr>
              <w:bidi/>
              <w:spacing w:line="276" w:lineRule="auto"/>
              <w:rPr>
                <w:rFonts w:ascii="David" w:hAnsi="David" w:cs="David"/>
              </w:rPr>
            </w:pPr>
          </w:p>
        </w:tc>
        <w:tc>
          <w:tcPr>
            <w:tcW w:w="1458" w:type="dxa"/>
          </w:tcPr>
          <w:p w14:paraId="5A761B49" w14:textId="77777777" w:rsidR="003B4DA5" w:rsidRPr="00CB4D24" w:rsidRDefault="003B4DA5" w:rsidP="00CB4D24">
            <w:pPr>
              <w:bidi/>
              <w:spacing w:line="276" w:lineRule="auto"/>
              <w:rPr>
                <w:rFonts w:ascii="David" w:hAnsi="David" w:cs="David"/>
              </w:rPr>
            </w:pPr>
          </w:p>
        </w:tc>
        <w:tc>
          <w:tcPr>
            <w:tcW w:w="1458" w:type="dxa"/>
          </w:tcPr>
          <w:p w14:paraId="0001A31A" w14:textId="77777777" w:rsidR="003B4DA5" w:rsidRPr="00CB4D24" w:rsidRDefault="003B4DA5" w:rsidP="00CB4D24">
            <w:pPr>
              <w:bidi/>
              <w:spacing w:line="276" w:lineRule="auto"/>
              <w:rPr>
                <w:rFonts w:ascii="David" w:hAnsi="David" w:cs="David"/>
              </w:rPr>
            </w:pPr>
          </w:p>
        </w:tc>
      </w:tr>
      <w:tr w:rsidR="003B4DA5" w:rsidRPr="00CB4D24" w14:paraId="6EC737B6" w14:textId="77777777">
        <w:trPr>
          <w:jc w:val="right"/>
        </w:trPr>
        <w:tc>
          <w:tcPr>
            <w:tcW w:w="1458" w:type="dxa"/>
          </w:tcPr>
          <w:p w14:paraId="3CB4A7E5" w14:textId="77777777" w:rsidR="003B4DA5" w:rsidRPr="00CB4D24" w:rsidRDefault="00000000" w:rsidP="00CB4D24">
            <w:pPr>
              <w:bidi/>
              <w:spacing w:line="276" w:lineRule="auto"/>
              <w:rPr>
                <w:rFonts w:ascii="David" w:hAnsi="David" w:cs="David"/>
              </w:rPr>
            </w:pPr>
            <w:r w:rsidRPr="00CB4D24">
              <w:rPr>
                <w:rFonts w:ascii="David" w:hAnsi="David" w:cs="David"/>
                <w:sz w:val="15"/>
                <w:rtl/>
              </w:rPr>
              <w:t>ממוצע חודשי</w:t>
            </w:r>
          </w:p>
        </w:tc>
        <w:tc>
          <w:tcPr>
            <w:tcW w:w="1458" w:type="dxa"/>
          </w:tcPr>
          <w:p w14:paraId="7999E29D" w14:textId="77777777" w:rsidR="003B4DA5" w:rsidRPr="00CB4D24" w:rsidRDefault="003B4DA5" w:rsidP="00CB4D24">
            <w:pPr>
              <w:bidi/>
              <w:spacing w:line="276" w:lineRule="auto"/>
              <w:rPr>
                <w:rFonts w:ascii="David" w:hAnsi="David" w:cs="David"/>
              </w:rPr>
            </w:pPr>
          </w:p>
        </w:tc>
        <w:tc>
          <w:tcPr>
            <w:tcW w:w="1458" w:type="dxa"/>
          </w:tcPr>
          <w:p w14:paraId="1F97ACDB" w14:textId="77777777" w:rsidR="003B4DA5" w:rsidRPr="00CB4D24" w:rsidRDefault="003B4DA5" w:rsidP="00CB4D24">
            <w:pPr>
              <w:bidi/>
              <w:spacing w:line="276" w:lineRule="auto"/>
              <w:rPr>
                <w:rFonts w:ascii="David" w:hAnsi="David" w:cs="David"/>
              </w:rPr>
            </w:pPr>
          </w:p>
        </w:tc>
        <w:tc>
          <w:tcPr>
            <w:tcW w:w="1458" w:type="dxa"/>
          </w:tcPr>
          <w:p w14:paraId="18CEFEF0" w14:textId="77777777" w:rsidR="003B4DA5" w:rsidRPr="00CB4D24" w:rsidRDefault="003B4DA5" w:rsidP="00CB4D24">
            <w:pPr>
              <w:bidi/>
              <w:spacing w:line="276" w:lineRule="auto"/>
              <w:rPr>
                <w:rFonts w:ascii="David" w:hAnsi="David" w:cs="David"/>
              </w:rPr>
            </w:pPr>
          </w:p>
        </w:tc>
        <w:tc>
          <w:tcPr>
            <w:tcW w:w="1458" w:type="dxa"/>
          </w:tcPr>
          <w:p w14:paraId="58170B90" w14:textId="77777777" w:rsidR="003B4DA5" w:rsidRPr="00CB4D24" w:rsidRDefault="003B4DA5" w:rsidP="00CB4D24">
            <w:pPr>
              <w:bidi/>
              <w:spacing w:line="276" w:lineRule="auto"/>
              <w:rPr>
                <w:rFonts w:ascii="David" w:hAnsi="David" w:cs="David"/>
              </w:rPr>
            </w:pPr>
          </w:p>
        </w:tc>
        <w:tc>
          <w:tcPr>
            <w:tcW w:w="1458" w:type="dxa"/>
          </w:tcPr>
          <w:p w14:paraId="07236D01" w14:textId="77777777" w:rsidR="003B4DA5" w:rsidRPr="00CB4D24" w:rsidRDefault="003B4DA5" w:rsidP="00CB4D24">
            <w:pPr>
              <w:bidi/>
              <w:spacing w:line="276" w:lineRule="auto"/>
              <w:rPr>
                <w:rFonts w:ascii="David" w:hAnsi="David" w:cs="David"/>
              </w:rPr>
            </w:pPr>
          </w:p>
        </w:tc>
        <w:tc>
          <w:tcPr>
            <w:tcW w:w="1458" w:type="dxa"/>
          </w:tcPr>
          <w:p w14:paraId="75198318" w14:textId="77777777" w:rsidR="003B4DA5" w:rsidRPr="00CB4D24" w:rsidRDefault="003B4DA5" w:rsidP="00CB4D24">
            <w:pPr>
              <w:bidi/>
              <w:spacing w:line="276" w:lineRule="auto"/>
              <w:rPr>
                <w:rFonts w:ascii="David" w:hAnsi="David" w:cs="David"/>
              </w:rPr>
            </w:pPr>
          </w:p>
        </w:tc>
      </w:tr>
    </w:tbl>
    <w:p w14:paraId="6BB13507" w14:textId="77777777" w:rsidR="003B4DA5" w:rsidRPr="00CB4D24" w:rsidRDefault="003B4DA5" w:rsidP="00CB4D24">
      <w:pPr>
        <w:bidi/>
        <w:rPr>
          <w:rFonts w:ascii="David" w:hAnsi="David" w:cs="David"/>
        </w:rPr>
      </w:pPr>
    </w:p>
    <w:p w14:paraId="084C4DC0" w14:textId="77777777" w:rsidR="003B4DA5" w:rsidRPr="00CB4D24" w:rsidRDefault="00000000" w:rsidP="00CB4D24">
      <w:pPr>
        <w:pStyle w:val="21"/>
        <w:bidi/>
        <w:spacing w:before="120" w:after="80"/>
        <w:rPr>
          <w:rFonts w:ascii="David" w:hAnsi="David" w:cs="David"/>
        </w:rPr>
      </w:pPr>
      <w:r w:rsidRPr="00CB4D24">
        <w:rPr>
          <w:rFonts w:ascii="David" w:eastAsia="Arial" w:hAnsi="David" w:cs="David"/>
          <w:color w:val="2F5496"/>
          <w:sz w:val="25"/>
          <w:rtl/>
        </w:rPr>
        <w:t>6.2 ניכויי חובה</w:t>
      </w:r>
    </w:p>
    <w:tbl>
      <w:tblPr>
        <w:tblStyle w:val="aff2"/>
        <w:bidiVisual/>
        <w:tblW w:w="0" w:type="auto"/>
        <w:jc w:val="right"/>
        <w:tblLook w:val="04A0" w:firstRow="1" w:lastRow="0" w:firstColumn="1" w:lastColumn="0" w:noHBand="0" w:noVBand="1"/>
      </w:tblPr>
      <w:tblGrid>
        <w:gridCol w:w="5102"/>
        <w:gridCol w:w="5102"/>
      </w:tblGrid>
      <w:tr w:rsidR="003B4DA5" w:rsidRPr="00CB4D24" w14:paraId="131B6260" w14:textId="77777777">
        <w:trPr>
          <w:jc w:val="right"/>
        </w:trPr>
        <w:tc>
          <w:tcPr>
            <w:tcW w:w="5102" w:type="dxa"/>
          </w:tcPr>
          <w:p w14:paraId="724F6A21"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מס</w:t>
            </w:r>
            <w:r w:rsidRPr="00CB4D24">
              <w:rPr>
                <w:rFonts w:ascii="David" w:hAnsi="David" w:cs="David"/>
                <w:sz w:val="19"/>
                <w:rtl/>
              </w:rPr>
              <w:t xml:space="preserve"> </w:t>
            </w:r>
            <w:r w:rsidRPr="00CB4D24">
              <w:rPr>
                <w:rFonts w:ascii="David" w:hAnsi="David" w:cs="David" w:hint="cs"/>
                <w:sz w:val="19"/>
                <w:rtl/>
              </w:rPr>
              <w:t>הכנסה</w:t>
            </w:r>
          </w:p>
        </w:tc>
        <w:tc>
          <w:tcPr>
            <w:tcW w:w="5102" w:type="dxa"/>
          </w:tcPr>
          <w:p w14:paraId="6BA77AB5"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מס</w:t>
            </w:r>
            <w:r w:rsidRPr="00CB4D24">
              <w:rPr>
                <w:rFonts w:ascii="David" w:hAnsi="David" w:cs="David"/>
                <w:sz w:val="19"/>
                <w:rtl/>
              </w:rPr>
              <w:t xml:space="preserve"> </w:t>
            </w:r>
            <w:r w:rsidRPr="00CB4D24">
              <w:rPr>
                <w:rFonts w:ascii="David" w:hAnsi="David" w:cs="David" w:hint="cs"/>
                <w:sz w:val="19"/>
                <w:rtl/>
              </w:rPr>
              <w:t>בריאות</w:t>
            </w:r>
          </w:p>
        </w:tc>
      </w:tr>
      <w:tr w:rsidR="003B4DA5" w:rsidRPr="00CB4D24" w14:paraId="4FF21D1A" w14:textId="77777777">
        <w:trPr>
          <w:jc w:val="right"/>
        </w:trPr>
        <w:tc>
          <w:tcPr>
            <w:tcW w:w="5102" w:type="dxa"/>
          </w:tcPr>
          <w:p w14:paraId="1C99B0A7"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ביטוח</w:t>
            </w:r>
            <w:r w:rsidRPr="00CB4D24">
              <w:rPr>
                <w:rFonts w:ascii="David" w:hAnsi="David" w:cs="David"/>
                <w:sz w:val="19"/>
                <w:rtl/>
              </w:rPr>
              <w:t xml:space="preserve"> </w:t>
            </w:r>
            <w:r w:rsidRPr="00CB4D24">
              <w:rPr>
                <w:rFonts w:ascii="David" w:hAnsi="David" w:cs="David" w:hint="cs"/>
                <w:sz w:val="19"/>
                <w:rtl/>
              </w:rPr>
              <w:t>לאומי</w:t>
            </w:r>
          </w:p>
        </w:tc>
        <w:tc>
          <w:tcPr>
            <w:tcW w:w="5102" w:type="dxa"/>
          </w:tcPr>
          <w:p w14:paraId="4F1ABDD9"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ניכויי</w:t>
            </w:r>
            <w:r w:rsidRPr="00CB4D24">
              <w:rPr>
                <w:rFonts w:ascii="David" w:hAnsi="David" w:cs="David"/>
                <w:sz w:val="19"/>
                <w:rtl/>
              </w:rPr>
              <w:t xml:space="preserve"> </w:t>
            </w:r>
            <w:r w:rsidRPr="00CB4D24">
              <w:rPr>
                <w:rFonts w:ascii="David" w:hAnsi="David" w:cs="David" w:hint="cs"/>
                <w:sz w:val="19"/>
                <w:rtl/>
              </w:rPr>
              <w:t>חובה</w:t>
            </w:r>
            <w:r w:rsidRPr="00CB4D24">
              <w:rPr>
                <w:rFonts w:ascii="David" w:hAnsi="David" w:cs="David"/>
                <w:sz w:val="19"/>
                <w:rtl/>
              </w:rPr>
              <w:t xml:space="preserve"> </w:t>
            </w:r>
            <w:r w:rsidRPr="00CB4D24">
              <w:rPr>
                <w:rFonts w:ascii="David" w:hAnsi="David" w:cs="David" w:hint="cs"/>
                <w:sz w:val="19"/>
                <w:rtl/>
              </w:rPr>
              <w:t>נוספים</w:t>
            </w:r>
            <w:r w:rsidRPr="00CB4D24">
              <w:rPr>
                <w:rFonts w:ascii="David" w:hAnsi="David" w:cs="David"/>
                <w:sz w:val="19"/>
                <w:rtl/>
              </w:rPr>
              <w:t>: ___________________</w:t>
            </w:r>
          </w:p>
        </w:tc>
      </w:tr>
    </w:tbl>
    <w:p w14:paraId="16533E2C" w14:textId="77777777" w:rsidR="003B4DA5" w:rsidRPr="00CB4D24" w:rsidRDefault="003B4DA5" w:rsidP="00CB4D24">
      <w:pPr>
        <w:bidi/>
        <w:rPr>
          <w:rFonts w:ascii="David" w:hAnsi="David" w:cs="David"/>
        </w:rPr>
      </w:pPr>
    </w:p>
    <w:p w14:paraId="1284DBA7" w14:textId="77777777" w:rsidR="003B4DA5" w:rsidRPr="00CB4D24" w:rsidRDefault="00000000" w:rsidP="00CB4D24">
      <w:pPr>
        <w:bidi/>
        <w:spacing w:after="40"/>
        <w:rPr>
          <w:rFonts w:ascii="David" w:hAnsi="David" w:cs="David"/>
        </w:rPr>
      </w:pPr>
      <w:r w:rsidRPr="00CB4D24">
        <w:rPr>
          <w:rFonts w:ascii="David" w:hAnsi="David" w:cs="David"/>
          <w:b/>
          <w:sz w:val="21"/>
          <w:rtl/>
        </w:rPr>
        <w:t xml:space="preserve">סך ניכויי חובה ממוצע: </w:t>
      </w:r>
      <w:r w:rsidRPr="00CB4D24">
        <w:rPr>
          <w:rFonts w:ascii="David" w:hAnsi="David" w:cs="David"/>
          <w:sz w:val="21"/>
          <w:rtl/>
        </w:rPr>
        <w:t>_____________________________________________</w:t>
      </w:r>
    </w:p>
    <w:p w14:paraId="0DEB5BF4" w14:textId="77777777" w:rsidR="003B4DA5" w:rsidRPr="00CB4D24" w:rsidRDefault="00000000" w:rsidP="00CB4D24">
      <w:pPr>
        <w:pStyle w:val="21"/>
        <w:bidi/>
        <w:spacing w:before="120" w:after="80"/>
        <w:rPr>
          <w:rFonts w:ascii="David" w:hAnsi="David" w:cs="David"/>
        </w:rPr>
      </w:pPr>
      <w:r w:rsidRPr="00CB4D24">
        <w:rPr>
          <w:rFonts w:ascii="David" w:eastAsia="Arial" w:hAnsi="David" w:cs="David"/>
          <w:color w:val="2F5496"/>
          <w:sz w:val="25"/>
          <w:rtl/>
        </w:rPr>
        <w:t>6.3 ניכויי רשות שאין להפחית אוטומטית</w:t>
      </w:r>
    </w:p>
    <w:tbl>
      <w:tblPr>
        <w:tblStyle w:val="aff2"/>
        <w:bidiVisual/>
        <w:tblW w:w="0" w:type="auto"/>
        <w:jc w:val="right"/>
        <w:tblLook w:val="04A0" w:firstRow="1" w:lastRow="0" w:firstColumn="1" w:lastColumn="0" w:noHBand="0" w:noVBand="1"/>
      </w:tblPr>
      <w:tblGrid>
        <w:gridCol w:w="5102"/>
        <w:gridCol w:w="5102"/>
      </w:tblGrid>
      <w:tr w:rsidR="003B4DA5" w:rsidRPr="00CB4D24" w14:paraId="2E3C3438" w14:textId="77777777">
        <w:trPr>
          <w:jc w:val="right"/>
        </w:trPr>
        <w:tc>
          <w:tcPr>
            <w:tcW w:w="5102" w:type="dxa"/>
          </w:tcPr>
          <w:p w14:paraId="193361A8"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הלוואה</w:t>
            </w:r>
            <w:r w:rsidRPr="00CB4D24">
              <w:rPr>
                <w:rFonts w:ascii="David" w:hAnsi="David" w:cs="David"/>
                <w:sz w:val="19"/>
                <w:rtl/>
              </w:rPr>
              <w:t xml:space="preserve"> </w:t>
            </w:r>
            <w:r w:rsidRPr="00CB4D24">
              <w:rPr>
                <w:rFonts w:ascii="David" w:hAnsi="David" w:cs="David" w:hint="cs"/>
                <w:sz w:val="19"/>
                <w:rtl/>
              </w:rPr>
              <w:t>ממקום</w:t>
            </w:r>
            <w:r w:rsidRPr="00CB4D24">
              <w:rPr>
                <w:rFonts w:ascii="David" w:hAnsi="David" w:cs="David"/>
                <w:sz w:val="19"/>
                <w:rtl/>
              </w:rPr>
              <w:t xml:space="preserve"> </w:t>
            </w:r>
            <w:r w:rsidRPr="00CB4D24">
              <w:rPr>
                <w:rFonts w:ascii="David" w:hAnsi="David" w:cs="David" w:hint="cs"/>
                <w:sz w:val="19"/>
                <w:rtl/>
              </w:rPr>
              <w:t>העבודה</w:t>
            </w:r>
          </w:p>
        </w:tc>
        <w:tc>
          <w:tcPr>
            <w:tcW w:w="5102" w:type="dxa"/>
          </w:tcPr>
          <w:p w14:paraId="63361E7B"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הפרשות</w:t>
            </w:r>
            <w:r w:rsidRPr="00CB4D24">
              <w:rPr>
                <w:rFonts w:ascii="David" w:hAnsi="David" w:cs="David"/>
                <w:sz w:val="19"/>
                <w:rtl/>
              </w:rPr>
              <w:t xml:space="preserve"> </w:t>
            </w:r>
            <w:r w:rsidRPr="00CB4D24">
              <w:rPr>
                <w:rFonts w:ascii="David" w:hAnsi="David" w:cs="David" w:hint="cs"/>
                <w:sz w:val="19"/>
                <w:rtl/>
              </w:rPr>
              <w:t>עודפות</w:t>
            </w:r>
          </w:p>
        </w:tc>
      </w:tr>
      <w:tr w:rsidR="003B4DA5" w:rsidRPr="00CB4D24" w14:paraId="5CCCA3A0" w14:textId="77777777">
        <w:trPr>
          <w:jc w:val="right"/>
        </w:trPr>
        <w:tc>
          <w:tcPr>
            <w:tcW w:w="5102" w:type="dxa"/>
          </w:tcPr>
          <w:p w14:paraId="56AC1286"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מקדמה</w:t>
            </w:r>
          </w:p>
        </w:tc>
        <w:tc>
          <w:tcPr>
            <w:tcW w:w="5102" w:type="dxa"/>
          </w:tcPr>
          <w:p w14:paraId="224F71C7"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רכישת</w:t>
            </w:r>
            <w:r w:rsidRPr="00CB4D24">
              <w:rPr>
                <w:rFonts w:ascii="David" w:hAnsi="David" w:cs="David"/>
                <w:sz w:val="19"/>
                <w:rtl/>
              </w:rPr>
              <w:t xml:space="preserve"> </w:t>
            </w:r>
            <w:r w:rsidRPr="00CB4D24">
              <w:rPr>
                <w:rFonts w:ascii="David" w:hAnsi="David" w:cs="David" w:hint="cs"/>
                <w:sz w:val="19"/>
                <w:rtl/>
              </w:rPr>
              <w:t>מניות</w:t>
            </w:r>
          </w:p>
        </w:tc>
      </w:tr>
      <w:tr w:rsidR="003B4DA5" w:rsidRPr="00CB4D24" w14:paraId="13477F13" w14:textId="77777777">
        <w:trPr>
          <w:jc w:val="right"/>
        </w:trPr>
        <w:tc>
          <w:tcPr>
            <w:tcW w:w="5102" w:type="dxa"/>
          </w:tcPr>
          <w:p w14:paraId="31AE2424"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ועד</w:t>
            </w:r>
            <w:r w:rsidRPr="00CB4D24">
              <w:rPr>
                <w:rFonts w:ascii="David" w:hAnsi="David" w:cs="David"/>
                <w:sz w:val="19"/>
                <w:rtl/>
              </w:rPr>
              <w:t xml:space="preserve"> </w:t>
            </w:r>
            <w:r w:rsidRPr="00CB4D24">
              <w:rPr>
                <w:rFonts w:ascii="David" w:hAnsi="David" w:cs="David" w:hint="cs"/>
                <w:sz w:val="19"/>
                <w:rtl/>
              </w:rPr>
              <w:t>עובדים</w:t>
            </w:r>
          </w:p>
        </w:tc>
        <w:tc>
          <w:tcPr>
            <w:tcW w:w="5102" w:type="dxa"/>
          </w:tcPr>
          <w:p w14:paraId="00AD4BF4"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ניכוי</w:t>
            </w:r>
            <w:r w:rsidRPr="00CB4D24">
              <w:rPr>
                <w:rFonts w:ascii="David" w:hAnsi="David" w:cs="David"/>
                <w:sz w:val="19"/>
                <w:rtl/>
              </w:rPr>
              <w:t xml:space="preserve"> </w:t>
            </w:r>
            <w:r w:rsidRPr="00CB4D24">
              <w:rPr>
                <w:rFonts w:ascii="David" w:hAnsi="David" w:cs="David" w:hint="cs"/>
                <w:sz w:val="19"/>
                <w:rtl/>
              </w:rPr>
              <w:t>בגין</w:t>
            </w:r>
            <w:r w:rsidRPr="00CB4D24">
              <w:rPr>
                <w:rFonts w:ascii="David" w:hAnsi="David" w:cs="David"/>
                <w:sz w:val="19"/>
                <w:rtl/>
              </w:rPr>
              <w:t xml:space="preserve"> </w:t>
            </w:r>
            <w:r w:rsidRPr="00CB4D24">
              <w:rPr>
                <w:rFonts w:ascii="David" w:hAnsi="David" w:cs="David" w:hint="cs"/>
                <w:sz w:val="19"/>
                <w:rtl/>
              </w:rPr>
              <w:t>רכב</w:t>
            </w:r>
          </w:p>
        </w:tc>
      </w:tr>
      <w:tr w:rsidR="003B4DA5" w:rsidRPr="00CB4D24" w14:paraId="5E5C8C6C" w14:textId="77777777">
        <w:trPr>
          <w:jc w:val="right"/>
        </w:trPr>
        <w:tc>
          <w:tcPr>
            <w:tcW w:w="5102" w:type="dxa"/>
          </w:tcPr>
          <w:p w14:paraId="38E2AE8E"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חיסכון</w:t>
            </w:r>
            <w:r w:rsidRPr="00CB4D24">
              <w:rPr>
                <w:rFonts w:ascii="David" w:hAnsi="David" w:cs="David"/>
                <w:sz w:val="19"/>
                <w:rtl/>
              </w:rPr>
              <w:t xml:space="preserve"> </w:t>
            </w:r>
            <w:r w:rsidRPr="00CB4D24">
              <w:rPr>
                <w:rFonts w:ascii="David" w:hAnsi="David" w:cs="David" w:hint="cs"/>
                <w:sz w:val="19"/>
                <w:rtl/>
              </w:rPr>
              <w:t>וולונטרי</w:t>
            </w:r>
          </w:p>
        </w:tc>
        <w:tc>
          <w:tcPr>
            <w:tcW w:w="5102" w:type="dxa"/>
          </w:tcPr>
          <w:p w14:paraId="6B4F5AD5"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אחר</w:t>
            </w:r>
            <w:r w:rsidRPr="00CB4D24">
              <w:rPr>
                <w:rFonts w:ascii="David" w:hAnsi="David" w:cs="David"/>
                <w:sz w:val="19"/>
                <w:rtl/>
              </w:rPr>
              <w:t>: ___________________</w:t>
            </w:r>
          </w:p>
        </w:tc>
      </w:tr>
      <w:tr w:rsidR="003B4DA5" w:rsidRPr="00CB4D24" w14:paraId="5030CCDC" w14:textId="77777777">
        <w:trPr>
          <w:jc w:val="right"/>
        </w:trPr>
        <w:tc>
          <w:tcPr>
            <w:tcW w:w="5102" w:type="dxa"/>
          </w:tcPr>
          <w:p w14:paraId="1F83EC92"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ביטוח</w:t>
            </w:r>
            <w:r w:rsidRPr="00CB4D24">
              <w:rPr>
                <w:rFonts w:ascii="David" w:hAnsi="David" w:cs="David"/>
                <w:sz w:val="19"/>
                <w:rtl/>
              </w:rPr>
              <w:t xml:space="preserve"> </w:t>
            </w:r>
            <w:r w:rsidRPr="00CB4D24">
              <w:rPr>
                <w:rFonts w:ascii="David" w:hAnsi="David" w:cs="David" w:hint="cs"/>
                <w:sz w:val="19"/>
                <w:rtl/>
              </w:rPr>
              <w:t>פרטי</w:t>
            </w:r>
          </w:p>
        </w:tc>
        <w:tc>
          <w:tcPr>
            <w:tcW w:w="5102" w:type="dxa"/>
          </w:tcPr>
          <w:p w14:paraId="23174EA5" w14:textId="77777777" w:rsidR="003B4DA5" w:rsidRPr="00CB4D24" w:rsidRDefault="003B4DA5" w:rsidP="00CB4D24">
            <w:pPr>
              <w:bidi/>
              <w:spacing w:line="276" w:lineRule="auto"/>
              <w:rPr>
                <w:rFonts w:ascii="David" w:hAnsi="David" w:cs="David"/>
              </w:rPr>
            </w:pPr>
          </w:p>
        </w:tc>
      </w:tr>
    </w:tbl>
    <w:p w14:paraId="7B2FE13F" w14:textId="77777777" w:rsidR="003B4DA5" w:rsidRPr="00CB4D24" w:rsidRDefault="003B4DA5" w:rsidP="00CB4D24">
      <w:pPr>
        <w:bidi/>
        <w:rPr>
          <w:rFonts w:ascii="David" w:hAnsi="David" w:cs="David"/>
        </w:rPr>
      </w:pPr>
    </w:p>
    <w:p w14:paraId="76E1191B" w14:textId="77777777" w:rsidR="003B4DA5" w:rsidRPr="00CB4D24" w:rsidRDefault="00000000" w:rsidP="00CB4D24">
      <w:pPr>
        <w:bidi/>
        <w:spacing w:after="40"/>
        <w:rPr>
          <w:rFonts w:ascii="David" w:hAnsi="David" w:cs="David"/>
        </w:rPr>
      </w:pPr>
      <w:r w:rsidRPr="00CB4D24">
        <w:rPr>
          <w:rFonts w:ascii="David" w:hAnsi="David" w:cs="David"/>
          <w:b/>
          <w:sz w:val="21"/>
          <w:rtl/>
        </w:rPr>
        <w:t xml:space="preserve">סך ניכויי רשות ממוצע: </w:t>
      </w:r>
      <w:r w:rsidRPr="00CB4D24">
        <w:rPr>
          <w:rFonts w:ascii="David" w:hAnsi="David" w:cs="David"/>
          <w:sz w:val="21"/>
          <w:rtl/>
        </w:rPr>
        <w:t>_____________________________________________</w:t>
      </w:r>
    </w:p>
    <w:p w14:paraId="348D1E51" w14:textId="77777777" w:rsidR="003B4DA5" w:rsidRPr="00CB4D24" w:rsidRDefault="00000000" w:rsidP="00CB4D24">
      <w:pPr>
        <w:bidi/>
        <w:spacing w:after="120"/>
        <w:rPr>
          <w:rFonts w:ascii="David" w:hAnsi="David" w:cs="David"/>
        </w:rPr>
      </w:pPr>
      <w:r w:rsidRPr="00CB4D24">
        <w:rPr>
          <w:rFonts w:ascii="David" w:hAnsi="David" w:cs="David"/>
          <w:sz w:val="21"/>
          <w:rtl/>
        </w:rPr>
        <w:t xml:space="preserve">האם יש להחזירם להכנסה לצורך החישוב: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כן</w:t>
      </w:r>
      <w:r w:rsidRPr="00CB4D24">
        <w:rPr>
          <w:rFonts w:ascii="David" w:hAnsi="David" w:cs="David"/>
          <w:sz w:val="21"/>
          <w:rtl/>
        </w:rPr>
        <w:t xml:space="preserve">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לא</w:t>
      </w:r>
      <w:r w:rsidRPr="00CB4D24">
        <w:rPr>
          <w:rFonts w:ascii="David" w:hAnsi="David" w:cs="David"/>
          <w:sz w:val="21"/>
          <w:rtl/>
        </w:rPr>
        <w:t xml:space="preserve">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חלקית</w:t>
      </w:r>
    </w:p>
    <w:p w14:paraId="24D0C67F" w14:textId="77777777" w:rsidR="003B4DA5" w:rsidRPr="00CB4D24" w:rsidRDefault="00000000" w:rsidP="00CB4D24">
      <w:pPr>
        <w:bidi/>
        <w:spacing w:after="40"/>
        <w:rPr>
          <w:rFonts w:ascii="David" w:hAnsi="David" w:cs="David"/>
        </w:rPr>
      </w:pPr>
      <w:r w:rsidRPr="00CB4D24">
        <w:rPr>
          <w:rFonts w:ascii="David" w:hAnsi="David" w:cs="David"/>
          <w:b/>
          <w:sz w:val="21"/>
          <w:rtl/>
        </w:rPr>
        <w:t xml:space="preserve">נימוק: </w:t>
      </w:r>
      <w:r w:rsidRPr="00CB4D24">
        <w:rPr>
          <w:rFonts w:ascii="David" w:hAnsi="David" w:cs="David"/>
          <w:sz w:val="21"/>
          <w:rtl/>
        </w:rPr>
        <w:t>_____________________________________________</w:t>
      </w:r>
    </w:p>
    <w:p w14:paraId="785BAB08" w14:textId="77777777" w:rsidR="003B4DA5" w:rsidRPr="00CB4D24" w:rsidRDefault="00000000" w:rsidP="00CB4D24">
      <w:pPr>
        <w:pStyle w:val="21"/>
        <w:bidi/>
        <w:spacing w:before="120" w:after="80"/>
        <w:rPr>
          <w:rFonts w:ascii="David" w:hAnsi="David" w:cs="David"/>
        </w:rPr>
      </w:pPr>
      <w:r w:rsidRPr="00CB4D24">
        <w:rPr>
          <w:rFonts w:ascii="David" w:eastAsia="Arial" w:hAnsi="David" w:cs="David"/>
          <w:color w:val="2F5496"/>
          <w:sz w:val="25"/>
          <w:rtl/>
        </w:rPr>
        <w:t>6.4 רכיבי שכר שיש לבדוק ולהוסיף להכנסה</w:t>
      </w:r>
    </w:p>
    <w:tbl>
      <w:tblPr>
        <w:tblStyle w:val="aff2"/>
        <w:bidiVisual/>
        <w:tblW w:w="0" w:type="auto"/>
        <w:jc w:val="right"/>
        <w:tblLook w:val="04A0" w:firstRow="1" w:lastRow="0" w:firstColumn="1" w:lastColumn="0" w:noHBand="0" w:noVBand="1"/>
      </w:tblPr>
      <w:tblGrid>
        <w:gridCol w:w="2041"/>
        <w:gridCol w:w="2041"/>
        <w:gridCol w:w="2041"/>
        <w:gridCol w:w="2041"/>
        <w:gridCol w:w="2041"/>
      </w:tblGrid>
      <w:tr w:rsidR="003B4DA5" w:rsidRPr="00CB4D24" w14:paraId="4D9E9315" w14:textId="77777777">
        <w:trPr>
          <w:tblHeader/>
          <w:jc w:val="right"/>
        </w:trPr>
        <w:tc>
          <w:tcPr>
            <w:tcW w:w="2041" w:type="dxa"/>
            <w:shd w:val="clear" w:color="auto" w:fill="1F4E79"/>
          </w:tcPr>
          <w:p w14:paraId="6FBD5B3F"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5"/>
                <w:rtl/>
              </w:rPr>
              <w:t>רכיב</w:t>
            </w:r>
          </w:p>
        </w:tc>
        <w:tc>
          <w:tcPr>
            <w:tcW w:w="2041" w:type="dxa"/>
            <w:shd w:val="clear" w:color="auto" w:fill="1F4E79"/>
          </w:tcPr>
          <w:p w14:paraId="4E627E24"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5"/>
                <w:rtl/>
              </w:rPr>
              <w:t>קיים</w:t>
            </w:r>
          </w:p>
        </w:tc>
        <w:tc>
          <w:tcPr>
            <w:tcW w:w="2041" w:type="dxa"/>
            <w:shd w:val="clear" w:color="auto" w:fill="1F4E79"/>
          </w:tcPr>
          <w:p w14:paraId="338E0777"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5"/>
                <w:rtl/>
              </w:rPr>
              <w:t>סכום חודשי ממוצע</w:t>
            </w:r>
          </w:p>
        </w:tc>
        <w:tc>
          <w:tcPr>
            <w:tcW w:w="2041" w:type="dxa"/>
            <w:shd w:val="clear" w:color="auto" w:fill="1F4E79"/>
          </w:tcPr>
          <w:p w14:paraId="6AC138A5"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5"/>
                <w:rtl/>
              </w:rPr>
              <w:t>אופן חישוב</w:t>
            </w:r>
          </w:p>
        </w:tc>
        <w:tc>
          <w:tcPr>
            <w:tcW w:w="2041" w:type="dxa"/>
            <w:shd w:val="clear" w:color="auto" w:fill="1F4E79"/>
          </w:tcPr>
          <w:p w14:paraId="11A6F8AC"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5"/>
                <w:rtl/>
              </w:rPr>
              <w:t>הערות</w:t>
            </w:r>
          </w:p>
        </w:tc>
      </w:tr>
      <w:tr w:rsidR="003B4DA5" w:rsidRPr="00CB4D24" w14:paraId="29EC6BAA" w14:textId="77777777">
        <w:trPr>
          <w:jc w:val="right"/>
        </w:trPr>
        <w:tc>
          <w:tcPr>
            <w:tcW w:w="2041" w:type="dxa"/>
          </w:tcPr>
          <w:p w14:paraId="577D7A19" w14:textId="77777777" w:rsidR="003B4DA5" w:rsidRPr="00CB4D24" w:rsidRDefault="00000000" w:rsidP="00CB4D24">
            <w:pPr>
              <w:bidi/>
              <w:spacing w:line="276" w:lineRule="auto"/>
              <w:rPr>
                <w:rFonts w:ascii="David" w:hAnsi="David" w:cs="David"/>
              </w:rPr>
            </w:pPr>
            <w:r w:rsidRPr="00CB4D24">
              <w:rPr>
                <w:rFonts w:ascii="David" w:hAnsi="David" w:cs="David"/>
                <w:sz w:val="15"/>
                <w:rtl/>
              </w:rPr>
              <w:t>שעות נוספות קבועות</w:t>
            </w:r>
          </w:p>
        </w:tc>
        <w:tc>
          <w:tcPr>
            <w:tcW w:w="2041" w:type="dxa"/>
          </w:tcPr>
          <w:p w14:paraId="03C1F963"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5"/>
                <w:rtl/>
              </w:rPr>
              <w:t>☐</w:t>
            </w:r>
          </w:p>
        </w:tc>
        <w:tc>
          <w:tcPr>
            <w:tcW w:w="2041" w:type="dxa"/>
          </w:tcPr>
          <w:p w14:paraId="4388F872" w14:textId="77777777" w:rsidR="003B4DA5" w:rsidRPr="00CB4D24" w:rsidRDefault="003B4DA5" w:rsidP="00CB4D24">
            <w:pPr>
              <w:bidi/>
              <w:spacing w:line="276" w:lineRule="auto"/>
              <w:rPr>
                <w:rFonts w:ascii="David" w:hAnsi="David" w:cs="David"/>
              </w:rPr>
            </w:pPr>
          </w:p>
        </w:tc>
        <w:tc>
          <w:tcPr>
            <w:tcW w:w="2041" w:type="dxa"/>
          </w:tcPr>
          <w:p w14:paraId="78B01111" w14:textId="77777777" w:rsidR="003B4DA5" w:rsidRPr="00CB4D24" w:rsidRDefault="003B4DA5" w:rsidP="00CB4D24">
            <w:pPr>
              <w:bidi/>
              <w:spacing w:line="276" w:lineRule="auto"/>
              <w:rPr>
                <w:rFonts w:ascii="David" w:hAnsi="David" w:cs="David"/>
              </w:rPr>
            </w:pPr>
          </w:p>
        </w:tc>
        <w:tc>
          <w:tcPr>
            <w:tcW w:w="2041" w:type="dxa"/>
          </w:tcPr>
          <w:p w14:paraId="158BA959" w14:textId="77777777" w:rsidR="003B4DA5" w:rsidRPr="00CB4D24" w:rsidRDefault="003B4DA5" w:rsidP="00CB4D24">
            <w:pPr>
              <w:bidi/>
              <w:spacing w:line="276" w:lineRule="auto"/>
              <w:rPr>
                <w:rFonts w:ascii="David" w:hAnsi="David" w:cs="David"/>
              </w:rPr>
            </w:pPr>
          </w:p>
        </w:tc>
      </w:tr>
      <w:tr w:rsidR="003B4DA5" w:rsidRPr="00CB4D24" w14:paraId="23A83E12" w14:textId="77777777">
        <w:trPr>
          <w:jc w:val="right"/>
        </w:trPr>
        <w:tc>
          <w:tcPr>
            <w:tcW w:w="2041" w:type="dxa"/>
          </w:tcPr>
          <w:p w14:paraId="6DEB124D" w14:textId="77777777" w:rsidR="003B4DA5" w:rsidRPr="00CB4D24" w:rsidRDefault="00000000" w:rsidP="00CB4D24">
            <w:pPr>
              <w:bidi/>
              <w:spacing w:line="276" w:lineRule="auto"/>
              <w:rPr>
                <w:rFonts w:ascii="David" w:hAnsi="David" w:cs="David"/>
              </w:rPr>
            </w:pPr>
            <w:r w:rsidRPr="00CB4D24">
              <w:rPr>
                <w:rFonts w:ascii="David" w:hAnsi="David" w:cs="David"/>
                <w:sz w:val="15"/>
                <w:rtl/>
              </w:rPr>
              <w:t>שעות נוספות גלובליות</w:t>
            </w:r>
          </w:p>
        </w:tc>
        <w:tc>
          <w:tcPr>
            <w:tcW w:w="2041" w:type="dxa"/>
          </w:tcPr>
          <w:p w14:paraId="6E2A00FE"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5"/>
                <w:rtl/>
              </w:rPr>
              <w:t>☐</w:t>
            </w:r>
          </w:p>
        </w:tc>
        <w:tc>
          <w:tcPr>
            <w:tcW w:w="2041" w:type="dxa"/>
          </w:tcPr>
          <w:p w14:paraId="5C74F533" w14:textId="77777777" w:rsidR="003B4DA5" w:rsidRPr="00CB4D24" w:rsidRDefault="003B4DA5" w:rsidP="00CB4D24">
            <w:pPr>
              <w:bidi/>
              <w:spacing w:line="276" w:lineRule="auto"/>
              <w:rPr>
                <w:rFonts w:ascii="David" w:hAnsi="David" w:cs="David"/>
              </w:rPr>
            </w:pPr>
          </w:p>
        </w:tc>
        <w:tc>
          <w:tcPr>
            <w:tcW w:w="2041" w:type="dxa"/>
          </w:tcPr>
          <w:p w14:paraId="0DEF9925" w14:textId="77777777" w:rsidR="003B4DA5" w:rsidRPr="00CB4D24" w:rsidRDefault="003B4DA5" w:rsidP="00CB4D24">
            <w:pPr>
              <w:bidi/>
              <w:spacing w:line="276" w:lineRule="auto"/>
              <w:rPr>
                <w:rFonts w:ascii="David" w:hAnsi="David" w:cs="David"/>
              </w:rPr>
            </w:pPr>
          </w:p>
        </w:tc>
        <w:tc>
          <w:tcPr>
            <w:tcW w:w="2041" w:type="dxa"/>
          </w:tcPr>
          <w:p w14:paraId="3BD2DE55" w14:textId="77777777" w:rsidR="003B4DA5" w:rsidRPr="00CB4D24" w:rsidRDefault="003B4DA5" w:rsidP="00CB4D24">
            <w:pPr>
              <w:bidi/>
              <w:spacing w:line="276" w:lineRule="auto"/>
              <w:rPr>
                <w:rFonts w:ascii="David" w:hAnsi="David" w:cs="David"/>
              </w:rPr>
            </w:pPr>
          </w:p>
        </w:tc>
      </w:tr>
      <w:tr w:rsidR="003B4DA5" w:rsidRPr="00CB4D24" w14:paraId="2BA3F8FF" w14:textId="77777777">
        <w:trPr>
          <w:jc w:val="right"/>
        </w:trPr>
        <w:tc>
          <w:tcPr>
            <w:tcW w:w="2041" w:type="dxa"/>
          </w:tcPr>
          <w:p w14:paraId="0861EE31" w14:textId="77777777" w:rsidR="003B4DA5" w:rsidRPr="00CB4D24" w:rsidRDefault="00000000" w:rsidP="00CB4D24">
            <w:pPr>
              <w:bidi/>
              <w:spacing w:line="276" w:lineRule="auto"/>
              <w:rPr>
                <w:rFonts w:ascii="David" w:hAnsi="David" w:cs="David"/>
              </w:rPr>
            </w:pPr>
            <w:r w:rsidRPr="00CB4D24">
              <w:rPr>
                <w:rFonts w:ascii="David" w:hAnsi="David" w:cs="David"/>
                <w:sz w:val="15"/>
                <w:rtl/>
              </w:rPr>
              <w:t>בונוס שנתי</w:t>
            </w:r>
          </w:p>
        </w:tc>
        <w:tc>
          <w:tcPr>
            <w:tcW w:w="2041" w:type="dxa"/>
          </w:tcPr>
          <w:p w14:paraId="2FFB8360"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5"/>
                <w:rtl/>
              </w:rPr>
              <w:t>☐</w:t>
            </w:r>
          </w:p>
        </w:tc>
        <w:tc>
          <w:tcPr>
            <w:tcW w:w="2041" w:type="dxa"/>
          </w:tcPr>
          <w:p w14:paraId="5EEBCED8" w14:textId="77777777" w:rsidR="003B4DA5" w:rsidRPr="00CB4D24" w:rsidRDefault="003B4DA5" w:rsidP="00CB4D24">
            <w:pPr>
              <w:bidi/>
              <w:spacing w:line="276" w:lineRule="auto"/>
              <w:rPr>
                <w:rFonts w:ascii="David" w:hAnsi="David" w:cs="David"/>
              </w:rPr>
            </w:pPr>
          </w:p>
        </w:tc>
        <w:tc>
          <w:tcPr>
            <w:tcW w:w="2041" w:type="dxa"/>
          </w:tcPr>
          <w:p w14:paraId="176B0D90" w14:textId="77777777" w:rsidR="003B4DA5" w:rsidRPr="00CB4D24" w:rsidRDefault="00000000" w:rsidP="00CB4D24">
            <w:pPr>
              <w:bidi/>
              <w:spacing w:line="276" w:lineRule="auto"/>
              <w:rPr>
                <w:rFonts w:ascii="David" w:hAnsi="David" w:cs="David"/>
              </w:rPr>
            </w:pPr>
            <w:r w:rsidRPr="00CB4D24">
              <w:rPr>
                <w:rFonts w:ascii="David" w:hAnsi="David" w:cs="David"/>
                <w:sz w:val="15"/>
                <w:rtl/>
              </w:rPr>
              <w:t>פריסה ל-12 חודשים</w:t>
            </w:r>
          </w:p>
        </w:tc>
        <w:tc>
          <w:tcPr>
            <w:tcW w:w="2041" w:type="dxa"/>
          </w:tcPr>
          <w:p w14:paraId="00F3FFAB" w14:textId="77777777" w:rsidR="003B4DA5" w:rsidRPr="00CB4D24" w:rsidRDefault="003B4DA5" w:rsidP="00CB4D24">
            <w:pPr>
              <w:bidi/>
              <w:spacing w:line="276" w:lineRule="auto"/>
              <w:rPr>
                <w:rFonts w:ascii="David" w:hAnsi="David" w:cs="David"/>
              </w:rPr>
            </w:pPr>
          </w:p>
        </w:tc>
      </w:tr>
      <w:tr w:rsidR="003B4DA5" w:rsidRPr="00CB4D24" w14:paraId="4E5EBD5F" w14:textId="77777777">
        <w:trPr>
          <w:jc w:val="right"/>
        </w:trPr>
        <w:tc>
          <w:tcPr>
            <w:tcW w:w="2041" w:type="dxa"/>
          </w:tcPr>
          <w:p w14:paraId="4C94191E" w14:textId="77777777" w:rsidR="003B4DA5" w:rsidRPr="00CB4D24" w:rsidRDefault="00000000" w:rsidP="00CB4D24">
            <w:pPr>
              <w:bidi/>
              <w:spacing w:line="276" w:lineRule="auto"/>
              <w:rPr>
                <w:rFonts w:ascii="David" w:hAnsi="David" w:cs="David"/>
              </w:rPr>
            </w:pPr>
            <w:r w:rsidRPr="00CB4D24">
              <w:rPr>
                <w:rFonts w:ascii="David" w:hAnsi="David" w:cs="David"/>
                <w:sz w:val="15"/>
                <w:rtl/>
              </w:rPr>
              <w:t>עמלות</w:t>
            </w:r>
          </w:p>
        </w:tc>
        <w:tc>
          <w:tcPr>
            <w:tcW w:w="2041" w:type="dxa"/>
          </w:tcPr>
          <w:p w14:paraId="68946801"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5"/>
                <w:rtl/>
              </w:rPr>
              <w:t>☐</w:t>
            </w:r>
          </w:p>
        </w:tc>
        <w:tc>
          <w:tcPr>
            <w:tcW w:w="2041" w:type="dxa"/>
          </w:tcPr>
          <w:p w14:paraId="2066D744" w14:textId="77777777" w:rsidR="003B4DA5" w:rsidRPr="00CB4D24" w:rsidRDefault="003B4DA5" w:rsidP="00CB4D24">
            <w:pPr>
              <w:bidi/>
              <w:spacing w:line="276" w:lineRule="auto"/>
              <w:rPr>
                <w:rFonts w:ascii="David" w:hAnsi="David" w:cs="David"/>
              </w:rPr>
            </w:pPr>
          </w:p>
        </w:tc>
        <w:tc>
          <w:tcPr>
            <w:tcW w:w="2041" w:type="dxa"/>
          </w:tcPr>
          <w:p w14:paraId="245D0A92" w14:textId="77777777" w:rsidR="003B4DA5" w:rsidRPr="00CB4D24" w:rsidRDefault="00000000" w:rsidP="00CB4D24">
            <w:pPr>
              <w:bidi/>
              <w:spacing w:line="276" w:lineRule="auto"/>
              <w:rPr>
                <w:rFonts w:ascii="David" w:hAnsi="David" w:cs="David"/>
              </w:rPr>
            </w:pPr>
            <w:r w:rsidRPr="00CB4D24">
              <w:rPr>
                <w:rFonts w:ascii="David" w:hAnsi="David" w:cs="David"/>
                <w:sz w:val="15"/>
                <w:rtl/>
              </w:rPr>
              <w:t>ממוצע שנתי</w:t>
            </w:r>
          </w:p>
        </w:tc>
        <w:tc>
          <w:tcPr>
            <w:tcW w:w="2041" w:type="dxa"/>
          </w:tcPr>
          <w:p w14:paraId="206B45BA" w14:textId="77777777" w:rsidR="003B4DA5" w:rsidRPr="00CB4D24" w:rsidRDefault="003B4DA5" w:rsidP="00CB4D24">
            <w:pPr>
              <w:bidi/>
              <w:spacing w:line="276" w:lineRule="auto"/>
              <w:rPr>
                <w:rFonts w:ascii="David" w:hAnsi="David" w:cs="David"/>
              </w:rPr>
            </w:pPr>
          </w:p>
        </w:tc>
      </w:tr>
      <w:tr w:rsidR="003B4DA5" w:rsidRPr="00CB4D24" w14:paraId="608C3546" w14:textId="77777777">
        <w:trPr>
          <w:jc w:val="right"/>
        </w:trPr>
        <w:tc>
          <w:tcPr>
            <w:tcW w:w="2041" w:type="dxa"/>
          </w:tcPr>
          <w:p w14:paraId="2393C652" w14:textId="77777777" w:rsidR="003B4DA5" w:rsidRPr="00CB4D24" w:rsidRDefault="00000000" w:rsidP="00CB4D24">
            <w:pPr>
              <w:bidi/>
              <w:spacing w:line="276" w:lineRule="auto"/>
              <w:rPr>
                <w:rFonts w:ascii="David" w:hAnsi="David" w:cs="David"/>
              </w:rPr>
            </w:pPr>
            <w:r w:rsidRPr="00CB4D24">
              <w:rPr>
                <w:rFonts w:ascii="David" w:hAnsi="David" w:cs="David"/>
                <w:sz w:val="15"/>
                <w:rtl/>
              </w:rPr>
              <w:t>דמי הבראה</w:t>
            </w:r>
          </w:p>
        </w:tc>
        <w:tc>
          <w:tcPr>
            <w:tcW w:w="2041" w:type="dxa"/>
          </w:tcPr>
          <w:p w14:paraId="772C0556"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5"/>
                <w:rtl/>
              </w:rPr>
              <w:t>☐</w:t>
            </w:r>
          </w:p>
        </w:tc>
        <w:tc>
          <w:tcPr>
            <w:tcW w:w="2041" w:type="dxa"/>
          </w:tcPr>
          <w:p w14:paraId="6ED5B45E" w14:textId="77777777" w:rsidR="003B4DA5" w:rsidRPr="00CB4D24" w:rsidRDefault="003B4DA5" w:rsidP="00CB4D24">
            <w:pPr>
              <w:bidi/>
              <w:spacing w:line="276" w:lineRule="auto"/>
              <w:rPr>
                <w:rFonts w:ascii="David" w:hAnsi="David" w:cs="David"/>
              </w:rPr>
            </w:pPr>
          </w:p>
        </w:tc>
        <w:tc>
          <w:tcPr>
            <w:tcW w:w="2041" w:type="dxa"/>
          </w:tcPr>
          <w:p w14:paraId="17756B5E" w14:textId="77777777" w:rsidR="003B4DA5" w:rsidRPr="00CB4D24" w:rsidRDefault="00000000" w:rsidP="00CB4D24">
            <w:pPr>
              <w:bidi/>
              <w:spacing w:line="276" w:lineRule="auto"/>
              <w:rPr>
                <w:rFonts w:ascii="David" w:hAnsi="David" w:cs="David"/>
              </w:rPr>
            </w:pPr>
            <w:r w:rsidRPr="00CB4D24">
              <w:rPr>
                <w:rFonts w:ascii="David" w:hAnsi="David" w:cs="David"/>
                <w:sz w:val="15"/>
                <w:rtl/>
              </w:rPr>
              <w:t>פריסה ל-12 חודשים</w:t>
            </w:r>
          </w:p>
        </w:tc>
        <w:tc>
          <w:tcPr>
            <w:tcW w:w="2041" w:type="dxa"/>
          </w:tcPr>
          <w:p w14:paraId="0EA4BA50" w14:textId="77777777" w:rsidR="003B4DA5" w:rsidRPr="00CB4D24" w:rsidRDefault="003B4DA5" w:rsidP="00CB4D24">
            <w:pPr>
              <w:bidi/>
              <w:spacing w:line="276" w:lineRule="auto"/>
              <w:rPr>
                <w:rFonts w:ascii="David" w:hAnsi="David" w:cs="David"/>
              </w:rPr>
            </w:pPr>
          </w:p>
        </w:tc>
      </w:tr>
      <w:tr w:rsidR="003B4DA5" w:rsidRPr="00CB4D24" w14:paraId="7FEECC61" w14:textId="77777777">
        <w:trPr>
          <w:jc w:val="right"/>
        </w:trPr>
        <w:tc>
          <w:tcPr>
            <w:tcW w:w="2041" w:type="dxa"/>
          </w:tcPr>
          <w:p w14:paraId="7DE4B0B1" w14:textId="77777777" w:rsidR="003B4DA5" w:rsidRPr="00CB4D24" w:rsidRDefault="00000000" w:rsidP="00CB4D24">
            <w:pPr>
              <w:bidi/>
              <w:spacing w:line="276" w:lineRule="auto"/>
              <w:rPr>
                <w:rFonts w:ascii="David" w:hAnsi="David" w:cs="David"/>
              </w:rPr>
            </w:pPr>
            <w:r w:rsidRPr="00CB4D24">
              <w:rPr>
                <w:rFonts w:ascii="David" w:hAnsi="David" w:cs="David"/>
                <w:sz w:val="15"/>
                <w:rtl/>
              </w:rPr>
              <w:t>מענקים</w:t>
            </w:r>
          </w:p>
        </w:tc>
        <w:tc>
          <w:tcPr>
            <w:tcW w:w="2041" w:type="dxa"/>
          </w:tcPr>
          <w:p w14:paraId="495B7694"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5"/>
                <w:rtl/>
              </w:rPr>
              <w:t>☐</w:t>
            </w:r>
          </w:p>
        </w:tc>
        <w:tc>
          <w:tcPr>
            <w:tcW w:w="2041" w:type="dxa"/>
          </w:tcPr>
          <w:p w14:paraId="54E0E468" w14:textId="77777777" w:rsidR="003B4DA5" w:rsidRPr="00CB4D24" w:rsidRDefault="003B4DA5" w:rsidP="00CB4D24">
            <w:pPr>
              <w:bidi/>
              <w:spacing w:line="276" w:lineRule="auto"/>
              <w:rPr>
                <w:rFonts w:ascii="David" w:hAnsi="David" w:cs="David"/>
              </w:rPr>
            </w:pPr>
          </w:p>
        </w:tc>
        <w:tc>
          <w:tcPr>
            <w:tcW w:w="2041" w:type="dxa"/>
          </w:tcPr>
          <w:p w14:paraId="52A73F0D" w14:textId="77777777" w:rsidR="003B4DA5" w:rsidRPr="00CB4D24" w:rsidRDefault="00000000" w:rsidP="00CB4D24">
            <w:pPr>
              <w:bidi/>
              <w:spacing w:line="276" w:lineRule="auto"/>
              <w:rPr>
                <w:rFonts w:ascii="David" w:hAnsi="David" w:cs="David"/>
              </w:rPr>
            </w:pPr>
            <w:r w:rsidRPr="00CB4D24">
              <w:rPr>
                <w:rFonts w:ascii="David" w:hAnsi="David" w:cs="David"/>
                <w:sz w:val="15"/>
                <w:rtl/>
              </w:rPr>
              <w:t>פריסה לפי תקופה</w:t>
            </w:r>
          </w:p>
        </w:tc>
        <w:tc>
          <w:tcPr>
            <w:tcW w:w="2041" w:type="dxa"/>
          </w:tcPr>
          <w:p w14:paraId="752AA452" w14:textId="77777777" w:rsidR="003B4DA5" w:rsidRPr="00CB4D24" w:rsidRDefault="003B4DA5" w:rsidP="00CB4D24">
            <w:pPr>
              <w:bidi/>
              <w:spacing w:line="276" w:lineRule="auto"/>
              <w:rPr>
                <w:rFonts w:ascii="David" w:hAnsi="David" w:cs="David"/>
              </w:rPr>
            </w:pPr>
          </w:p>
        </w:tc>
      </w:tr>
      <w:tr w:rsidR="003B4DA5" w:rsidRPr="00CB4D24" w14:paraId="629C5CE7" w14:textId="77777777">
        <w:trPr>
          <w:jc w:val="right"/>
        </w:trPr>
        <w:tc>
          <w:tcPr>
            <w:tcW w:w="2041" w:type="dxa"/>
          </w:tcPr>
          <w:p w14:paraId="0723A957" w14:textId="77777777" w:rsidR="003B4DA5" w:rsidRPr="00CB4D24" w:rsidRDefault="00000000" w:rsidP="00CB4D24">
            <w:pPr>
              <w:bidi/>
              <w:spacing w:line="276" w:lineRule="auto"/>
              <w:rPr>
                <w:rFonts w:ascii="David" w:hAnsi="David" w:cs="David"/>
              </w:rPr>
            </w:pPr>
            <w:r w:rsidRPr="00CB4D24">
              <w:rPr>
                <w:rFonts w:ascii="David" w:hAnsi="David" w:cs="David"/>
                <w:sz w:val="15"/>
                <w:rtl/>
              </w:rPr>
              <w:t>רכב צמוד</w:t>
            </w:r>
          </w:p>
        </w:tc>
        <w:tc>
          <w:tcPr>
            <w:tcW w:w="2041" w:type="dxa"/>
          </w:tcPr>
          <w:p w14:paraId="7E242B12"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5"/>
                <w:rtl/>
              </w:rPr>
              <w:t>☐</w:t>
            </w:r>
          </w:p>
        </w:tc>
        <w:tc>
          <w:tcPr>
            <w:tcW w:w="2041" w:type="dxa"/>
          </w:tcPr>
          <w:p w14:paraId="4C9541C8" w14:textId="77777777" w:rsidR="003B4DA5" w:rsidRPr="00CB4D24" w:rsidRDefault="003B4DA5" w:rsidP="00CB4D24">
            <w:pPr>
              <w:bidi/>
              <w:spacing w:line="276" w:lineRule="auto"/>
              <w:rPr>
                <w:rFonts w:ascii="David" w:hAnsi="David" w:cs="David"/>
              </w:rPr>
            </w:pPr>
          </w:p>
        </w:tc>
        <w:tc>
          <w:tcPr>
            <w:tcW w:w="2041" w:type="dxa"/>
          </w:tcPr>
          <w:p w14:paraId="15097365" w14:textId="77777777" w:rsidR="003B4DA5" w:rsidRPr="00CB4D24" w:rsidRDefault="00000000" w:rsidP="00CB4D24">
            <w:pPr>
              <w:bidi/>
              <w:spacing w:line="276" w:lineRule="auto"/>
              <w:rPr>
                <w:rFonts w:ascii="David" w:hAnsi="David" w:cs="David"/>
              </w:rPr>
            </w:pPr>
            <w:r w:rsidRPr="00CB4D24">
              <w:rPr>
                <w:rFonts w:ascii="David" w:hAnsi="David" w:cs="David"/>
                <w:sz w:val="15"/>
                <w:rtl/>
              </w:rPr>
              <w:t>שווי שימוש / הטבה כלכלית</w:t>
            </w:r>
          </w:p>
        </w:tc>
        <w:tc>
          <w:tcPr>
            <w:tcW w:w="2041" w:type="dxa"/>
          </w:tcPr>
          <w:p w14:paraId="269CA616" w14:textId="77777777" w:rsidR="003B4DA5" w:rsidRPr="00CB4D24" w:rsidRDefault="003B4DA5" w:rsidP="00CB4D24">
            <w:pPr>
              <w:bidi/>
              <w:spacing w:line="276" w:lineRule="auto"/>
              <w:rPr>
                <w:rFonts w:ascii="David" w:hAnsi="David" w:cs="David"/>
              </w:rPr>
            </w:pPr>
          </w:p>
        </w:tc>
      </w:tr>
      <w:tr w:rsidR="003B4DA5" w:rsidRPr="00CB4D24" w14:paraId="3612C448" w14:textId="77777777">
        <w:trPr>
          <w:jc w:val="right"/>
        </w:trPr>
        <w:tc>
          <w:tcPr>
            <w:tcW w:w="2041" w:type="dxa"/>
          </w:tcPr>
          <w:p w14:paraId="23A4EBA0" w14:textId="77777777" w:rsidR="003B4DA5" w:rsidRPr="00CB4D24" w:rsidRDefault="00000000" w:rsidP="00CB4D24">
            <w:pPr>
              <w:bidi/>
              <w:spacing w:line="276" w:lineRule="auto"/>
              <w:rPr>
                <w:rFonts w:ascii="David" w:hAnsi="David" w:cs="David"/>
              </w:rPr>
            </w:pPr>
            <w:r w:rsidRPr="00CB4D24">
              <w:rPr>
                <w:rFonts w:ascii="David" w:hAnsi="David" w:cs="David"/>
                <w:sz w:val="15"/>
                <w:rtl/>
              </w:rPr>
              <w:t>קרן השתלמות</w:t>
            </w:r>
          </w:p>
        </w:tc>
        <w:tc>
          <w:tcPr>
            <w:tcW w:w="2041" w:type="dxa"/>
          </w:tcPr>
          <w:p w14:paraId="08F02D93"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5"/>
                <w:rtl/>
              </w:rPr>
              <w:t>☐</w:t>
            </w:r>
          </w:p>
        </w:tc>
        <w:tc>
          <w:tcPr>
            <w:tcW w:w="2041" w:type="dxa"/>
          </w:tcPr>
          <w:p w14:paraId="011108B8" w14:textId="77777777" w:rsidR="003B4DA5" w:rsidRPr="00CB4D24" w:rsidRDefault="003B4DA5" w:rsidP="00CB4D24">
            <w:pPr>
              <w:bidi/>
              <w:spacing w:line="276" w:lineRule="auto"/>
              <w:rPr>
                <w:rFonts w:ascii="David" w:hAnsi="David" w:cs="David"/>
              </w:rPr>
            </w:pPr>
          </w:p>
        </w:tc>
        <w:tc>
          <w:tcPr>
            <w:tcW w:w="2041" w:type="dxa"/>
          </w:tcPr>
          <w:p w14:paraId="058823AF" w14:textId="77777777" w:rsidR="003B4DA5" w:rsidRPr="00CB4D24" w:rsidRDefault="00000000" w:rsidP="00CB4D24">
            <w:pPr>
              <w:bidi/>
              <w:spacing w:line="276" w:lineRule="auto"/>
              <w:rPr>
                <w:rFonts w:ascii="David" w:hAnsi="David" w:cs="David"/>
              </w:rPr>
            </w:pPr>
            <w:r w:rsidRPr="00CB4D24">
              <w:rPr>
                <w:rFonts w:ascii="David" w:hAnsi="David" w:cs="David"/>
                <w:sz w:val="15"/>
                <w:rtl/>
              </w:rPr>
              <w:t>בחינת נזילות והטבה</w:t>
            </w:r>
          </w:p>
        </w:tc>
        <w:tc>
          <w:tcPr>
            <w:tcW w:w="2041" w:type="dxa"/>
          </w:tcPr>
          <w:p w14:paraId="52CDA3D3" w14:textId="77777777" w:rsidR="003B4DA5" w:rsidRPr="00CB4D24" w:rsidRDefault="003B4DA5" w:rsidP="00CB4D24">
            <w:pPr>
              <w:bidi/>
              <w:spacing w:line="276" w:lineRule="auto"/>
              <w:rPr>
                <w:rFonts w:ascii="David" w:hAnsi="David" w:cs="David"/>
              </w:rPr>
            </w:pPr>
          </w:p>
        </w:tc>
      </w:tr>
      <w:tr w:rsidR="003B4DA5" w:rsidRPr="00CB4D24" w14:paraId="7D2C5317" w14:textId="77777777">
        <w:trPr>
          <w:jc w:val="right"/>
        </w:trPr>
        <w:tc>
          <w:tcPr>
            <w:tcW w:w="2041" w:type="dxa"/>
          </w:tcPr>
          <w:p w14:paraId="0900C498" w14:textId="77777777" w:rsidR="003B4DA5" w:rsidRPr="00CB4D24" w:rsidRDefault="00000000" w:rsidP="00CB4D24">
            <w:pPr>
              <w:bidi/>
              <w:spacing w:line="276" w:lineRule="auto"/>
              <w:rPr>
                <w:rFonts w:ascii="David" w:hAnsi="David" w:cs="David"/>
              </w:rPr>
            </w:pPr>
            <w:r w:rsidRPr="00CB4D24">
              <w:rPr>
                <w:rFonts w:ascii="David" w:hAnsi="David" w:cs="David"/>
                <w:sz w:val="15"/>
                <w:rtl/>
              </w:rPr>
              <w:t>אופציות / מניות / RSU</w:t>
            </w:r>
          </w:p>
        </w:tc>
        <w:tc>
          <w:tcPr>
            <w:tcW w:w="2041" w:type="dxa"/>
          </w:tcPr>
          <w:p w14:paraId="7D82A4CD"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5"/>
                <w:rtl/>
              </w:rPr>
              <w:t>☐</w:t>
            </w:r>
          </w:p>
        </w:tc>
        <w:tc>
          <w:tcPr>
            <w:tcW w:w="2041" w:type="dxa"/>
          </w:tcPr>
          <w:p w14:paraId="17F94569" w14:textId="77777777" w:rsidR="003B4DA5" w:rsidRPr="00CB4D24" w:rsidRDefault="003B4DA5" w:rsidP="00CB4D24">
            <w:pPr>
              <w:bidi/>
              <w:spacing w:line="276" w:lineRule="auto"/>
              <w:rPr>
                <w:rFonts w:ascii="David" w:hAnsi="David" w:cs="David"/>
              </w:rPr>
            </w:pPr>
          </w:p>
        </w:tc>
        <w:tc>
          <w:tcPr>
            <w:tcW w:w="2041" w:type="dxa"/>
          </w:tcPr>
          <w:p w14:paraId="50E88737" w14:textId="77777777" w:rsidR="003B4DA5" w:rsidRPr="00CB4D24" w:rsidRDefault="00000000" w:rsidP="00CB4D24">
            <w:pPr>
              <w:bidi/>
              <w:spacing w:line="276" w:lineRule="auto"/>
              <w:rPr>
                <w:rFonts w:ascii="David" w:hAnsi="David" w:cs="David"/>
              </w:rPr>
            </w:pPr>
            <w:r w:rsidRPr="00CB4D24">
              <w:rPr>
                <w:rFonts w:ascii="David" w:hAnsi="David" w:cs="David"/>
                <w:sz w:val="15"/>
                <w:rtl/>
              </w:rPr>
              <w:t>לפי מימוש / הבשלה</w:t>
            </w:r>
          </w:p>
        </w:tc>
        <w:tc>
          <w:tcPr>
            <w:tcW w:w="2041" w:type="dxa"/>
          </w:tcPr>
          <w:p w14:paraId="03981A0F" w14:textId="77777777" w:rsidR="003B4DA5" w:rsidRPr="00CB4D24" w:rsidRDefault="003B4DA5" w:rsidP="00CB4D24">
            <w:pPr>
              <w:bidi/>
              <w:spacing w:line="276" w:lineRule="auto"/>
              <w:rPr>
                <w:rFonts w:ascii="David" w:hAnsi="David" w:cs="David"/>
              </w:rPr>
            </w:pPr>
          </w:p>
        </w:tc>
      </w:tr>
      <w:tr w:rsidR="003B4DA5" w:rsidRPr="00CB4D24" w14:paraId="54FFCEA1" w14:textId="77777777">
        <w:trPr>
          <w:jc w:val="right"/>
        </w:trPr>
        <w:tc>
          <w:tcPr>
            <w:tcW w:w="2041" w:type="dxa"/>
          </w:tcPr>
          <w:p w14:paraId="287C888D" w14:textId="77777777" w:rsidR="003B4DA5" w:rsidRPr="00CB4D24" w:rsidRDefault="00000000" w:rsidP="00CB4D24">
            <w:pPr>
              <w:bidi/>
              <w:spacing w:line="276" w:lineRule="auto"/>
              <w:rPr>
                <w:rFonts w:ascii="David" w:hAnsi="David" w:cs="David"/>
              </w:rPr>
            </w:pPr>
            <w:r w:rsidRPr="00CB4D24">
              <w:rPr>
                <w:rFonts w:ascii="David" w:hAnsi="David" w:cs="David"/>
                <w:sz w:val="15"/>
                <w:rtl/>
              </w:rPr>
              <w:t>החזרי הוצאות</w:t>
            </w:r>
          </w:p>
        </w:tc>
        <w:tc>
          <w:tcPr>
            <w:tcW w:w="2041" w:type="dxa"/>
          </w:tcPr>
          <w:p w14:paraId="4C8F51FA"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5"/>
                <w:rtl/>
              </w:rPr>
              <w:t>☐</w:t>
            </w:r>
          </w:p>
        </w:tc>
        <w:tc>
          <w:tcPr>
            <w:tcW w:w="2041" w:type="dxa"/>
          </w:tcPr>
          <w:p w14:paraId="3148CBF9" w14:textId="77777777" w:rsidR="003B4DA5" w:rsidRPr="00CB4D24" w:rsidRDefault="003B4DA5" w:rsidP="00CB4D24">
            <w:pPr>
              <w:bidi/>
              <w:spacing w:line="276" w:lineRule="auto"/>
              <w:rPr>
                <w:rFonts w:ascii="David" w:hAnsi="David" w:cs="David"/>
              </w:rPr>
            </w:pPr>
          </w:p>
        </w:tc>
        <w:tc>
          <w:tcPr>
            <w:tcW w:w="2041" w:type="dxa"/>
          </w:tcPr>
          <w:p w14:paraId="50C5D55D" w14:textId="77777777" w:rsidR="003B4DA5" w:rsidRPr="00CB4D24" w:rsidRDefault="00000000" w:rsidP="00CB4D24">
            <w:pPr>
              <w:bidi/>
              <w:spacing w:line="276" w:lineRule="auto"/>
              <w:rPr>
                <w:rFonts w:ascii="David" w:hAnsi="David" w:cs="David"/>
              </w:rPr>
            </w:pPr>
            <w:r w:rsidRPr="00CB4D24">
              <w:rPr>
                <w:rFonts w:ascii="David" w:hAnsi="David" w:cs="David"/>
                <w:sz w:val="15"/>
                <w:rtl/>
              </w:rPr>
              <w:t>לבדוק אם החזר אמיתי או הטבה</w:t>
            </w:r>
          </w:p>
        </w:tc>
        <w:tc>
          <w:tcPr>
            <w:tcW w:w="2041" w:type="dxa"/>
          </w:tcPr>
          <w:p w14:paraId="50973CAE" w14:textId="77777777" w:rsidR="003B4DA5" w:rsidRPr="00CB4D24" w:rsidRDefault="003B4DA5" w:rsidP="00CB4D24">
            <w:pPr>
              <w:bidi/>
              <w:spacing w:line="276" w:lineRule="auto"/>
              <w:rPr>
                <w:rFonts w:ascii="David" w:hAnsi="David" w:cs="David"/>
              </w:rPr>
            </w:pPr>
          </w:p>
        </w:tc>
      </w:tr>
      <w:tr w:rsidR="003B4DA5" w:rsidRPr="00CB4D24" w14:paraId="398C2734" w14:textId="77777777">
        <w:trPr>
          <w:jc w:val="right"/>
        </w:trPr>
        <w:tc>
          <w:tcPr>
            <w:tcW w:w="2041" w:type="dxa"/>
          </w:tcPr>
          <w:p w14:paraId="74A6D425" w14:textId="77777777" w:rsidR="003B4DA5" w:rsidRPr="00CB4D24" w:rsidRDefault="00000000" w:rsidP="00CB4D24">
            <w:pPr>
              <w:bidi/>
              <w:spacing w:line="276" w:lineRule="auto"/>
              <w:rPr>
                <w:rFonts w:ascii="David" w:hAnsi="David" w:cs="David"/>
              </w:rPr>
            </w:pPr>
            <w:r w:rsidRPr="00CB4D24">
              <w:rPr>
                <w:rFonts w:ascii="David" w:hAnsi="David" w:cs="David"/>
                <w:sz w:val="15"/>
                <w:rtl/>
              </w:rPr>
              <w:lastRenderedPageBreak/>
              <w:t>אש"ל</w:t>
            </w:r>
          </w:p>
        </w:tc>
        <w:tc>
          <w:tcPr>
            <w:tcW w:w="2041" w:type="dxa"/>
          </w:tcPr>
          <w:p w14:paraId="3F259198"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5"/>
                <w:rtl/>
              </w:rPr>
              <w:t>☐</w:t>
            </w:r>
          </w:p>
        </w:tc>
        <w:tc>
          <w:tcPr>
            <w:tcW w:w="2041" w:type="dxa"/>
          </w:tcPr>
          <w:p w14:paraId="1F4F3B54" w14:textId="77777777" w:rsidR="003B4DA5" w:rsidRPr="00CB4D24" w:rsidRDefault="003B4DA5" w:rsidP="00CB4D24">
            <w:pPr>
              <w:bidi/>
              <w:spacing w:line="276" w:lineRule="auto"/>
              <w:rPr>
                <w:rFonts w:ascii="David" w:hAnsi="David" w:cs="David"/>
              </w:rPr>
            </w:pPr>
          </w:p>
        </w:tc>
        <w:tc>
          <w:tcPr>
            <w:tcW w:w="2041" w:type="dxa"/>
          </w:tcPr>
          <w:p w14:paraId="3DA3C774" w14:textId="77777777" w:rsidR="003B4DA5" w:rsidRPr="00CB4D24" w:rsidRDefault="003B4DA5" w:rsidP="00CB4D24">
            <w:pPr>
              <w:bidi/>
              <w:spacing w:line="276" w:lineRule="auto"/>
              <w:rPr>
                <w:rFonts w:ascii="David" w:hAnsi="David" w:cs="David"/>
              </w:rPr>
            </w:pPr>
          </w:p>
        </w:tc>
        <w:tc>
          <w:tcPr>
            <w:tcW w:w="2041" w:type="dxa"/>
          </w:tcPr>
          <w:p w14:paraId="4F2780FC" w14:textId="77777777" w:rsidR="003B4DA5" w:rsidRPr="00CB4D24" w:rsidRDefault="003B4DA5" w:rsidP="00CB4D24">
            <w:pPr>
              <w:bidi/>
              <w:spacing w:line="276" w:lineRule="auto"/>
              <w:rPr>
                <w:rFonts w:ascii="David" w:hAnsi="David" w:cs="David"/>
              </w:rPr>
            </w:pPr>
          </w:p>
        </w:tc>
      </w:tr>
      <w:tr w:rsidR="003B4DA5" w:rsidRPr="00CB4D24" w14:paraId="46756AE4" w14:textId="77777777">
        <w:trPr>
          <w:jc w:val="right"/>
        </w:trPr>
        <w:tc>
          <w:tcPr>
            <w:tcW w:w="2041" w:type="dxa"/>
          </w:tcPr>
          <w:p w14:paraId="50C8BFB2" w14:textId="77777777" w:rsidR="003B4DA5" w:rsidRPr="00CB4D24" w:rsidRDefault="00000000" w:rsidP="00CB4D24">
            <w:pPr>
              <w:bidi/>
              <w:spacing w:line="276" w:lineRule="auto"/>
              <w:rPr>
                <w:rFonts w:ascii="David" w:hAnsi="David" w:cs="David"/>
              </w:rPr>
            </w:pPr>
            <w:r w:rsidRPr="00CB4D24">
              <w:rPr>
                <w:rFonts w:ascii="David" w:hAnsi="David" w:cs="David"/>
                <w:sz w:val="15"/>
                <w:rtl/>
              </w:rPr>
              <w:t>טלפון / תקשורת</w:t>
            </w:r>
          </w:p>
        </w:tc>
        <w:tc>
          <w:tcPr>
            <w:tcW w:w="2041" w:type="dxa"/>
          </w:tcPr>
          <w:p w14:paraId="406EE648"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5"/>
                <w:rtl/>
              </w:rPr>
              <w:t>☐</w:t>
            </w:r>
          </w:p>
        </w:tc>
        <w:tc>
          <w:tcPr>
            <w:tcW w:w="2041" w:type="dxa"/>
          </w:tcPr>
          <w:p w14:paraId="79853118" w14:textId="77777777" w:rsidR="003B4DA5" w:rsidRPr="00CB4D24" w:rsidRDefault="003B4DA5" w:rsidP="00CB4D24">
            <w:pPr>
              <w:bidi/>
              <w:spacing w:line="276" w:lineRule="auto"/>
              <w:rPr>
                <w:rFonts w:ascii="David" w:hAnsi="David" w:cs="David"/>
              </w:rPr>
            </w:pPr>
          </w:p>
        </w:tc>
        <w:tc>
          <w:tcPr>
            <w:tcW w:w="2041" w:type="dxa"/>
          </w:tcPr>
          <w:p w14:paraId="05B956DD" w14:textId="77777777" w:rsidR="003B4DA5" w:rsidRPr="00CB4D24" w:rsidRDefault="003B4DA5" w:rsidP="00CB4D24">
            <w:pPr>
              <w:bidi/>
              <w:spacing w:line="276" w:lineRule="auto"/>
              <w:rPr>
                <w:rFonts w:ascii="David" w:hAnsi="David" w:cs="David"/>
              </w:rPr>
            </w:pPr>
          </w:p>
        </w:tc>
        <w:tc>
          <w:tcPr>
            <w:tcW w:w="2041" w:type="dxa"/>
          </w:tcPr>
          <w:p w14:paraId="32461A8D" w14:textId="77777777" w:rsidR="003B4DA5" w:rsidRPr="00CB4D24" w:rsidRDefault="003B4DA5" w:rsidP="00CB4D24">
            <w:pPr>
              <w:bidi/>
              <w:spacing w:line="276" w:lineRule="auto"/>
              <w:rPr>
                <w:rFonts w:ascii="David" w:hAnsi="David" w:cs="David"/>
              </w:rPr>
            </w:pPr>
          </w:p>
        </w:tc>
      </w:tr>
      <w:tr w:rsidR="003B4DA5" w:rsidRPr="00CB4D24" w14:paraId="6DDDEA54" w14:textId="77777777">
        <w:trPr>
          <w:jc w:val="right"/>
        </w:trPr>
        <w:tc>
          <w:tcPr>
            <w:tcW w:w="2041" w:type="dxa"/>
          </w:tcPr>
          <w:p w14:paraId="2192743D" w14:textId="77777777" w:rsidR="003B4DA5" w:rsidRPr="00CB4D24" w:rsidRDefault="00000000" w:rsidP="00CB4D24">
            <w:pPr>
              <w:bidi/>
              <w:spacing w:line="276" w:lineRule="auto"/>
              <w:rPr>
                <w:rFonts w:ascii="David" w:hAnsi="David" w:cs="David"/>
              </w:rPr>
            </w:pPr>
            <w:r w:rsidRPr="00CB4D24">
              <w:rPr>
                <w:rFonts w:ascii="David" w:hAnsi="David" w:cs="David"/>
                <w:sz w:val="15"/>
                <w:rtl/>
              </w:rPr>
              <w:t>אחר</w:t>
            </w:r>
          </w:p>
        </w:tc>
        <w:tc>
          <w:tcPr>
            <w:tcW w:w="2041" w:type="dxa"/>
          </w:tcPr>
          <w:p w14:paraId="0A81FF9C"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5"/>
                <w:rtl/>
              </w:rPr>
              <w:t>☐</w:t>
            </w:r>
          </w:p>
        </w:tc>
        <w:tc>
          <w:tcPr>
            <w:tcW w:w="2041" w:type="dxa"/>
          </w:tcPr>
          <w:p w14:paraId="3837C709" w14:textId="77777777" w:rsidR="003B4DA5" w:rsidRPr="00CB4D24" w:rsidRDefault="003B4DA5" w:rsidP="00CB4D24">
            <w:pPr>
              <w:bidi/>
              <w:spacing w:line="276" w:lineRule="auto"/>
              <w:rPr>
                <w:rFonts w:ascii="David" w:hAnsi="David" w:cs="David"/>
              </w:rPr>
            </w:pPr>
          </w:p>
        </w:tc>
        <w:tc>
          <w:tcPr>
            <w:tcW w:w="2041" w:type="dxa"/>
          </w:tcPr>
          <w:p w14:paraId="4EDB630F" w14:textId="77777777" w:rsidR="003B4DA5" w:rsidRPr="00CB4D24" w:rsidRDefault="003B4DA5" w:rsidP="00CB4D24">
            <w:pPr>
              <w:bidi/>
              <w:spacing w:line="276" w:lineRule="auto"/>
              <w:rPr>
                <w:rFonts w:ascii="David" w:hAnsi="David" w:cs="David"/>
              </w:rPr>
            </w:pPr>
          </w:p>
        </w:tc>
        <w:tc>
          <w:tcPr>
            <w:tcW w:w="2041" w:type="dxa"/>
          </w:tcPr>
          <w:p w14:paraId="51741888" w14:textId="77777777" w:rsidR="003B4DA5" w:rsidRPr="00CB4D24" w:rsidRDefault="003B4DA5" w:rsidP="00CB4D24">
            <w:pPr>
              <w:bidi/>
              <w:spacing w:line="276" w:lineRule="auto"/>
              <w:rPr>
                <w:rFonts w:ascii="David" w:hAnsi="David" w:cs="David"/>
              </w:rPr>
            </w:pPr>
          </w:p>
        </w:tc>
      </w:tr>
    </w:tbl>
    <w:p w14:paraId="757378F2" w14:textId="77777777" w:rsidR="003B4DA5" w:rsidRPr="00CB4D24" w:rsidRDefault="003B4DA5" w:rsidP="00CB4D24">
      <w:pPr>
        <w:bidi/>
        <w:rPr>
          <w:rFonts w:ascii="David" w:hAnsi="David" w:cs="David"/>
        </w:rPr>
      </w:pPr>
    </w:p>
    <w:p w14:paraId="69F3D36C" w14:textId="77777777" w:rsidR="003B4DA5" w:rsidRPr="00CB4D24" w:rsidRDefault="00000000" w:rsidP="00CB4D24">
      <w:pPr>
        <w:pStyle w:val="21"/>
        <w:bidi/>
        <w:spacing w:before="120" w:after="80"/>
        <w:rPr>
          <w:rFonts w:ascii="David" w:hAnsi="David" w:cs="David"/>
        </w:rPr>
      </w:pPr>
      <w:r w:rsidRPr="00CB4D24">
        <w:rPr>
          <w:rFonts w:ascii="David" w:eastAsia="Arial" w:hAnsi="David" w:cs="David"/>
          <w:color w:val="2F5496"/>
          <w:sz w:val="25"/>
          <w:rtl/>
        </w:rPr>
        <w:t>6.5 הכנסה חודשית מתוקנת של שכיר</w:t>
      </w:r>
    </w:p>
    <w:tbl>
      <w:tblPr>
        <w:tblStyle w:val="aff2"/>
        <w:bidiVisual/>
        <w:tblW w:w="0" w:type="auto"/>
        <w:jc w:val="right"/>
        <w:tblLook w:val="04A0" w:firstRow="1" w:lastRow="0" w:firstColumn="1" w:lastColumn="0" w:noHBand="0" w:noVBand="1"/>
      </w:tblPr>
      <w:tblGrid>
        <w:gridCol w:w="5102"/>
        <w:gridCol w:w="5102"/>
      </w:tblGrid>
      <w:tr w:rsidR="003B4DA5" w:rsidRPr="00CB4D24" w14:paraId="30540A8F" w14:textId="77777777">
        <w:trPr>
          <w:tblHeader/>
          <w:jc w:val="right"/>
        </w:trPr>
        <w:tc>
          <w:tcPr>
            <w:tcW w:w="5102" w:type="dxa"/>
            <w:shd w:val="clear" w:color="auto" w:fill="1F4E79"/>
          </w:tcPr>
          <w:p w14:paraId="4A02CBA6"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7"/>
                <w:rtl/>
              </w:rPr>
              <w:t>רכיב</w:t>
            </w:r>
          </w:p>
        </w:tc>
        <w:tc>
          <w:tcPr>
            <w:tcW w:w="5102" w:type="dxa"/>
            <w:shd w:val="clear" w:color="auto" w:fill="1F4E79"/>
          </w:tcPr>
          <w:p w14:paraId="684B6AFB"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7"/>
                <w:rtl/>
              </w:rPr>
              <w:t>סכום</w:t>
            </w:r>
          </w:p>
        </w:tc>
      </w:tr>
      <w:tr w:rsidR="003B4DA5" w:rsidRPr="00CB4D24" w14:paraId="6E11182A" w14:textId="77777777">
        <w:trPr>
          <w:jc w:val="right"/>
        </w:trPr>
        <w:tc>
          <w:tcPr>
            <w:tcW w:w="5102" w:type="dxa"/>
          </w:tcPr>
          <w:p w14:paraId="2325CE97" w14:textId="77777777" w:rsidR="003B4DA5" w:rsidRPr="00CB4D24" w:rsidRDefault="00000000" w:rsidP="00CB4D24">
            <w:pPr>
              <w:bidi/>
              <w:spacing w:line="276" w:lineRule="auto"/>
              <w:rPr>
                <w:rFonts w:ascii="David" w:hAnsi="David" w:cs="David"/>
              </w:rPr>
            </w:pPr>
            <w:r w:rsidRPr="00CB4D24">
              <w:rPr>
                <w:rFonts w:ascii="David" w:hAnsi="David" w:cs="David"/>
                <w:sz w:val="17"/>
                <w:rtl/>
              </w:rPr>
              <w:t>שכר ברוטו ממוצע</w:t>
            </w:r>
          </w:p>
        </w:tc>
        <w:tc>
          <w:tcPr>
            <w:tcW w:w="5102" w:type="dxa"/>
          </w:tcPr>
          <w:p w14:paraId="7C734AFF" w14:textId="77777777" w:rsidR="003B4DA5" w:rsidRPr="00CB4D24" w:rsidRDefault="003B4DA5" w:rsidP="00CB4D24">
            <w:pPr>
              <w:bidi/>
              <w:spacing w:line="276" w:lineRule="auto"/>
              <w:rPr>
                <w:rFonts w:ascii="David" w:hAnsi="David" w:cs="David"/>
              </w:rPr>
            </w:pPr>
          </w:p>
        </w:tc>
      </w:tr>
      <w:tr w:rsidR="003B4DA5" w:rsidRPr="00CB4D24" w14:paraId="240091A1" w14:textId="77777777">
        <w:trPr>
          <w:jc w:val="right"/>
        </w:trPr>
        <w:tc>
          <w:tcPr>
            <w:tcW w:w="5102" w:type="dxa"/>
          </w:tcPr>
          <w:p w14:paraId="20D8E318" w14:textId="77777777" w:rsidR="003B4DA5" w:rsidRPr="00CB4D24" w:rsidRDefault="00000000" w:rsidP="00CB4D24">
            <w:pPr>
              <w:bidi/>
              <w:spacing w:line="276" w:lineRule="auto"/>
              <w:rPr>
                <w:rFonts w:ascii="David" w:hAnsi="David" w:cs="David"/>
              </w:rPr>
            </w:pPr>
            <w:r w:rsidRPr="00CB4D24">
              <w:rPr>
                <w:rFonts w:ascii="David" w:hAnsi="David" w:cs="David"/>
                <w:sz w:val="17"/>
                <w:rtl/>
              </w:rPr>
              <w:t>פחות ניכויי חובה</w:t>
            </w:r>
          </w:p>
        </w:tc>
        <w:tc>
          <w:tcPr>
            <w:tcW w:w="5102" w:type="dxa"/>
          </w:tcPr>
          <w:p w14:paraId="3B8CCF7C" w14:textId="77777777" w:rsidR="003B4DA5" w:rsidRPr="00CB4D24" w:rsidRDefault="003B4DA5" w:rsidP="00CB4D24">
            <w:pPr>
              <w:bidi/>
              <w:spacing w:line="276" w:lineRule="auto"/>
              <w:rPr>
                <w:rFonts w:ascii="David" w:hAnsi="David" w:cs="David"/>
              </w:rPr>
            </w:pPr>
          </w:p>
        </w:tc>
      </w:tr>
      <w:tr w:rsidR="003B4DA5" w:rsidRPr="00CB4D24" w14:paraId="4F12C108" w14:textId="77777777">
        <w:trPr>
          <w:jc w:val="right"/>
        </w:trPr>
        <w:tc>
          <w:tcPr>
            <w:tcW w:w="5102" w:type="dxa"/>
          </w:tcPr>
          <w:p w14:paraId="44DF8F33" w14:textId="77777777" w:rsidR="003B4DA5" w:rsidRPr="00CB4D24" w:rsidRDefault="00000000" w:rsidP="00CB4D24">
            <w:pPr>
              <w:bidi/>
              <w:spacing w:line="276" w:lineRule="auto"/>
              <w:rPr>
                <w:rFonts w:ascii="David" w:hAnsi="David" w:cs="David"/>
              </w:rPr>
            </w:pPr>
            <w:r w:rsidRPr="00CB4D24">
              <w:rPr>
                <w:rFonts w:ascii="David" w:hAnsi="David" w:cs="David"/>
                <w:sz w:val="17"/>
                <w:rtl/>
              </w:rPr>
              <w:t>תוספת ניכויי רשות שיש להחזיר</w:t>
            </w:r>
          </w:p>
        </w:tc>
        <w:tc>
          <w:tcPr>
            <w:tcW w:w="5102" w:type="dxa"/>
          </w:tcPr>
          <w:p w14:paraId="4F857CD4" w14:textId="77777777" w:rsidR="003B4DA5" w:rsidRPr="00CB4D24" w:rsidRDefault="003B4DA5" w:rsidP="00CB4D24">
            <w:pPr>
              <w:bidi/>
              <w:spacing w:line="276" w:lineRule="auto"/>
              <w:rPr>
                <w:rFonts w:ascii="David" w:hAnsi="David" w:cs="David"/>
              </w:rPr>
            </w:pPr>
          </w:p>
        </w:tc>
      </w:tr>
      <w:tr w:rsidR="003B4DA5" w:rsidRPr="00CB4D24" w14:paraId="5DC365E5" w14:textId="77777777">
        <w:trPr>
          <w:jc w:val="right"/>
        </w:trPr>
        <w:tc>
          <w:tcPr>
            <w:tcW w:w="5102" w:type="dxa"/>
          </w:tcPr>
          <w:p w14:paraId="1D843EF4" w14:textId="77777777" w:rsidR="003B4DA5" w:rsidRPr="00CB4D24" w:rsidRDefault="00000000" w:rsidP="00CB4D24">
            <w:pPr>
              <w:bidi/>
              <w:spacing w:line="276" w:lineRule="auto"/>
              <w:rPr>
                <w:rFonts w:ascii="David" w:hAnsi="David" w:cs="David"/>
              </w:rPr>
            </w:pPr>
            <w:r w:rsidRPr="00CB4D24">
              <w:rPr>
                <w:rFonts w:ascii="David" w:hAnsi="David" w:cs="David"/>
                <w:sz w:val="17"/>
                <w:rtl/>
              </w:rPr>
              <w:t>תוספת בונוסים / עמלות / מענקים</w:t>
            </w:r>
          </w:p>
        </w:tc>
        <w:tc>
          <w:tcPr>
            <w:tcW w:w="5102" w:type="dxa"/>
          </w:tcPr>
          <w:p w14:paraId="756FD175" w14:textId="77777777" w:rsidR="003B4DA5" w:rsidRPr="00CB4D24" w:rsidRDefault="003B4DA5" w:rsidP="00CB4D24">
            <w:pPr>
              <w:bidi/>
              <w:spacing w:line="276" w:lineRule="auto"/>
              <w:rPr>
                <w:rFonts w:ascii="David" w:hAnsi="David" w:cs="David"/>
              </w:rPr>
            </w:pPr>
          </w:p>
        </w:tc>
      </w:tr>
      <w:tr w:rsidR="003B4DA5" w:rsidRPr="00CB4D24" w14:paraId="273CD55A" w14:textId="77777777">
        <w:trPr>
          <w:jc w:val="right"/>
        </w:trPr>
        <w:tc>
          <w:tcPr>
            <w:tcW w:w="5102" w:type="dxa"/>
          </w:tcPr>
          <w:p w14:paraId="2C28EDB7" w14:textId="77777777" w:rsidR="003B4DA5" w:rsidRPr="00CB4D24" w:rsidRDefault="00000000" w:rsidP="00CB4D24">
            <w:pPr>
              <w:bidi/>
              <w:spacing w:line="276" w:lineRule="auto"/>
              <w:rPr>
                <w:rFonts w:ascii="David" w:hAnsi="David" w:cs="David"/>
              </w:rPr>
            </w:pPr>
            <w:r w:rsidRPr="00CB4D24">
              <w:rPr>
                <w:rFonts w:ascii="David" w:hAnsi="David" w:cs="David"/>
                <w:sz w:val="17"/>
                <w:rtl/>
              </w:rPr>
              <w:t>תוספת הטבות שכר</w:t>
            </w:r>
          </w:p>
        </w:tc>
        <w:tc>
          <w:tcPr>
            <w:tcW w:w="5102" w:type="dxa"/>
          </w:tcPr>
          <w:p w14:paraId="3934520F" w14:textId="77777777" w:rsidR="003B4DA5" w:rsidRPr="00CB4D24" w:rsidRDefault="003B4DA5" w:rsidP="00CB4D24">
            <w:pPr>
              <w:bidi/>
              <w:spacing w:line="276" w:lineRule="auto"/>
              <w:rPr>
                <w:rFonts w:ascii="David" w:hAnsi="David" w:cs="David"/>
              </w:rPr>
            </w:pPr>
          </w:p>
        </w:tc>
      </w:tr>
      <w:tr w:rsidR="003B4DA5" w:rsidRPr="00CB4D24" w14:paraId="147B3655" w14:textId="77777777">
        <w:trPr>
          <w:jc w:val="right"/>
        </w:trPr>
        <w:tc>
          <w:tcPr>
            <w:tcW w:w="5102" w:type="dxa"/>
          </w:tcPr>
          <w:p w14:paraId="63D1B79B" w14:textId="77777777" w:rsidR="003B4DA5" w:rsidRPr="00CB4D24" w:rsidRDefault="00000000" w:rsidP="00CB4D24">
            <w:pPr>
              <w:bidi/>
              <w:spacing w:line="276" w:lineRule="auto"/>
              <w:rPr>
                <w:rFonts w:ascii="David" w:hAnsi="David" w:cs="David"/>
              </w:rPr>
            </w:pPr>
            <w:r w:rsidRPr="00CB4D24">
              <w:rPr>
                <w:rFonts w:ascii="David" w:hAnsi="David" w:cs="David"/>
                <w:sz w:val="17"/>
                <w:rtl/>
              </w:rPr>
              <w:t>תוספת הכנסות נוספות ממקום העבודה</w:t>
            </w:r>
          </w:p>
        </w:tc>
        <w:tc>
          <w:tcPr>
            <w:tcW w:w="5102" w:type="dxa"/>
          </w:tcPr>
          <w:p w14:paraId="7F7DB44F" w14:textId="77777777" w:rsidR="003B4DA5" w:rsidRPr="00CB4D24" w:rsidRDefault="003B4DA5" w:rsidP="00CB4D24">
            <w:pPr>
              <w:bidi/>
              <w:spacing w:line="276" w:lineRule="auto"/>
              <w:rPr>
                <w:rFonts w:ascii="David" w:hAnsi="David" w:cs="David"/>
              </w:rPr>
            </w:pPr>
          </w:p>
        </w:tc>
      </w:tr>
      <w:tr w:rsidR="003B4DA5" w:rsidRPr="00CB4D24" w14:paraId="765C9185" w14:textId="77777777">
        <w:trPr>
          <w:jc w:val="right"/>
        </w:trPr>
        <w:tc>
          <w:tcPr>
            <w:tcW w:w="5102" w:type="dxa"/>
          </w:tcPr>
          <w:p w14:paraId="55E029A1" w14:textId="77777777" w:rsidR="003B4DA5" w:rsidRPr="00CB4D24" w:rsidRDefault="00000000" w:rsidP="00CB4D24">
            <w:pPr>
              <w:bidi/>
              <w:spacing w:line="276" w:lineRule="auto"/>
              <w:rPr>
                <w:rFonts w:ascii="David" w:hAnsi="David" w:cs="David"/>
              </w:rPr>
            </w:pPr>
            <w:r w:rsidRPr="00CB4D24">
              <w:rPr>
                <w:rFonts w:ascii="David" w:hAnsi="David" w:cs="David"/>
                <w:sz w:val="17"/>
                <w:rtl/>
              </w:rPr>
              <w:t>הכנסה חודשית מתוקנת</w:t>
            </w:r>
          </w:p>
        </w:tc>
        <w:tc>
          <w:tcPr>
            <w:tcW w:w="5102" w:type="dxa"/>
          </w:tcPr>
          <w:p w14:paraId="13A9DBA9" w14:textId="77777777" w:rsidR="003B4DA5" w:rsidRPr="00CB4D24" w:rsidRDefault="003B4DA5" w:rsidP="00CB4D24">
            <w:pPr>
              <w:bidi/>
              <w:spacing w:line="276" w:lineRule="auto"/>
              <w:rPr>
                <w:rFonts w:ascii="David" w:hAnsi="David" w:cs="David"/>
              </w:rPr>
            </w:pPr>
          </w:p>
        </w:tc>
      </w:tr>
    </w:tbl>
    <w:p w14:paraId="5847A52F" w14:textId="77777777" w:rsidR="003B4DA5" w:rsidRPr="00CB4D24" w:rsidRDefault="003B4DA5" w:rsidP="00CB4D24">
      <w:pPr>
        <w:bidi/>
        <w:rPr>
          <w:rFonts w:ascii="David" w:hAnsi="David" w:cs="David"/>
        </w:rPr>
      </w:pPr>
    </w:p>
    <w:p w14:paraId="4F98DE4E" w14:textId="77777777" w:rsidR="003B4DA5" w:rsidRPr="00CB4D24" w:rsidRDefault="00000000" w:rsidP="00CB4D24">
      <w:pPr>
        <w:bidi/>
        <w:spacing w:after="40"/>
        <w:rPr>
          <w:rFonts w:ascii="David" w:hAnsi="David" w:cs="David"/>
        </w:rPr>
      </w:pPr>
      <w:r w:rsidRPr="00CB4D24">
        <w:rPr>
          <w:rFonts w:ascii="David" w:hAnsi="David" w:cs="David"/>
          <w:b/>
          <w:sz w:val="21"/>
          <w:rtl/>
        </w:rPr>
        <w:t xml:space="preserve">הערות עו"ד: </w:t>
      </w:r>
      <w:r w:rsidRPr="00CB4D24">
        <w:rPr>
          <w:rFonts w:ascii="David" w:hAnsi="David" w:cs="David"/>
          <w:sz w:val="21"/>
          <w:rtl/>
        </w:rPr>
        <w:t>_____________________________________________</w:t>
      </w:r>
    </w:p>
    <w:p w14:paraId="36953532" w14:textId="77777777" w:rsidR="003B4DA5" w:rsidRPr="00CB4D24" w:rsidRDefault="00000000" w:rsidP="00CB4D24">
      <w:pPr>
        <w:pStyle w:val="1"/>
        <w:bidi/>
        <w:spacing w:before="200" w:after="80"/>
        <w:rPr>
          <w:rFonts w:ascii="David" w:hAnsi="David" w:cs="David"/>
        </w:rPr>
      </w:pPr>
      <w:r w:rsidRPr="00CB4D24">
        <w:rPr>
          <w:rFonts w:ascii="David" w:eastAsia="Arial" w:hAnsi="David" w:cs="David"/>
          <w:color w:val="1F4E79"/>
          <w:sz w:val="30"/>
          <w:rtl/>
        </w:rPr>
        <w:t>7. חישוב הכנסה של עצמאי או בעל חברה</w:t>
      </w:r>
    </w:p>
    <w:p w14:paraId="1526975C" w14:textId="77777777" w:rsidR="003B4DA5" w:rsidRPr="00CB4D24" w:rsidRDefault="00000000" w:rsidP="00CB4D24">
      <w:pPr>
        <w:bidi/>
        <w:spacing w:after="120"/>
        <w:rPr>
          <w:rFonts w:ascii="David" w:hAnsi="David" w:cs="David"/>
        </w:rPr>
      </w:pPr>
      <w:r w:rsidRPr="00CB4D24">
        <w:rPr>
          <w:rFonts w:ascii="David" w:hAnsi="David" w:cs="David"/>
          <w:sz w:val="21"/>
          <w:rtl/>
        </w:rPr>
        <w:t>יש לבדוק את הכנסות העסק בפועל, משיכות, דוחות כספיים, רמת חיים, הוצאות פרטיות דרך העסק והכנסות שאינן מוצגות כשכר.</w:t>
      </w:r>
    </w:p>
    <w:p w14:paraId="04894FE2" w14:textId="77777777" w:rsidR="003B4DA5" w:rsidRPr="00CB4D24" w:rsidRDefault="00000000" w:rsidP="00CB4D24">
      <w:pPr>
        <w:pStyle w:val="21"/>
        <w:bidi/>
        <w:spacing w:before="120" w:after="80"/>
        <w:rPr>
          <w:rFonts w:ascii="David" w:hAnsi="David" w:cs="David"/>
        </w:rPr>
      </w:pPr>
      <w:r w:rsidRPr="00CB4D24">
        <w:rPr>
          <w:rFonts w:ascii="David" w:eastAsia="Arial" w:hAnsi="David" w:cs="David"/>
          <w:color w:val="2F5496"/>
          <w:sz w:val="25"/>
          <w:rtl/>
        </w:rPr>
        <w:t>7.1 מסמכים שנבדקו</w:t>
      </w:r>
    </w:p>
    <w:tbl>
      <w:tblPr>
        <w:tblStyle w:val="aff2"/>
        <w:bidiVisual/>
        <w:tblW w:w="0" w:type="auto"/>
        <w:jc w:val="right"/>
        <w:tblLook w:val="04A0" w:firstRow="1" w:lastRow="0" w:firstColumn="1" w:lastColumn="0" w:noHBand="0" w:noVBand="1"/>
      </w:tblPr>
      <w:tblGrid>
        <w:gridCol w:w="5102"/>
        <w:gridCol w:w="5102"/>
      </w:tblGrid>
      <w:tr w:rsidR="003B4DA5" w:rsidRPr="00CB4D24" w14:paraId="13341D66" w14:textId="77777777">
        <w:trPr>
          <w:jc w:val="right"/>
        </w:trPr>
        <w:tc>
          <w:tcPr>
            <w:tcW w:w="5102" w:type="dxa"/>
          </w:tcPr>
          <w:p w14:paraId="22CA5211"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דוחות</w:t>
            </w:r>
            <w:r w:rsidRPr="00CB4D24">
              <w:rPr>
                <w:rFonts w:ascii="David" w:hAnsi="David" w:cs="David"/>
                <w:sz w:val="19"/>
                <w:rtl/>
              </w:rPr>
              <w:t xml:space="preserve"> </w:t>
            </w:r>
            <w:r w:rsidRPr="00CB4D24">
              <w:rPr>
                <w:rFonts w:ascii="David" w:hAnsi="David" w:cs="David" w:hint="cs"/>
                <w:sz w:val="19"/>
                <w:rtl/>
              </w:rPr>
              <w:t>רווח</w:t>
            </w:r>
            <w:r w:rsidRPr="00CB4D24">
              <w:rPr>
                <w:rFonts w:ascii="David" w:hAnsi="David" w:cs="David"/>
                <w:sz w:val="19"/>
                <w:rtl/>
              </w:rPr>
              <w:t xml:space="preserve"> </w:t>
            </w:r>
            <w:r w:rsidRPr="00CB4D24">
              <w:rPr>
                <w:rFonts w:ascii="David" w:hAnsi="David" w:cs="David" w:hint="cs"/>
                <w:sz w:val="19"/>
                <w:rtl/>
              </w:rPr>
              <w:t>והפסד</w:t>
            </w:r>
          </w:p>
        </w:tc>
        <w:tc>
          <w:tcPr>
            <w:tcW w:w="5102" w:type="dxa"/>
          </w:tcPr>
          <w:p w14:paraId="46BB1C29"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אישור</w:t>
            </w:r>
            <w:r w:rsidRPr="00CB4D24">
              <w:rPr>
                <w:rFonts w:ascii="David" w:hAnsi="David" w:cs="David"/>
                <w:sz w:val="19"/>
                <w:rtl/>
              </w:rPr>
              <w:t xml:space="preserve"> </w:t>
            </w:r>
            <w:r w:rsidRPr="00CB4D24">
              <w:rPr>
                <w:rFonts w:ascii="David" w:hAnsi="David" w:cs="David" w:hint="cs"/>
                <w:sz w:val="19"/>
                <w:rtl/>
              </w:rPr>
              <w:t>רו</w:t>
            </w:r>
            <w:r w:rsidRPr="00CB4D24">
              <w:rPr>
                <w:rFonts w:ascii="David" w:hAnsi="David" w:cs="David"/>
                <w:sz w:val="19"/>
                <w:rtl/>
              </w:rPr>
              <w:t>"</w:t>
            </w:r>
            <w:r w:rsidRPr="00CB4D24">
              <w:rPr>
                <w:rFonts w:ascii="David" w:hAnsi="David" w:cs="David" w:hint="cs"/>
                <w:sz w:val="19"/>
                <w:rtl/>
              </w:rPr>
              <w:t>ח</w:t>
            </w:r>
          </w:p>
        </w:tc>
      </w:tr>
      <w:tr w:rsidR="003B4DA5" w:rsidRPr="00CB4D24" w14:paraId="35792D2E" w14:textId="77777777">
        <w:trPr>
          <w:jc w:val="right"/>
        </w:trPr>
        <w:tc>
          <w:tcPr>
            <w:tcW w:w="5102" w:type="dxa"/>
          </w:tcPr>
          <w:p w14:paraId="515896FD"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דוחות</w:t>
            </w:r>
            <w:r w:rsidRPr="00CB4D24">
              <w:rPr>
                <w:rFonts w:ascii="David" w:hAnsi="David" w:cs="David"/>
                <w:sz w:val="19"/>
                <w:rtl/>
              </w:rPr>
              <w:t xml:space="preserve"> </w:t>
            </w:r>
            <w:r w:rsidRPr="00CB4D24">
              <w:rPr>
                <w:rFonts w:ascii="David" w:hAnsi="David" w:cs="David" w:hint="cs"/>
                <w:sz w:val="19"/>
                <w:rtl/>
              </w:rPr>
              <w:t>שנתיים</w:t>
            </w:r>
            <w:r w:rsidRPr="00CB4D24">
              <w:rPr>
                <w:rFonts w:ascii="David" w:hAnsi="David" w:cs="David"/>
                <w:sz w:val="19"/>
                <w:rtl/>
              </w:rPr>
              <w:t xml:space="preserve"> </w:t>
            </w:r>
            <w:r w:rsidRPr="00CB4D24">
              <w:rPr>
                <w:rFonts w:ascii="David" w:hAnsi="David" w:cs="David" w:hint="cs"/>
                <w:sz w:val="19"/>
                <w:rtl/>
              </w:rPr>
              <w:t>למס</w:t>
            </w:r>
            <w:r w:rsidRPr="00CB4D24">
              <w:rPr>
                <w:rFonts w:ascii="David" w:hAnsi="David" w:cs="David"/>
                <w:sz w:val="19"/>
                <w:rtl/>
              </w:rPr>
              <w:t xml:space="preserve"> </w:t>
            </w:r>
            <w:r w:rsidRPr="00CB4D24">
              <w:rPr>
                <w:rFonts w:ascii="David" w:hAnsi="David" w:cs="David" w:hint="cs"/>
                <w:sz w:val="19"/>
                <w:rtl/>
              </w:rPr>
              <w:t>הכנסה</w:t>
            </w:r>
          </w:p>
        </w:tc>
        <w:tc>
          <w:tcPr>
            <w:tcW w:w="5102" w:type="dxa"/>
          </w:tcPr>
          <w:p w14:paraId="4EA545F2"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פירוט</w:t>
            </w:r>
            <w:r w:rsidRPr="00CB4D24">
              <w:rPr>
                <w:rFonts w:ascii="David" w:hAnsi="David" w:cs="David"/>
                <w:sz w:val="19"/>
                <w:rtl/>
              </w:rPr>
              <w:t xml:space="preserve"> </w:t>
            </w:r>
            <w:r w:rsidRPr="00CB4D24">
              <w:rPr>
                <w:rFonts w:ascii="David" w:hAnsi="David" w:cs="David" w:hint="cs"/>
                <w:sz w:val="19"/>
                <w:rtl/>
              </w:rPr>
              <w:t>משיכות</w:t>
            </w:r>
            <w:r w:rsidRPr="00CB4D24">
              <w:rPr>
                <w:rFonts w:ascii="David" w:hAnsi="David" w:cs="David"/>
                <w:sz w:val="19"/>
                <w:rtl/>
              </w:rPr>
              <w:t xml:space="preserve"> </w:t>
            </w:r>
            <w:r w:rsidRPr="00CB4D24">
              <w:rPr>
                <w:rFonts w:ascii="David" w:hAnsi="David" w:cs="David" w:hint="cs"/>
                <w:sz w:val="19"/>
                <w:rtl/>
              </w:rPr>
              <w:t>בעלים</w:t>
            </w:r>
          </w:p>
        </w:tc>
      </w:tr>
      <w:tr w:rsidR="003B4DA5" w:rsidRPr="00CB4D24" w14:paraId="5DE2591C" w14:textId="77777777">
        <w:trPr>
          <w:jc w:val="right"/>
        </w:trPr>
        <w:tc>
          <w:tcPr>
            <w:tcW w:w="5102" w:type="dxa"/>
          </w:tcPr>
          <w:p w14:paraId="04C71681"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שומות</w:t>
            </w:r>
            <w:r w:rsidRPr="00CB4D24">
              <w:rPr>
                <w:rFonts w:ascii="David" w:hAnsi="David" w:cs="David"/>
                <w:sz w:val="19"/>
                <w:rtl/>
              </w:rPr>
              <w:t xml:space="preserve"> </w:t>
            </w:r>
            <w:r w:rsidRPr="00CB4D24">
              <w:rPr>
                <w:rFonts w:ascii="David" w:hAnsi="David" w:cs="David" w:hint="cs"/>
                <w:sz w:val="19"/>
                <w:rtl/>
              </w:rPr>
              <w:t>מס</w:t>
            </w:r>
          </w:p>
        </w:tc>
        <w:tc>
          <w:tcPr>
            <w:tcW w:w="5102" w:type="dxa"/>
          </w:tcPr>
          <w:p w14:paraId="64B70FB4"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פירוט</w:t>
            </w:r>
            <w:r w:rsidRPr="00CB4D24">
              <w:rPr>
                <w:rFonts w:ascii="David" w:hAnsi="David" w:cs="David"/>
                <w:sz w:val="19"/>
                <w:rtl/>
              </w:rPr>
              <w:t xml:space="preserve"> </w:t>
            </w:r>
            <w:r w:rsidRPr="00CB4D24">
              <w:rPr>
                <w:rFonts w:ascii="David" w:hAnsi="David" w:cs="David" w:hint="cs"/>
                <w:sz w:val="19"/>
                <w:rtl/>
              </w:rPr>
              <w:t>דיבידנדים</w:t>
            </w:r>
          </w:p>
        </w:tc>
      </w:tr>
      <w:tr w:rsidR="003B4DA5" w:rsidRPr="00CB4D24" w14:paraId="5836A5D9" w14:textId="77777777">
        <w:trPr>
          <w:jc w:val="right"/>
        </w:trPr>
        <w:tc>
          <w:tcPr>
            <w:tcW w:w="5102" w:type="dxa"/>
          </w:tcPr>
          <w:p w14:paraId="4F817684"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דוחות</w:t>
            </w:r>
            <w:r w:rsidRPr="00CB4D24">
              <w:rPr>
                <w:rFonts w:ascii="David" w:hAnsi="David" w:cs="David"/>
                <w:sz w:val="19"/>
                <w:rtl/>
              </w:rPr>
              <w:t xml:space="preserve"> </w:t>
            </w:r>
            <w:r w:rsidRPr="00CB4D24">
              <w:rPr>
                <w:rFonts w:ascii="David" w:hAnsi="David" w:cs="David" w:hint="cs"/>
                <w:sz w:val="19"/>
                <w:rtl/>
              </w:rPr>
              <w:t>מע</w:t>
            </w:r>
            <w:r w:rsidRPr="00CB4D24">
              <w:rPr>
                <w:rFonts w:ascii="David" w:hAnsi="David" w:cs="David"/>
                <w:sz w:val="19"/>
                <w:rtl/>
              </w:rPr>
              <w:t>"</w:t>
            </w:r>
            <w:r w:rsidRPr="00CB4D24">
              <w:rPr>
                <w:rFonts w:ascii="David" w:hAnsi="David" w:cs="David" w:hint="cs"/>
                <w:sz w:val="19"/>
                <w:rtl/>
              </w:rPr>
              <w:t>מ</w:t>
            </w:r>
          </w:p>
        </w:tc>
        <w:tc>
          <w:tcPr>
            <w:tcW w:w="5102" w:type="dxa"/>
          </w:tcPr>
          <w:p w14:paraId="34AC7CA5"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פירוט</w:t>
            </w:r>
            <w:r w:rsidRPr="00CB4D24">
              <w:rPr>
                <w:rFonts w:ascii="David" w:hAnsi="David" w:cs="David"/>
                <w:sz w:val="19"/>
                <w:rtl/>
              </w:rPr>
              <w:t xml:space="preserve"> </w:t>
            </w:r>
            <w:r w:rsidRPr="00CB4D24">
              <w:rPr>
                <w:rFonts w:ascii="David" w:hAnsi="David" w:cs="David" w:hint="cs"/>
                <w:sz w:val="19"/>
                <w:rtl/>
              </w:rPr>
              <w:t>הלוואות</w:t>
            </w:r>
            <w:r w:rsidRPr="00CB4D24">
              <w:rPr>
                <w:rFonts w:ascii="David" w:hAnsi="David" w:cs="David"/>
                <w:sz w:val="19"/>
                <w:rtl/>
              </w:rPr>
              <w:t xml:space="preserve"> </w:t>
            </w:r>
            <w:r w:rsidRPr="00CB4D24">
              <w:rPr>
                <w:rFonts w:ascii="David" w:hAnsi="David" w:cs="David" w:hint="cs"/>
                <w:sz w:val="19"/>
                <w:rtl/>
              </w:rPr>
              <w:t>בעלים</w:t>
            </w:r>
          </w:p>
        </w:tc>
      </w:tr>
      <w:tr w:rsidR="003B4DA5" w:rsidRPr="00CB4D24" w14:paraId="590FFAEE" w14:textId="77777777">
        <w:trPr>
          <w:jc w:val="right"/>
        </w:trPr>
        <w:tc>
          <w:tcPr>
            <w:tcW w:w="5102" w:type="dxa"/>
          </w:tcPr>
          <w:p w14:paraId="438562DA"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דפי</w:t>
            </w:r>
            <w:r w:rsidRPr="00CB4D24">
              <w:rPr>
                <w:rFonts w:ascii="David" w:hAnsi="David" w:cs="David"/>
                <w:sz w:val="19"/>
                <w:rtl/>
              </w:rPr>
              <w:t xml:space="preserve"> </w:t>
            </w:r>
            <w:r w:rsidRPr="00CB4D24">
              <w:rPr>
                <w:rFonts w:ascii="David" w:hAnsi="David" w:cs="David" w:hint="cs"/>
                <w:sz w:val="19"/>
                <w:rtl/>
              </w:rPr>
              <w:t>חשבון</w:t>
            </w:r>
            <w:r w:rsidRPr="00CB4D24">
              <w:rPr>
                <w:rFonts w:ascii="David" w:hAnsi="David" w:cs="David"/>
                <w:sz w:val="19"/>
                <w:rtl/>
              </w:rPr>
              <w:t xml:space="preserve"> </w:t>
            </w:r>
            <w:r w:rsidRPr="00CB4D24">
              <w:rPr>
                <w:rFonts w:ascii="David" w:hAnsi="David" w:cs="David" w:hint="cs"/>
                <w:sz w:val="19"/>
                <w:rtl/>
              </w:rPr>
              <w:t>עסקי</w:t>
            </w:r>
          </w:p>
        </w:tc>
        <w:tc>
          <w:tcPr>
            <w:tcW w:w="5102" w:type="dxa"/>
          </w:tcPr>
          <w:p w14:paraId="6F2E2A0C"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דוחות</w:t>
            </w:r>
            <w:r w:rsidRPr="00CB4D24">
              <w:rPr>
                <w:rFonts w:ascii="David" w:hAnsi="David" w:cs="David"/>
                <w:sz w:val="19"/>
                <w:rtl/>
              </w:rPr>
              <w:t xml:space="preserve"> </w:t>
            </w:r>
            <w:r w:rsidRPr="00CB4D24">
              <w:rPr>
                <w:rFonts w:ascii="David" w:hAnsi="David" w:cs="David" w:hint="cs"/>
                <w:sz w:val="19"/>
                <w:rtl/>
              </w:rPr>
              <w:t>סליקה</w:t>
            </w:r>
          </w:p>
        </w:tc>
      </w:tr>
      <w:tr w:rsidR="003B4DA5" w:rsidRPr="00CB4D24" w14:paraId="6DBA592D" w14:textId="77777777">
        <w:trPr>
          <w:jc w:val="right"/>
        </w:trPr>
        <w:tc>
          <w:tcPr>
            <w:tcW w:w="5102" w:type="dxa"/>
          </w:tcPr>
          <w:p w14:paraId="551A5DF1"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כרטסת</w:t>
            </w:r>
            <w:r w:rsidRPr="00CB4D24">
              <w:rPr>
                <w:rFonts w:ascii="David" w:hAnsi="David" w:cs="David"/>
                <w:sz w:val="19"/>
                <w:rtl/>
              </w:rPr>
              <w:t xml:space="preserve"> </w:t>
            </w:r>
            <w:r w:rsidRPr="00CB4D24">
              <w:rPr>
                <w:rFonts w:ascii="David" w:hAnsi="David" w:cs="David" w:hint="cs"/>
                <w:sz w:val="19"/>
                <w:rtl/>
              </w:rPr>
              <w:t>הנהלת</w:t>
            </w:r>
            <w:r w:rsidRPr="00CB4D24">
              <w:rPr>
                <w:rFonts w:ascii="David" w:hAnsi="David" w:cs="David"/>
                <w:sz w:val="19"/>
                <w:rtl/>
              </w:rPr>
              <w:t xml:space="preserve"> </w:t>
            </w:r>
            <w:r w:rsidRPr="00CB4D24">
              <w:rPr>
                <w:rFonts w:ascii="David" w:hAnsi="David" w:cs="David" w:hint="cs"/>
                <w:sz w:val="19"/>
                <w:rtl/>
              </w:rPr>
              <w:t>חשבונות</w:t>
            </w:r>
          </w:p>
        </w:tc>
        <w:tc>
          <w:tcPr>
            <w:tcW w:w="5102" w:type="dxa"/>
          </w:tcPr>
          <w:p w14:paraId="6F92CC73"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אחר</w:t>
            </w:r>
            <w:r w:rsidRPr="00CB4D24">
              <w:rPr>
                <w:rFonts w:ascii="David" w:hAnsi="David" w:cs="David"/>
                <w:sz w:val="19"/>
                <w:rtl/>
              </w:rPr>
              <w:t>: ___________________</w:t>
            </w:r>
          </w:p>
        </w:tc>
      </w:tr>
    </w:tbl>
    <w:p w14:paraId="20FC07DD" w14:textId="77777777" w:rsidR="003B4DA5" w:rsidRPr="00CB4D24" w:rsidRDefault="003B4DA5" w:rsidP="00CB4D24">
      <w:pPr>
        <w:bidi/>
        <w:rPr>
          <w:rFonts w:ascii="David" w:hAnsi="David" w:cs="David"/>
        </w:rPr>
      </w:pPr>
    </w:p>
    <w:p w14:paraId="7FC66E24" w14:textId="77777777" w:rsidR="003B4DA5" w:rsidRPr="00CB4D24" w:rsidRDefault="00000000" w:rsidP="00CB4D24">
      <w:pPr>
        <w:pStyle w:val="21"/>
        <w:bidi/>
        <w:spacing w:before="120" w:after="80"/>
        <w:rPr>
          <w:rFonts w:ascii="David" w:hAnsi="David" w:cs="David"/>
        </w:rPr>
      </w:pPr>
      <w:r w:rsidRPr="00CB4D24">
        <w:rPr>
          <w:rFonts w:ascii="David" w:eastAsia="Arial" w:hAnsi="David" w:cs="David"/>
          <w:color w:val="2F5496"/>
          <w:sz w:val="25"/>
          <w:rtl/>
        </w:rPr>
        <w:t>7.2 טבלת הכנסות עצמאי / בעל חברה</w:t>
      </w:r>
    </w:p>
    <w:tbl>
      <w:tblPr>
        <w:tblStyle w:val="aff2"/>
        <w:bidiVisual/>
        <w:tblW w:w="0" w:type="auto"/>
        <w:jc w:val="right"/>
        <w:tblLook w:val="04A0" w:firstRow="1" w:lastRow="0" w:firstColumn="1" w:lastColumn="0" w:noHBand="0" w:noVBand="1"/>
      </w:tblPr>
      <w:tblGrid>
        <w:gridCol w:w="2551"/>
        <w:gridCol w:w="2551"/>
        <w:gridCol w:w="2551"/>
        <w:gridCol w:w="2551"/>
      </w:tblGrid>
      <w:tr w:rsidR="003B4DA5" w:rsidRPr="00CB4D24" w14:paraId="7534B61F" w14:textId="77777777">
        <w:trPr>
          <w:tblHeader/>
          <w:jc w:val="right"/>
        </w:trPr>
        <w:tc>
          <w:tcPr>
            <w:tcW w:w="2551" w:type="dxa"/>
            <w:shd w:val="clear" w:color="auto" w:fill="1F4E79"/>
          </w:tcPr>
          <w:p w14:paraId="7A7C5881"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6"/>
                <w:rtl/>
              </w:rPr>
              <w:t>רכיב</w:t>
            </w:r>
          </w:p>
        </w:tc>
        <w:tc>
          <w:tcPr>
            <w:tcW w:w="2551" w:type="dxa"/>
            <w:shd w:val="clear" w:color="auto" w:fill="1F4E79"/>
          </w:tcPr>
          <w:p w14:paraId="0F5C4FC4"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6"/>
                <w:rtl/>
              </w:rPr>
              <w:t>סכום חודשי ממוצע</w:t>
            </w:r>
          </w:p>
        </w:tc>
        <w:tc>
          <w:tcPr>
            <w:tcW w:w="2551" w:type="dxa"/>
            <w:shd w:val="clear" w:color="auto" w:fill="1F4E79"/>
          </w:tcPr>
          <w:p w14:paraId="636CD244"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6"/>
                <w:rtl/>
              </w:rPr>
              <w:t>מקור הנתון</w:t>
            </w:r>
          </w:p>
        </w:tc>
        <w:tc>
          <w:tcPr>
            <w:tcW w:w="2551" w:type="dxa"/>
            <w:shd w:val="clear" w:color="auto" w:fill="1F4E79"/>
          </w:tcPr>
          <w:p w14:paraId="60CB6028"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6"/>
                <w:rtl/>
              </w:rPr>
              <w:t>הערות</w:t>
            </w:r>
          </w:p>
        </w:tc>
      </w:tr>
      <w:tr w:rsidR="003B4DA5" w:rsidRPr="00CB4D24" w14:paraId="0D990A10" w14:textId="77777777">
        <w:trPr>
          <w:jc w:val="right"/>
        </w:trPr>
        <w:tc>
          <w:tcPr>
            <w:tcW w:w="2551" w:type="dxa"/>
          </w:tcPr>
          <w:p w14:paraId="023BAA11" w14:textId="77777777" w:rsidR="003B4DA5" w:rsidRPr="00CB4D24" w:rsidRDefault="00000000" w:rsidP="00CB4D24">
            <w:pPr>
              <w:bidi/>
              <w:spacing w:line="276" w:lineRule="auto"/>
              <w:rPr>
                <w:rFonts w:ascii="David" w:hAnsi="David" w:cs="David"/>
              </w:rPr>
            </w:pPr>
            <w:r w:rsidRPr="00CB4D24">
              <w:rPr>
                <w:rFonts w:ascii="David" w:hAnsi="David" w:cs="David"/>
                <w:sz w:val="16"/>
                <w:rtl/>
              </w:rPr>
              <w:t>הכנסה עסקית מדווחת</w:t>
            </w:r>
          </w:p>
        </w:tc>
        <w:tc>
          <w:tcPr>
            <w:tcW w:w="2551" w:type="dxa"/>
          </w:tcPr>
          <w:p w14:paraId="45F809BE" w14:textId="77777777" w:rsidR="003B4DA5" w:rsidRPr="00CB4D24" w:rsidRDefault="003B4DA5" w:rsidP="00CB4D24">
            <w:pPr>
              <w:bidi/>
              <w:spacing w:line="276" w:lineRule="auto"/>
              <w:rPr>
                <w:rFonts w:ascii="David" w:hAnsi="David" w:cs="David"/>
              </w:rPr>
            </w:pPr>
          </w:p>
        </w:tc>
        <w:tc>
          <w:tcPr>
            <w:tcW w:w="2551" w:type="dxa"/>
          </w:tcPr>
          <w:p w14:paraId="579AA760" w14:textId="77777777" w:rsidR="003B4DA5" w:rsidRPr="00CB4D24" w:rsidRDefault="003B4DA5" w:rsidP="00CB4D24">
            <w:pPr>
              <w:bidi/>
              <w:spacing w:line="276" w:lineRule="auto"/>
              <w:rPr>
                <w:rFonts w:ascii="David" w:hAnsi="David" w:cs="David"/>
              </w:rPr>
            </w:pPr>
          </w:p>
        </w:tc>
        <w:tc>
          <w:tcPr>
            <w:tcW w:w="2551" w:type="dxa"/>
          </w:tcPr>
          <w:p w14:paraId="6313E730" w14:textId="77777777" w:rsidR="003B4DA5" w:rsidRPr="00CB4D24" w:rsidRDefault="003B4DA5" w:rsidP="00CB4D24">
            <w:pPr>
              <w:bidi/>
              <w:spacing w:line="276" w:lineRule="auto"/>
              <w:rPr>
                <w:rFonts w:ascii="David" w:hAnsi="David" w:cs="David"/>
              </w:rPr>
            </w:pPr>
          </w:p>
        </w:tc>
      </w:tr>
      <w:tr w:rsidR="003B4DA5" w:rsidRPr="00CB4D24" w14:paraId="5D8B1809" w14:textId="77777777">
        <w:trPr>
          <w:jc w:val="right"/>
        </w:trPr>
        <w:tc>
          <w:tcPr>
            <w:tcW w:w="2551" w:type="dxa"/>
          </w:tcPr>
          <w:p w14:paraId="4323B153" w14:textId="77777777" w:rsidR="003B4DA5" w:rsidRPr="00CB4D24" w:rsidRDefault="00000000" w:rsidP="00CB4D24">
            <w:pPr>
              <w:bidi/>
              <w:spacing w:line="276" w:lineRule="auto"/>
              <w:rPr>
                <w:rFonts w:ascii="David" w:hAnsi="David" w:cs="David"/>
              </w:rPr>
            </w:pPr>
            <w:r w:rsidRPr="00CB4D24">
              <w:rPr>
                <w:rFonts w:ascii="David" w:hAnsi="David" w:cs="David"/>
                <w:sz w:val="16"/>
                <w:rtl/>
              </w:rPr>
              <w:t>משיכות בעלים</w:t>
            </w:r>
          </w:p>
        </w:tc>
        <w:tc>
          <w:tcPr>
            <w:tcW w:w="2551" w:type="dxa"/>
          </w:tcPr>
          <w:p w14:paraId="4B5688C1" w14:textId="77777777" w:rsidR="003B4DA5" w:rsidRPr="00CB4D24" w:rsidRDefault="003B4DA5" w:rsidP="00CB4D24">
            <w:pPr>
              <w:bidi/>
              <w:spacing w:line="276" w:lineRule="auto"/>
              <w:rPr>
                <w:rFonts w:ascii="David" w:hAnsi="David" w:cs="David"/>
              </w:rPr>
            </w:pPr>
          </w:p>
        </w:tc>
        <w:tc>
          <w:tcPr>
            <w:tcW w:w="2551" w:type="dxa"/>
          </w:tcPr>
          <w:p w14:paraId="51C93884" w14:textId="77777777" w:rsidR="003B4DA5" w:rsidRPr="00CB4D24" w:rsidRDefault="003B4DA5" w:rsidP="00CB4D24">
            <w:pPr>
              <w:bidi/>
              <w:spacing w:line="276" w:lineRule="auto"/>
              <w:rPr>
                <w:rFonts w:ascii="David" w:hAnsi="David" w:cs="David"/>
              </w:rPr>
            </w:pPr>
          </w:p>
        </w:tc>
        <w:tc>
          <w:tcPr>
            <w:tcW w:w="2551" w:type="dxa"/>
          </w:tcPr>
          <w:p w14:paraId="2F8A0914" w14:textId="77777777" w:rsidR="003B4DA5" w:rsidRPr="00CB4D24" w:rsidRDefault="003B4DA5" w:rsidP="00CB4D24">
            <w:pPr>
              <w:bidi/>
              <w:spacing w:line="276" w:lineRule="auto"/>
              <w:rPr>
                <w:rFonts w:ascii="David" w:hAnsi="David" w:cs="David"/>
              </w:rPr>
            </w:pPr>
          </w:p>
        </w:tc>
      </w:tr>
      <w:tr w:rsidR="003B4DA5" w:rsidRPr="00CB4D24" w14:paraId="0A417C95" w14:textId="77777777">
        <w:trPr>
          <w:jc w:val="right"/>
        </w:trPr>
        <w:tc>
          <w:tcPr>
            <w:tcW w:w="2551" w:type="dxa"/>
          </w:tcPr>
          <w:p w14:paraId="3C25EDF5" w14:textId="77777777" w:rsidR="003B4DA5" w:rsidRPr="00CB4D24" w:rsidRDefault="00000000" w:rsidP="00CB4D24">
            <w:pPr>
              <w:bidi/>
              <w:spacing w:line="276" w:lineRule="auto"/>
              <w:rPr>
                <w:rFonts w:ascii="David" w:hAnsi="David" w:cs="David"/>
              </w:rPr>
            </w:pPr>
            <w:r w:rsidRPr="00CB4D24">
              <w:rPr>
                <w:rFonts w:ascii="David" w:hAnsi="David" w:cs="David"/>
                <w:sz w:val="16"/>
                <w:rtl/>
              </w:rPr>
              <w:t>שכר מחברה בבעלות</w:t>
            </w:r>
          </w:p>
        </w:tc>
        <w:tc>
          <w:tcPr>
            <w:tcW w:w="2551" w:type="dxa"/>
          </w:tcPr>
          <w:p w14:paraId="16269DEF" w14:textId="77777777" w:rsidR="003B4DA5" w:rsidRPr="00CB4D24" w:rsidRDefault="003B4DA5" w:rsidP="00CB4D24">
            <w:pPr>
              <w:bidi/>
              <w:spacing w:line="276" w:lineRule="auto"/>
              <w:rPr>
                <w:rFonts w:ascii="David" w:hAnsi="David" w:cs="David"/>
              </w:rPr>
            </w:pPr>
          </w:p>
        </w:tc>
        <w:tc>
          <w:tcPr>
            <w:tcW w:w="2551" w:type="dxa"/>
          </w:tcPr>
          <w:p w14:paraId="628589B4" w14:textId="77777777" w:rsidR="003B4DA5" w:rsidRPr="00CB4D24" w:rsidRDefault="003B4DA5" w:rsidP="00CB4D24">
            <w:pPr>
              <w:bidi/>
              <w:spacing w:line="276" w:lineRule="auto"/>
              <w:rPr>
                <w:rFonts w:ascii="David" w:hAnsi="David" w:cs="David"/>
              </w:rPr>
            </w:pPr>
          </w:p>
        </w:tc>
        <w:tc>
          <w:tcPr>
            <w:tcW w:w="2551" w:type="dxa"/>
          </w:tcPr>
          <w:p w14:paraId="38009ADA" w14:textId="77777777" w:rsidR="003B4DA5" w:rsidRPr="00CB4D24" w:rsidRDefault="003B4DA5" w:rsidP="00CB4D24">
            <w:pPr>
              <w:bidi/>
              <w:spacing w:line="276" w:lineRule="auto"/>
              <w:rPr>
                <w:rFonts w:ascii="David" w:hAnsi="David" w:cs="David"/>
              </w:rPr>
            </w:pPr>
          </w:p>
        </w:tc>
      </w:tr>
      <w:tr w:rsidR="003B4DA5" w:rsidRPr="00CB4D24" w14:paraId="0E0F1B6B" w14:textId="77777777">
        <w:trPr>
          <w:jc w:val="right"/>
        </w:trPr>
        <w:tc>
          <w:tcPr>
            <w:tcW w:w="2551" w:type="dxa"/>
          </w:tcPr>
          <w:p w14:paraId="0D551C60" w14:textId="77777777" w:rsidR="003B4DA5" w:rsidRPr="00CB4D24" w:rsidRDefault="00000000" w:rsidP="00CB4D24">
            <w:pPr>
              <w:bidi/>
              <w:spacing w:line="276" w:lineRule="auto"/>
              <w:rPr>
                <w:rFonts w:ascii="David" w:hAnsi="David" w:cs="David"/>
              </w:rPr>
            </w:pPr>
            <w:r w:rsidRPr="00CB4D24">
              <w:rPr>
                <w:rFonts w:ascii="David" w:hAnsi="David" w:cs="David"/>
                <w:sz w:val="16"/>
                <w:rtl/>
              </w:rPr>
              <w:t>דיבידנדים</w:t>
            </w:r>
          </w:p>
        </w:tc>
        <w:tc>
          <w:tcPr>
            <w:tcW w:w="2551" w:type="dxa"/>
          </w:tcPr>
          <w:p w14:paraId="152E43DA" w14:textId="77777777" w:rsidR="003B4DA5" w:rsidRPr="00CB4D24" w:rsidRDefault="003B4DA5" w:rsidP="00CB4D24">
            <w:pPr>
              <w:bidi/>
              <w:spacing w:line="276" w:lineRule="auto"/>
              <w:rPr>
                <w:rFonts w:ascii="David" w:hAnsi="David" w:cs="David"/>
              </w:rPr>
            </w:pPr>
          </w:p>
        </w:tc>
        <w:tc>
          <w:tcPr>
            <w:tcW w:w="2551" w:type="dxa"/>
          </w:tcPr>
          <w:p w14:paraId="2AEDC5C8" w14:textId="77777777" w:rsidR="003B4DA5" w:rsidRPr="00CB4D24" w:rsidRDefault="003B4DA5" w:rsidP="00CB4D24">
            <w:pPr>
              <w:bidi/>
              <w:spacing w:line="276" w:lineRule="auto"/>
              <w:rPr>
                <w:rFonts w:ascii="David" w:hAnsi="David" w:cs="David"/>
              </w:rPr>
            </w:pPr>
          </w:p>
        </w:tc>
        <w:tc>
          <w:tcPr>
            <w:tcW w:w="2551" w:type="dxa"/>
          </w:tcPr>
          <w:p w14:paraId="7EC95D59" w14:textId="77777777" w:rsidR="003B4DA5" w:rsidRPr="00CB4D24" w:rsidRDefault="003B4DA5" w:rsidP="00CB4D24">
            <w:pPr>
              <w:bidi/>
              <w:spacing w:line="276" w:lineRule="auto"/>
              <w:rPr>
                <w:rFonts w:ascii="David" w:hAnsi="David" w:cs="David"/>
              </w:rPr>
            </w:pPr>
          </w:p>
        </w:tc>
      </w:tr>
      <w:tr w:rsidR="003B4DA5" w:rsidRPr="00CB4D24" w14:paraId="033736C5" w14:textId="77777777">
        <w:trPr>
          <w:jc w:val="right"/>
        </w:trPr>
        <w:tc>
          <w:tcPr>
            <w:tcW w:w="2551" w:type="dxa"/>
          </w:tcPr>
          <w:p w14:paraId="749B838D" w14:textId="77777777" w:rsidR="003B4DA5" w:rsidRPr="00CB4D24" w:rsidRDefault="00000000" w:rsidP="00CB4D24">
            <w:pPr>
              <w:bidi/>
              <w:spacing w:line="276" w:lineRule="auto"/>
              <w:rPr>
                <w:rFonts w:ascii="David" w:hAnsi="David" w:cs="David"/>
              </w:rPr>
            </w:pPr>
            <w:r w:rsidRPr="00CB4D24">
              <w:rPr>
                <w:rFonts w:ascii="David" w:hAnsi="David" w:cs="David"/>
                <w:sz w:val="16"/>
                <w:rtl/>
              </w:rPr>
              <w:t>החזרי הוצאות פרטיות דרך העסק</w:t>
            </w:r>
          </w:p>
        </w:tc>
        <w:tc>
          <w:tcPr>
            <w:tcW w:w="2551" w:type="dxa"/>
          </w:tcPr>
          <w:p w14:paraId="0D12B475" w14:textId="77777777" w:rsidR="003B4DA5" w:rsidRPr="00CB4D24" w:rsidRDefault="003B4DA5" w:rsidP="00CB4D24">
            <w:pPr>
              <w:bidi/>
              <w:spacing w:line="276" w:lineRule="auto"/>
              <w:rPr>
                <w:rFonts w:ascii="David" w:hAnsi="David" w:cs="David"/>
              </w:rPr>
            </w:pPr>
          </w:p>
        </w:tc>
        <w:tc>
          <w:tcPr>
            <w:tcW w:w="2551" w:type="dxa"/>
          </w:tcPr>
          <w:p w14:paraId="21A1A647" w14:textId="77777777" w:rsidR="003B4DA5" w:rsidRPr="00CB4D24" w:rsidRDefault="003B4DA5" w:rsidP="00CB4D24">
            <w:pPr>
              <w:bidi/>
              <w:spacing w:line="276" w:lineRule="auto"/>
              <w:rPr>
                <w:rFonts w:ascii="David" w:hAnsi="David" w:cs="David"/>
              </w:rPr>
            </w:pPr>
          </w:p>
        </w:tc>
        <w:tc>
          <w:tcPr>
            <w:tcW w:w="2551" w:type="dxa"/>
          </w:tcPr>
          <w:p w14:paraId="5174A6FE" w14:textId="77777777" w:rsidR="003B4DA5" w:rsidRPr="00CB4D24" w:rsidRDefault="003B4DA5" w:rsidP="00CB4D24">
            <w:pPr>
              <w:bidi/>
              <w:spacing w:line="276" w:lineRule="auto"/>
              <w:rPr>
                <w:rFonts w:ascii="David" w:hAnsi="David" w:cs="David"/>
              </w:rPr>
            </w:pPr>
          </w:p>
        </w:tc>
      </w:tr>
      <w:tr w:rsidR="003B4DA5" w:rsidRPr="00CB4D24" w14:paraId="0CA67BF9" w14:textId="77777777">
        <w:trPr>
          <w:jc w:val="right"/>
        </w:trPr>
        <w:tc>
          <w:tcPr>
            <w:tcW w:w="2551" w:type="dxa"/>
          </w:tcPr>
          <w:p w14:paraId="783CC488" w14:textId="77777777" w:rsidR="003B4DA5" w:rsidRPr="00CB4D24" w:rsidRDefault="00000000" w:rsidP="00CB4D24">
            <w:pPr>
              <w:bidi/>
              <w:spacing w:line="276" w:lineRule="auto"/>
              <w:rPr>
                <w:rFonts w:ascii="David" w:hAnsi="David" w:cs="David"/>
              </w:rPr>
            </w:pPr>
            <w:r w:rsidRPr="00CB4D24">
              <w:rPr>
                <w:rFonts w:ascii="David" w:hAnsi="David" w:cs="David"/>
                <w:sz w:val="16"/>
                <w:rtl/>
              </w:rPr>
              <w:t>רכב דרך העסק</w:t>
            </w:r>
          </w:p>
        </w:tc>
        <w:tc>
          <w:tcPr>
            <w:tcW w:w="2551" w:type="dxa"/>
          </w:tcPr>
          <w:p w14:paraId="4E4C929D" w14:textId="77777777" w:rsidR="003B4DA5" w:rsidRPr="00CB4D24" w:rsidRDefault="003B4DA5" w:rsidP="00CB4D24">
            <w:pPr>
              <w:bidi/>
              <w:spacing w:line="276" w:lineRule="auto"/>
              <w:rPr>
                <w:rFonts w:ascii="David" w:hAnsi="David" w:cs="David"/>
              </w:rPr>
            </w:pPr>
          </w:p>
        </w:tc>
        <w:tc>
          <w:tcPr>
            <w:tcW w:w="2551" w:type="dxa"/>
          </w:tcPr>
          <w:p w14:paraId="6AA16F84" w14:textId="77777777" w:rsidR="003B4DA5" w:rsidRPr="00CB4D24" w:rsidRDefault="003B4DA5" w:rsidP="00CB4D24">
            <w:pPr>
              <w:bidi/>
              <w:spacing w:line="276" w:lineRule="auto"/>
              <w:rPr>
                <w:rFonts w:ascii="David" w:hAnsi="David" w:cs="David"/>
              </w:rPr>
            </w:pPr>
          </w:p>
        </w:tc>
        <w:tc>
          <w:tcPr>
            <w:tcW w:w="2551" w:type="dxa"/>
          </w:tcPr>
          <w:p w14:paraId="4E401D07" w14:textId="77777777" w:rsidR="003B4DA5" w:rsidRPr="00CB4D24" w:rsidRDefault="003B4DA5" w:rsidP="00CB4D24">
            <w:pPr>
              <w:bidi/>
              <w:spacing w:line="276" w:lineRule="auto"/>
              <w:rPr>
                <w:rFonts w:ascii="David" w:hAnsi="David" w:cs="David"/>
              </w:rPr>
            </w:pPr>
          </w:p>
        </w:tc>
      </w:tr>
      <w:tr w:rsidR="003B4DA5" w:rsidRPr="00CB4D24" w14:paraId="66F4F303" w14:textId="77777777">
        <w:trPr>
          <w:jc w:val="right"/>
        </w:trPr>
        <w:tc>
          <w:tcPr>
            <w:tcW w:w="2551" w:type="dxa"/>
          </w:tcPr>
          <w:p w14:paraId="69EEBE8B" w14:textId="77777777" w:rsidR="003B4DA5" w:rsidRPr="00CB4D24" w:rsidRDefault="00000000" w:rsidP="00CB4D24">
            <w:pPr>
              <w:bidi/>
              <w:spacing w:line="276" w:lineRule="auto"/>
              <w:rPr>
                <w:rFonts w:ascii="David" w:hAnsi="David" w:cs="David"/>
              </w:rPr>
            </w:pPr>
            <w:r w:rsidRPr="00CB4D24">
              <w:rPr>
                <w:rFonts w:ascii="David" w:hAnsi="David" w:cs="David"/>
                <w:sz w:val="16"/>
                <w:rtl/>
              </w:rPr>
              <w:t>טלפון / תקשורת דרך העסק</w:t>
            </w:r>
          </w:p>
        </w:tc>
        <w:tc>
          <w:tcPr>
            <w:tcW w:w="2551" w:type="dxa"/>
          </w:tcPr>
          <w:p w14:paraId="0710D874" w14:textId="77777777" w:rsidR="003B4DA5" w:rsidRPr="00CB4D24" w:rsidRDefault="003B4DA5" w:rsidP="00CB4D24">
            <w:pPr>
              <w:bidi/>
              <w:spacing w:line="276" w:lineRule="auto"/>
              <w:rPr>
                <w:rFonts w:ascii="David" w:hAnsi="David" w:cs="David"/>
              </w:rPr>
            </w:pPr>
          </w:p>
        </w:tc>
        <w:tc>
          <w:tcPr>
            <w:tcW w:w="2551" w:type="dxa"/>
          </w:tcPr>
          <w:p w14:paraId="2C4C9A95" w14:textId="77777777" w:rsidR="003B4DA5" w:rsidRPr="00CB4D24" w:rsidRDefault="003B4DA5" w:rsidP="00CB4D24">
            <w:pPr>
              <w:bidi/>
              <w:spacing w:line="276" w:lineRule="auto"/>
              <w:rPr>
                <w:rFonts w:ascii="David" w:hAnsi="David" w:cs="David"/>
              </w:rPr>
            </w:pPr>
          </w:p>
        </w:tc>
        <w:tc>
          <w:tcPr>
            <w:tcW w:w="2551" w:type="dxa"/>
          </w:tcPr>
          <w:p w14:paraId="11D301B3" w14:textId="77777777" w:rsidR="003B4DA5" w:rsidRPr="00CB4D24" w:rsidRDefault="003B4DA5" w:rsidP="00CB4D24">
            <w:pPr>
              <w:bidi/>
              <w:spacing w:line="276" w:lineRule="auto"/>
              <w:rPr>
                <w:rFonts w:ascii="David" w:hAnsi="David" w:cs="David"/>
              </w:rPr>
            </w:pPr>
          </w:p>
        </w:tc>
      </w:tr>
      <w:tr w:rsidR="003B4DA5" w:rsidRPr="00CB4D24" w14:paraId="72836910" w14:textId="77777777">
        <w:trPr>
          <w:jc w:val="right"/>
        </w:trPr>
        <w:tc>
          <w:tcPr>
            <w:tcW w:w="2551" w:type="dxa"/>
          </w:tcPr>
          <w:p w14:paraId="5E1BA2C3" w14:textId="77777777" w:rsidR="003B4DA5" w:rsidRPr="00CB4D24" w:rsidRDefault="00000000" w:rsidP="00CB4D24">
            <w:pPr>
              <w:bidi/>
              <w:spacing w:line="276" w:lineRule="auto"/>
              <w:rPr>
                <w:rFonts w:ascii="David" w:hAnsi="David" w:cs="David"/>
              </w:rPr>
            </w:pPr>
            <w:r w:rsidRPr="00CB4D24">
              <w:rPr>
                <w:rFonts w:ascii="David" w:hAnsi="David" w:cs="David"/>
                <w:sz w:val="16"/>
                <w:rtl/>
              </w:rPr>
              <w:t>נסיעות / דלק דרך העסק</w:t>
            </w:r>
          </w:p>
        </w:tc>
        <w:tc>
          <w:tcPr>
            <w:tcW w:w="2551" w:type="dxa"/>
          </w:tcPr>
          <w:p w14:paraId="65400986" w14:textId="77777777" w:rsidR="003B4DA5" w:rsidRPr="00CB4D24" w:rsidRDefault="003B4DA5" w:rsidP="00CB4D24">
            <w:pPr>
              <w:bidi/>
              <w:spacing w:line="276" w:lineRule="auto"/>
              <w:rPr>
                <w:rFonts w:ascii="David" w:hAnsi="David" w:cs="David"/>
              </w:rPr>
            </w:pPr>
          </w:p>
        </w:tc>
        <w:tc>
          <w:tcPr>
            <w:tcW w:w="2551" w:type="dxa"/>
          </w:tcPr>
          <w:p w14:paraId="64BA4F17" w14:textId="77777777" w:rsidR="003B4DA5" w:rsidRPr="00CB4D24" w:rsidRDefault="003B4DA5" w:rsidP="00CB4D24">
            <w:pPr>
              <w:bidi/>
              <w:spacing w:line="276" w:lineRule="auto"/>
              <w:rPr>
                <w:rFonts w:ascii="David" w:hAnsi="David" w:cs="David"/>
              </w:rPr>
            </w:pPr>
          </w:p>
        </w:tc>
        <w:tc>
          <w:tcPr>
            <w:tcW w:w="2551" w:type="dxa"/>
          </w:tcPr>
          <w:p w14:paraId="5A791765" w14:textId="77777777" w:rsidR="003B4DA5" w:rsidRPr="00CB4D24" w:rsidRDefault="003B4DA5" w:rsidP="00CB4D24">
            <w:pPr>
              <w:bidi/>
              <w:spacing w:line="276" w:lineRule="auto"/>
              <w:rPr>
                <w:rFonts w:ascii="David" w:hAnsi="David" w:cs="David"/>
              </w:rPr>
            </w:pPr>
          </w:p>
        </w:tc>
      </w:tr>
      <w:tr w:rsidR="003B4DA5" w:rsidRPr="00CB4D24" w14:paraId="092AC5C3" w14:textId="77777777">
        <w:trPr>
          <w:jc w:val="right"/>
        </w:trPr>
        <w:tc>
          <w:tcPr>
            <w:tcW w:w="2551" w:type="dxa"/>
          </w:tcPr>
          <w:p w14:paraId="36626FD1" w14:textId="77777777" w:rsidR="003B4DA5" w:rsidRPr="00CB4D24" w:rsidRDefault="00000000" w:rsidP="00CB4D24">
            <w:pPr>
              <w:bidi/>
              <w:spacing w:line="276" w:lineRule="auto"/>
              <w:rPr>
                <w:rFonts w:ascii="David" w:hAnsi="David" w:cs="David"/>
              </w:rPr>
            </w:pPr>
            <w:r w:rsidRPr="00CB4D24">
              <w:rPr>
                <w:rFonts w:ascii="David" w:hAnsi="David" w:cs="David"/>
                <w:sz w:val="16"/>
                <w:rtl/>
              </w:rPr>
              <w:t>הוצאות פרטיות שנרשמו בעסק</w:t>
            </w:r>
          </w:p>
        </w:tc>
        <w:tc>
          <w:tcPr>
            <w:tcW w:w="2551" w:type="dxa"/>
          </w:tcPr>
          <w:p w14:paraId="79687911" w14:textId="77777777" w:rsidR="003B4DA5" w:rsidRPr="00CB4D24" w:rsidRDefault="003B4DA5" w:rsidP="00CB4D24">
            <w:pPr>
              <w:bidi/>
              <w:spacing w:line="276" w:lineRule="auto"/>
              <w:rPr>
                <w:rFonts w:ascii="David" w:hAnsi="David" w:cs="David"/>
              </w:rPr>
            </w:pPr>
          </w:p>
        </w:tc>
        <w:tc>
          <w:tcPr>
            <w:tcW w:w="2551" w:type="dxa"/>
          </w:tcPr>
          <w:p w14:paraId="37F980B4" w14:textId="77777777" w:rsidR="003B4DA5" w:rsidRPr="00CB4D24" w:rsidRDefault="003B4DA5" w:rsidP="00CB4D24">
            <w:pPr>
              <w:bidi/>
              <w:spacing w:line="276" w:lineRule="auto"/>
              <w:rPr>
                <w:rFonts w:ascii="David" w:hAnsi="David" w:cs="David"/>
              </w:rPr>
            </w:pPr>
          </w:p>
        </w:tc>
        <w:tc>
          <w:tcPr>
            <w:tcW w:w="2551" w:type="dxa"/>
          </w:tcPr>
          <w:p w14:paraId="79CB5939" w14:textId="77777777" w:rsidR="003B4DA5" w:rsidRPr="00CB4D24" w:rsidRDefault="003B4DA5" w:rsidP="00CB4D24">
            <w:pPr>
              <w:bidi/>
              <w:spacing w:line="276" w:lineRule="auto"/>
              <w:rPr>
                <w:rFonts w:ascii="David" w:hAnsi="David" w:cs="David"/>
              </w:rPr>
            </w:pPr>
          </w:p>
        </w:tc>
      </w:tr>
      <w:tr w:rsidR="003B4DA5" w:rsidRPr="00CB4D24" w14:paraId="09B5B3FA" w14:textId="77777777">
        <w:trPr>
          <w:jc w:val="right"/>
        </w:trPr>
        <w:tc>
          <w:tcPr>
            <w:tcW w:w="2551" w:type="dxa"/>
          </w:tcPr>
          <w:p w14:paraId="48F18C9A" w14:textId="77777777" w:rsidR="003B4DA5" w:rsidRPr="00CB4D24" w:rsidRDefault="00000000" w:rsidP="00CB4D24">
            <w:pPr>
              <w:bidi/>
              <w:spacing w:line="276" w:lineRule="auto"/>
              <w:rPr>
                <w:rFonts w:ascii="David" w:hAnsi="David" w:cs="David"/>
              </w:rPr>
            </w:pPr>
            <w:r w:rsidRPr="00CB4D24">
              <w:rPr>
                <w:rFonts w:ascii="David" w:hAnsi="David" w:cs="David"/>
                <w:sz w:val="16"/>
                <w:rtl/>
              </w:rPr>
              <w:t>הכנסות מזומן</w:t>
            </w:r>
          </w:p>
        </w:tc>
        <w:tc>
          <w:tcPr>
            <w:tcW w:w="2551" w:type="dxa"/>
          </w:tcPr>
          <w:p w14:paraId="75ABC3B6" w14:textId="77777777" w:rsidR="003B4DA5" w:rsidRPr="00CB4D24" w:rsidRDefault="003B4DA5" w:rsidP="00CB4D24">
            <w:pPr>
              <w:bidi/>
              <w:spacing w:line="276" w:lineRule="auto"/>
              <w:rPr>
                <w:rFonts w:ascii="David" w:hAnsi="David" w:cs="David"/>
              </w:rPr>
            </w:pPr>
          </w:p>
        </w:tc>
        <w:tc>
          <w:tcPr>
            <w:tcW w:w="2551" w:type="dxa"/>
          </w:tcPr>
          <w:p w14:paraId="5980202A" w14:textId="77777777" w:rsidR="003B4DA5" w:rsidRPr="00CB4D24" w:rsidRDefault="003B4DA5" w:rsidP="00CB4D24">
            <w:pPr>
              <w:bidi/>
              <w:spacing w:line="276" w:lineRule="auto"/>
              <w:rPr>
                <w:rFonts w:ascii="David" w:hAnsi="David" w:cs="David"/>
              </w:rPr>
            </w:pPr>
          </w:p>
        </w:tc>
        <w:tc>
          <w:tcPr>
            <w:tcW w:w="2551" w:type="dxa"/>
          </w:tcPr>
          <w:p w14:paraId="235EDFA0" w14:textId="77777777" w:rsidR="003B4DA5" w:rsidRPr="00CB4D24" w:rsidRDefault="003B4DA5" w:rsidP="00CB4D24">
            <w:pPr>
              <w:bidi/>
              <w:spacing w:line="276" w:lineRule="auto"/>
              <w:rPr>
                <w:rFonts w:ascii="David" w:hAnsi="David" w:cs="David"/>
              </w:rPr>
            </w:pPr>
          </w:p>
        </w:tc>
      </w:tr>
      <w:tr w:rsidR="003B4DA5" w:rsidRPr="00CB4D24" w14:paraId="24E74E5E" w14:textId="77777777">
        <w:trPr>
          <w:jc w:val="right"/>
        </w:trPr>
        <w:tc>
          <w:tcPr>
            <w:tcW w:w="2551" w:type="dxa"/>
          </w:tcPr>
          <w:p w14:paraId="1AC62FCD" w14:textId="77777777" w:rsidR="003B4DA5" w:rsidRPr="00CB4D24" w:rsidRDefault="00000000" w:rsidP="00CB4D24">
            <w:pPr>
              <w:bidi/>
              <w:spacing w:line="276" w:lineRule="auto"/>
              <w:rPr>
                <w:rFonts w:ascii="David" w:hAnsi="David" w:cs="David"/>
              </w:rPr>
            </w:pPr>
            <w:r w:rsidRPr="00CB4D24">
              <w:rPr>
                <w:rFonts w:ascii="David" w:hAnsi="David" w:cs="David"/>
                <w:sz w:val="16"/>
                <w:rtl/>
              </w:rPr>
              <w:t>הכנסות נוספות</w:t>
            </w:r>
          </w:p>
        </w:tc>
        <w:tc>
          <w:tcPr>
            <w:tcW w:w="2551" w:type="dxa"/>
          </w:tcPr>
          <w:p w14:paraId="402484DE" w14:textId="77777777" w:rsidR="003B4DA5" w:rsidRPr="00CB4D24" w:rsidRDefault="003B4DA5" w:rsidP="00CB4D24">
            <w:pPr>
              <w:bidi/>
              <w:spacing w:line="276" w:lineRule="auto"/>
              <w:rPr>
                <w:rFonts w:ascii="David" w:hAnsi="David" w:cs="David"/>
              </w:rPr>
            </w:pPr>
          </w:p>
        </w:tc>
        <w:tc>
          <w:tcPr>
            <w:tcW w:w="2551" w:type="dxa"/>
          </w:tcPr>
          <w:p w14:paraId="540A17BB" w14:textId="77777777" w:rsidR="003B4DA5" w:rsidRPr="00CB4D24" w:rsidRDefault="003B4DA5" w:rsidP="00CB4D24">
            <w:pPr>
              <w:bidi/>
              <w:spacing w:line="276" w:lineRule="auto"/>
              <w:rPr>
                <w:rFonts w:ascii="David" w:hAnsi="David" w:cs="David"/>
              </w:rPr>
            </w:pPr>
          </w:p>
        </w:tc>
        <w:tc>
          <w:tcPr>
            <w:tcW w:w="2551" w:type="dxa"/>
          </w:tcPr>
          <w:p w14:paraId="223D4E08" w14:textId="77777777" w:rsidR="003B4DA5" w:rsidRPr="00CB4D24" w:rsidRDefault="003B4DA5" w:rsidP="00CB4D24">
            <w:pPr>
              <w:bidi/>
              <w:spacing w:line="276" w:lineRule="auto"/>
              <w:rPr>
                <w:rFonts w:ascii="David" w:hAnsi="David" w:cs="David"/>
              </w:rPr>
            </w:pPr>
          </w:p>
        </w:tc>
      </w:tr>
      <w:tr w:rsidR="003B4DA5" w:rsidRPr="00CB4D24" w14:paraId="24418D47" w14:textId="77777777">
        <w:trPr>
          <w:jc w:val="right"/>
        </w:trPr>
        <w:tc>
          <w:tcPr>
            <w:tcW w:w="2551" w:type="dxa"/>
          </w:tcPr>
          <w:p w14:paraId="58B62E3C" w14:textId="77777777" w:rsidR="003B4DA5" w:rsidRPr="00CB4D24" w:rsidRDefault="00000000" w:rsidP="00CB4D24">
            <w:pPr>
              <w:bidi/>
              <w:spacing w:line="276" w:lineRule="auto"/>
              <w:rPr>
                <w:rFonts w:ascii="David" w:hAnsi="David" w:cs="David"/>
              </w:rPr>
            </w:pPr>
            <w:r w:rsidRPr="00CB4D24">
              <w:rPr>
                <w:rFonts w:ascii="David" w:hAnsi="David" w:cs="David"/>
                <w:sz w:val="16"/>
                <w:rtl/>
              </w:rPr>
              <w:t>סה"כ הכנסה חודשית מתוקנת</w:t>
            </w:r>
          </w:p>
        </w:tc>
        <w:tc>
          <w:tcPr>
            <w:tcW w:w="2551" w:type="dxa"/>
          </w:tcPr>
          <w:p w14:paraId="60189594" w14:textId="77777777" w:rsidR="003B4DA5" w:rsidRPr="00CB4D24" w:rsidRDefault="003B4DA5" w:rsidP="00CB4D24">
            <w:pPr>
              <w:bidi/>
              <w:spacing w:line="276" w:lineRule="auto"/>
              <w:rPr>
                <w:rFonts w:ascii="David" w:hAnsi="David" w:cs="David"/>
              </w:rPr>
            </w:pPr>
          </w:p>
        </w:tc>
        <w:tc>
          <w:tcPr>
            <w:tcW w:w="2551" w:type="dxa"/>
          </w:tcPr>
          <w:p w14:paraId="2A2F2A2E" w14:textId="77777777" w:rsidR="003B4DA5" w:rsidRPr="00CB4D24" w:rsidRDefault="003B4DA5" w:rsidP="00CB4D24">
            <w:pPr>
              <w:bidi/>
              <w:spacing w:line="276" w:lineRule="auto"/>
              <w:rPr>
                <w:rFonts w:ascii="David" w:hAnsi="David" w:cs="David"/>
              </w:rPr>
            </w:pPr>
          </w:p>
        </w:tc>
        <w:tc>
          <w:tcPr>
            <w:tcW w:w="2551" w:type="dxa"/>
          </w:tcPr>
          <w:p w14:paraId="6E71F143" w14:textId="77777777" w:rsidR="003B4DA5" w:rsidRPr="00CB4D24" w:rsidRDefault="003B4DA5" w:rsidP="00CB4D24">
            <w:pPr>
              <w:bidi/>
              <w:spacing w:line="276" w:lineRule="auto"/>
              <w:rPr>
                <w:rFonts w:ascii="David" w:hAnsi="David" w:cs="David"/>
              </w:rPr>
            </w:pPr>
          </w:p>
        </w:tc>
      </w:tr>
    </w:tbl>
    <w:p w14:paraId="01D5B30A" w14:textId="77777777" w:rsidR="003B4DA5" w:rsidRPr="00CB4D24" w:rsidRDefault="003B4DA5" w:rsidP="00CB4D24">
      <w:pPr>
        <w:bidi/>
        <w:rPr>
          <w:rFonts w:ascii="David" w:hAnsi="David" w:cs="David"/>
        </w:rPr>
      </w:pPr>
    </w:p>
    <w:p w14:paraId="7E423CBA" w14:textId="77777777" w:rsidR="003B4DA5" w:rsidRPr="00CB4D24" w:rsidRDefault="00000000" w:rsidP="00CB4D24">
      <w:pPr>
        <w:pStyle w:val="21"/>
        <w:bidi/>
        <w:spacing w:before="120" w:after="80"/>
        <w:rPr>
          <w:rFonts w:ascii="David" w:hAnsi="David" w:cs="David"/>
        </w:rPr>
      </w:pPr>
      <w:r w:rsidRPr="00CB4D24">
        <w:rPr>
          <w:rFonts w:ascii="David" w:eastAsia="Arial" w:hAnsi="David" w:cs="David"/>
          <w:color w:val="2F5496"/>
          <w:sz w:val="25"/>
          <w:rtl/>
        </w:rPr>
        <w:t>7.3 בדיקת הוצאות עסקיות</w:t>
      </w:r>
    </w:p>
    <w:p w14:paraId="4E20B152" w14:textId="77777777" w:rsidR="003B4DA5" w:rsidRPr="00CB4D24" w:rsidRDefault="00000000" w:rsidP="00CB4D24">
      <w:pPr>
        <w:bidi/>
        <w:spacing w:after="120"/>
        <w:rPr>
          <w:rFonts w:ascii="David" w:hAnsi="David" w:cs="David"/>
        </w:rPr>
      </w:pPr>
      <w:r w:rsidRPr="00CB4D24">
        <w:rPr>
          <w:rFonts w:ascii="David" w:hAnsi="David" w:cs="David"/>
          <w:sz w:val="21"/>
          <w:rtl/>
        </w:rPr>
        <w:t xml:space="preserve">האם קיימות הוצאות פרטיות המופיעות כהוצאות עסקיות: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כן</w:t>
      </w:r>
      <w:r w:rsidRPr="00CB4D24">
        <w:rPr>
          <w:rFonts w:ascii="David" w:hAnsi="David" w:cs="David"/>
          <w:sz w:val="21"/>
          <w:rtl/>
        </w:rPr>
        <w:t xml:space="preserve">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לא</w:t>
      </w:r>
      <w:r w:rsidRPr="00CB4D24">
        <w:rPr>
          <w:rFonts w:ascii="David" w:hAnsi="David" w:cs="David"/>
          <w:sz w:val="21"/>
          <w:rtl/>
        </w:rPr>
        <w:t xml:space="preserve">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לבדיקה</w:t>
      </w:r>
    </w:p>
    <w:p w14:paraId="573F6A09" w14:textId="77777777" w:rsidR="003B4DA5" w:rsidRPr="00CB4D24" w:rsidRDefault="00000000" w:rsidP="00CB4D24">
      <w:pPr>
        <w:bidi/>
        <w:spacing w:after="40"/>
        <w:rPr>
          <w:rFonts w:ascii="David" w:hAnsi="David" w:cs="David"/>
        </w:rPr>
      </w:pPr>
      <w:r w:rsidRPr="00CB4D24">
        <w:rPr>
          <w:rFonts w:ascii="David" w:hAnsi="David" w:cs="David"/>
          <w:b/>
          <w:sz w:val="21"/>
          <w:rtl/>
        </w:rPr>
        <w:lastRenderedPageBreak/>
        <w:t xml:space="preserve">פירוט: </w:t>
      </w:r>
      <w:r w:rsidRPr="00CB4D24">
        <w:rPr>
          <w:rFonts w:ascii="David" w:hAnsi="David" w:cs="David"/>
          <w:sz w:val="21"/>
          <w:rtl/>
        </w:rPr>
        <w:t>_____________________________________________</w:t>
      </w:r>
    </w:p>
    <w:p w14:paraId="36D3AD8B" w14:textId="77777777" w:rsidR="003B4DA5" w:rsidRPr="00CB4D24" w:rsidRDefault="00000000" w:rsidP="00CB4D24">
      <w:pPr>
        <w:bidi/>
        <w:spacing w:after="120"/>
        <w:rPr>
          <w:rFonts w:ascii="David" w:hAnsi="David" w:cs="David"/>
        </w:rPr>
      </w:pPr>
      <w:r w:rsidRPr="00CB4D24">
        <w:rPr>
          <w:rFonts w:ascii="David" w:hAnsi="David" w:cs="David"/>
          <w:sz w:val="21"/>
          <w:rtl/>
        </w:rPr>
        <w:t xml:space="preserve">האם יש רכב עסקי המשמש גם לצרכים פרטיים: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כן</w:t>
      </w:r>
      <w:r w:rsidRPr="00CB4D24">
        <w:rPr>
          <w:rFonts w:ascii="David" w:hAnsi="David" w:cs="David"/>
          <w:sz w:val="21"/>
          <w:rtl/>
        </w:rPr>
        <w:t xml:space="preserve">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לא</w:t>
      </w:r>
    </w:p>
    <w:p w14:paraId="71B571E7" w14:textId="77777777" w:rsidR="003B4DA5" w:rsidRPr="00CB4D24" w:rsidRDefault="00000000" w:rsidP="00CB4D24">
      <w:pPr>
        <w:bidi/>
        <w:spacing w:after="120"/>
        <w:rPr>
          <w:rFonts w:ascii="David" w:hAnsi="David" w:cs="David"/>
        </w:rPr>
      </w:pPr>
      <w:r w:rsidRPr="00CB4D24">
        <w:rPr>
          <w:rFonts w:ascii="David" w:hAnsi="David" w:cs="David"/>
          <w:sz w:val="21"/>
          <w:rtl/>
        </w:rPr>
        <w:t xml:space="preserve">האם יש פער בין ההכנסה המדווחת לבין רמת החיים: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כן</w:t>
      </w:r>
      <w:r w:rsidRPr="00CB4D24">
        <w:rPr>
          <w:rFonts w:ascii="David" w:hAnsi="David" w:cs="David"/>
          <w:sz w:val="21"/>
          <w:rtl/>
        </w:rPr>
        <w:t xml:space="preserve">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לא</w:t>
      </w:r>
      <w:r w:rsidRPr="00CB4D24">
        <w:rPr>
          <w:rFonts w:ascii="David" w:hAnsi="David" w:cs="David"/>
          <w:sz w:val="21"/>
          <w:rtl/>
        </w:rPr>
        <w:t xml:space="preserve">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לבדיקה</w:t>
      </w:r>
    </w:p>
    <w:p w14:paraId="58DFA4E6" w14:textId="77777777" w:rsidR="003B4DA5" w:rsidRPr="00CB4D24" w:rsidRDefault="00000000" w:rsidP="00CB4D24">
      <w:pPr>
        <w:bidi/>
        <w:spacing w:after="120"/>
        <w:rPr>
          <w:rFonts w:ascii="David" w:hAnsi="David" w:cs="David"/>
        </w:rPr>
      </w:pPr>
      <w:r w:rsidRPr="00CB4D24">
        <w:rPr>
          <w:rFonts w:ascii="David" w:hAnsi="David" w:cs="David"/>
          <w:sz w:val="21"/>
          <w:rtl/>
        </w:rPr>
        <w:t xml:space="preserve">האם יש מקום לבקש מינוי מומחה כלכלי / רו"ח: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כן</w:t>
      </w:r>
      <w:r w:rsidRPr="00CB4D24">
        <w:rPr>
          <w:rFonts w:ascii="David" w:hAnsi="David" w:cs="David"/>
          <w:sz w:val="21"/>
          <w:rtl/>
        </w:rPr>
        <w:t xml:space="preserve">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לא</w:t>
      </w:r>
    </w:p>
    <w:p w14:paraId="16C600AC" w14:textId="77777777" w:rsidR="003B4DA5" w:rsidRPr="00CB4D24" w:rsidRDefault="00000000" w:rsidP="00CB4D24">
      <w:pPr>
        <w:bidi/>
        <w:spacing w:after="40"/>
        <w:rPr>
          <w:rFonts w:ascii="David" w:hAnsi="David" w:cs="David"/>
        </w:rPr>
      </w:pPr>
      <w:r w:rsidRPr="00CB4D24">
        <w:rPr>
          <w:rFonts w:ascii="David" w:hAnsi="David" w:cs="David"/>
          <w:b/>
          <w:sz w:val="21"/>
          <w:rtl/>
        </w:rPr>
        <w:t xml:space="preserve">הערות עו"ד: </w:t>
      </w:r>
      <w:r w:rsidRPr="00CB4D24">
        <w:rPr>
          <w:rFonts w:ascii="David" w:hAnsi="David" w:cs="David"/>
          <w:sz w:val="21"/>
          <w:rtl/>
        </w:rPr>
        <w:t>_____________________________________________</w:t>
      </w:r>
    </w:p>
    <w:p w14:paraId="4514764A" w14:textId="77777777" w:rsidR="003B4DA5" w:rsidRPr="00CB4D24" w:rsidRDefault="00000000" w:rsidP="00CB4D24">
      <w:pPr>
        <w:pStyle w:val="1"/>
        <w:bidi/>
        <w:spacing w:before="200" w:after="80"/>
        <w:rPr>
          <w:rFonts w:ascii="David" w:hAnsi="David" w:cs="David"/>
        </w:rPr>
      </w:pPr>
      <w:r w:rsidRPr="00CB4D24">
        <w:rPr>
          <w:rFonts w:ascii="David" w:eastAsia="Arial" w:hAnsi="David" w:cs="David"/>
          <w:color w:val="1F4E79"/>
          <w:sz w:val="30"/>
          <w:rtl/>
        </w:rPr>
        <w:t>8. הכנסות מנכסים והון</w:t>
      </w:r>
    </w:p>
    <w:p w14:paraId="3D0ACA60" w14:textId="77777777" w:rsidR="003B4DA5" w:rsidRPr="00CB4D24" w:rsidRDefault="00000000" w:rsidP="00CB4D24">
      <w:pPr>
        <w:bidi/>
        <w:spacing w:after="120"/>
        <w:rPr>
          <w:rFonts w:ascii="David" w:hAnsi="David" w:cs="David"/>
        </w:rPr>
      </w:pPr>
      <w:r w:rsidRPr="00CB4D24">
        <w:rPr>
          <w:rFonts w:ascii="David" w:hAnsi="David" w:cs="David"/>
          <w:sz w:val="21"/>
          <w:rtl/>
        </w:rPr>
        <w:t>יש להתחשב בכלל המקורות הכלכליים של ההורה, ולא רק בשכר עבודה.</w:t>
      </w:r>
    </w:p>
    <w:tbl>
      <w:tblPr>
        <w:tblStyle w:val="aff2"/>
        <w:bidiVisual/>
        <w:tblW w:w="0" w:type="auto"/>
        <w:jc w:val="right"/>
        <w:tblLook w:val="04A0" w:firstRow="1" w:lastRow="0" w:firstColumn="1" w:lastColumn="0" w:noHBand="0" w:noVBand="1"/>
      </w:tblPr>
      <w:tblGrid>
        <w:gridCol w:w="2551"/>
        <w:gridCol w:w="2551"/>
        <w:gridCol w:w="2551"/>
        <w:gridCol w:w="2551"/>
      </w:tblGrid>
      <w:tr w:rsidR="003B4DA5" w:rsidRPr="00CB4D24" w14:paraId="63C009B3" w14:textId="77777777">
        <w:trPr>
          <w:tblHeader/>
          <w:jc w:val="right"/>
        </w:trPr>
        <w:tc>
          <w:tcPr>
            <w:tcW w:w="2551" w:type="dxa"/>
            <w:shd w:val="clear" w:color="auto" w:fill="1F4E79"/>
          </w:tcPr>
          <w:p w14:paraId="6202A861"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6"/>
                <w:rtl/>
              </w:rPr>
              <w:t>מקור הכנסה</w:t>
            </w:r>
          </w:p>
        </w:tc>
        <w:tc>
          <w:tcPr>
            <w:tcW w:w="2551" w:type="dxa"/>
            <w:shd w:val="clear" w:color="auto" w:fill="1F4E79"/>
          </w:tcPr>
          <w:p w14:paraId="1B027379"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6"/>
                <w:rtl/>
              </w:rPr>
              <w:t>הורה א'</w:t>
            </w:r>
          </w:p>
        </w:tc>
        <w:tc>
          <w:tcPr>
            <w:tcW w:w="2551" w:type="dxa"/>
            <w:shd w:val="clear" w:color="auto" w:fill="1F4E79"/>
          </w:tcPr>
          <w:p w14:paraId="4814A174"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6"/>
                <w:rtl/>
              </w:rPr>
              <w:t>הורה ב'</w:t>
            </w:r>
          </w:p>
        </w:tc>
        <w:tc>
          <w:tcPr>
            <w:tcW w:w="2551" w:type="dxa"/>
            <w:shd w:val="clear" w:color="auto" w:fill="1F4E79"/>
          </w:tcPr>
          <w:p w14:paraId="5A82B754"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6"/>
                <w:rtl/>
              </w:rPr>
              <w:t>הערות</w:t>
            </w:r>
          </w:p>
        </w:tc>
      </w:tr>
      <w:tr w:rsidR="003B4DA5" w:rsidRPr="00CB4D24" w14:paraId="4381855C" w14:textId="77777777">
        <w:trPr>
          <w:jc w:val="right"/>
        </w:trPr>
        <w:tc>
          <w:tcPr>
            <w:tcW w:w="2551" w:type="dxa"/>
          </w:tcPr>
          <w:p w14:paraId="5940FF5A" w14:textId="77777777" w:rsidR="003B4DA5" w:rsidRPr="00CB4D24" w:rsidRDefault="00000000" w:rsidP="00CB4D24">
            <w:pPr>
              <w:bidi/>
              <w:spacing w:line="276" w:lineRule="auto"/>
              <w:rPr>
                <w:rFonts w:ascii="David" w:hAnsi="David" w:cs="David"/>
              </w:rPr>
            </w:pPr>
            <w:r w:rsidRPr="00CB4D24">
              <w:rPr>
                <w:rFonts w:ascii="David" w:hAnsi="David" w:cs="David"/>
                <w:sz w:val="16"/>
                <w:rtl/>
              </w:rPr>
              <w:t>דמי שכירות מדירה</w:t>
            </w:r>
          </w:p>
        </w:tc>
        <w:tc>
          <w:tcPr>
            <w:tcW w:w="2551" w:type="dxa"/>
          </w:tcPr>
          <w:p w14:paraId="2D910C0B" w14:textId="77777777" w:rsidR="003B4DA5" w:rsidRPr="00CB4D24" w:rsidRDefault="003B4DA5" w:rsidP="00CB4D24">
            <w:pPr>
              <w:bidi/>
              <w:spacing w:line="276" w:lineRule="auto"/>
              <w:rPr>
                <w:rFonts w:ascii="David" w:hAnsi="David" w:cs="David"/>
              </w:rPr>
            </w:pPr>
          </w:p>
        </w:tc>
        <w:tc>
          <w:tcPr>
            <w:tcW w:w="2551" w:type="dxa"/>
          </w:tcPr>
          <w:p w14:paraId="3087CE80" w14:textId="77777777" w:rsidR="003B4DA5" w:rsidRPr="00CB4D24" w:rsidRDefault="003B4DA5" w:rsidP="00CB4D24">
            <w:pPr>
              <w:bidi/>
              <w:spacing w:line="276" w:lineRule="auto"/>
              <w:rPr>
                <w:rFonts w:ascii="David" w:hAnsi="David" w:cs="David"/>
              </w:rPr>
            </w:pPr>
          </w:p>
        </w:tc>
        <w:tc>
          <w:tcPr>
            <w:tcW w:w="2551" w:type="dxa"/>
          </w:tcPr>
          <w:p w14:paraId="6509C96F" w14:textId="77777777" w:rsidR="003B4DA5" w:rsidRPr="00CB4D24" w:rsidRDefault="003B4DA5" w:rsidP="00CB4D24">
            <w:pPr>
              <w:bidi/>
              <w:spacing w:line="276" w:lineRule="auto"/>
              <w:rPr>
                <w:rFonts w:ascii="David" w:hAnsi="David" w:cs="David"/>
              </w:rPr>
            </w:pPr>
          </w:p>
        </w:tc>
      </w:tr>
      <w:tr w:rsidR="003B4DA5" w:rsidRPr="00CB4D24" w14:paraId="420603B9" w14:textId="77777777">
        <w:trPr>
          <w:jc w:val="right"/>
        </w:trPr>
        <w:tc>
          <w:tcPr>
            <w:tcW w:w="2551" w:type="dxa"/>
          </w:tcPr>
          <w:p w14:paraId="5AE5F2B0" w14:textId="77777777" w:rsidR="003B4DA5" w:rsidRPr="00CB4D24" w:rsidRDefault="00000000" w:rsidP="00CB4D24">
            <w:pPr>
              <w:bidi/>
              <w:spacing w:line="276" w:lineRule="auto"/>
              <w:rPr>
                <w:rFonts w:ascii="David" w:hAnsi="David" w:cs="David"/>
              </w:rPr>
            </w:pPr>
            <w:r w:rsidRPr="00CB4D24">
              <w:rPr>
                <w:rFonts w:ascii="David" w:hAnsi="David" w:cs="David"/>
                <w:sz w:val="16"/>
                <w:rtl/>
              </w:rPr>
              <w:t>דירה בבעלות ללא משכנתא, חיסכון מדור</w:t>
            </w:r>
          </w:p>
        </w:tc>
        <w:tc>
          <w:tcPr>
            <w:tcW w:w="2551" w:type="dxa"/>
          </w:tcPr>
          <w:p w14:paraId="429C22BA" w14:textId="77777777" w:rsidR="003B4DA5" w:rsidRPr="00CB4D24" w:rsidRDefault="003B4DA5" w:rsidP="00CB4D24">
            <w:pPr>
              <w:bidi/>
              <w:spacing w:line="276" w:lineRule="auto"/>
              <w:rPr>
                <w:rFonts w:ascii="David" w:hAnsi="David" w:cs="David"/>
              </w:rPr>
            </w:pPr>
          </w:p>
        </w:tc>
        <w:tc>
          <w:tcPr>
            <w:tcW w:w="2551" w:type="dxa"/>
          </w:tcPr>
          <w:p w14:paraId="7AED1CC6" w14:textId="77777777" w:rsidR="003B4DA5" w:rsidRPr="00CB4D24" w:rsidRDefault="003B4DA5" w:rsidP="00CB4D24">
            <w:pPr>
              <w:bidi/>
              <w:spacing w:line="276" w:lineRule="auto"/>
              <w:rPr>
                <w:rFonts w:ascii="David" w:hAnsi="David" w:cs="David"/>
              </w:rPr>
            </w:pPr>
          </w:p>
        </w:tc>
        <w:tc>
          <w:tcPr>
            <w:tcW w:w="2551" w:type="dxa"/>
          </w:tcPr>
          <w:p w14:paraId="7575C4A6" w14:textId="77777777" w:rsidR="003B4DA5" w:rsidRPr="00CB4D24" w:rsidRDefault="003B4DA5" w:rsidP="00CB4D24">
            <w:pPr>
              <w:bidi/>
              <w:spacing w:line="276" w:lineRule="auto"/>
              <w:rPr>
                <w:rFonts w:ascii="David" w:hAnsi="David" w:cs="David"/>
              </w:rPr>
            </w:pPr>
          </w:p>
        </w:tc>
      </w:tr>
      <w:tr w:rsidR="003B4DA5" w:rsidRPr="00CB4D24" w14:paraId="701BA08A" w14:textId="77777777">
        <w:trPr>
          <w:jc w:val="right"/>
        </w:trPr>
        <w:tc>
          <w:tcPr>
            <w:tcW w:w="2551" w:type="dxa"/>
          </w:tcPr>
          <w:p w14:paraId="7BC9ADF0" w14:textId="77777777" w:rsidR="003B4DA5" w:rsidRPr="00CB4D24" w:rsidRDefault="00000000" w:rsidP="00CB4D24">
            <w:pPr>
              <w:bidi/>
              <w:spacing w:line="276" w:lineRule="auto"/>
              <w:rPr>
                <w:rFonts w:ascii="David" w:hAnsi="David" w:cs="David"/>
              </w:rPr>
            </w:pPr>
            <w:r w:rsidRPr="00CB4D24">
              <w:rPr>
                <w:rFonts w:ascii="David" w:hAnsi="David" w:cs="David"/>
                <w:sz w:val="16"/>
                <w:rtl/>
              </w:rPr>
              <w:t>דירה בבעלות עם משכנתא</w:t>
            </w:r>
          </w:p>
        </w:tc>
        <w:tc>
          <w:tcPr>
            <w:tcW w:w="2551" w:type="dxa"/>
          </w:tcPr>
          <w:p w14:paraId="0322D94F" w14:textId="77777777" w:rsidR="003B4DA5" w:rsidRPr="00CB4D24" w:rsidRDefault="003B4DA5" w:rsidP="00CB4D24">
            <w:pPr>
              <w:bidi/>
              <w:spacing w:line="276" w:lineRule="auto"/>
              <w:rPr>
                <w:rFonts w:ascii="David" w:hAnsi="David" w:cs="David"/>
              </w:rPr>
            </w:pPr>
          </w:p>
        </w:tc>
        <w:tc>
          <w:tcPr>
            <w:tcW w:w="2551" w:type="dxa"/>
          </w:tcPr>
          <w:p w14:paraId="6AF76EC2" w14:textId="77777777" w:rsidR="003B4DA5" w:rsidRPr="00CB4D24" w:rsidRDefault="003B4DA5" w:rsidP="00CB4D24">
            <w:pPr>
              <w:bidi/>
              <w:spacing w:line="276" w:lineRule="auto"/>
              <w:rPr>
                <w:rFonts w:ascii="David" w:hAnsi="David" w:cs="David"/>
              </w:rPr>
            </w:pPr>
          </w:p>
        </w:tc>
        <w:tc>
          <w:tcPr>
            <w:tcW w:w="2551" w:type="dxa"/>
          </w:tcPr>
          <w:p w14:paraId="3160F820" w14:textId="77777777" w:rsidR="003B4DA5" w:rsidRPr="00CB4D24" w:rsidRDefault="003B4DA5" w:rsidP="00CB4D24">
            <w:pPr>
              <w:bidi/>
              <w:spacing w:line="276" w:lineRule="auto"/>
              <w:rPr>
                <w:rFonts w:ascii="David" w:hAnsi="David" w:cs="David"/>
              </w:rPr>
            </w:pPr>
          </w:p>
        </w:tc>
      </w:tr>
      <w:tr w:rsidR="003B4DA5" w:rsidRPr="00CB4D24" w14:paraId="48254854" w14:textId="77777777">
        <w:trPr>
          <w:jc w:val="right"/>
        </w:trPr>
        <w:tc>
          <w:tcPr>
            <w:tcW w:w="2551" w:type="dxa"/>
          </w:tcPr>
          <w:p w14:paraId="6EEAC1D2" w14:textId="77777777" w:rsidR="003B4DA5" w:rsidRPr="00CB4D24" w:rsidRDefault="00000000" w:rsidP="00CB4D24">
            <w:pPr>
              <w:bidi/>
              <w:spacing w:line="276" w:lineRule="auto"/>
              <w:rPr>
                <w:rFonts w:ascii="David" w:hAnsi="David" w:cs="David"/>
              </w:rPr>
            </w:pPr>
            <w:r w:rsidRPr="00CB4D24">
              <w:rPr>
                <w:rFonts w:ascii="David" w:hAnsi="David" w:cs="David"/>
                <w:sz w:val="16"/>
                <w:rtl/>
              </w:rPr>
              <w:t>תיק השקעות</w:t>
            </w:r>
          </w:p>
        </w:tc>
        <w:tc>
          <w:tcPr>
            <w:tcW w:w="2551" w:type="dxa"/>
          </w:tcPr>
          <w:p w14:paraId="3F1A8083" w14:textId="77777777" w:rsidR="003B4DA5" w:rsidRPr="00CB4D24" w:rsidRDefault="003B4DA5" w:rsidP="00CB4D24">
            <w:pPr>
              <w:bidi/>
              <w:spacing w:line="276" w:lineRule="auto"/>
              <w:rPr>
                <w:rFonts w:ascii="David" w:hAnsi="David" w:cs="David"/>
              </w:rPr>
            </w:pPr>
          </w:p>
        </w:tc>
        <w:tc>
          <w:tcPr>
            <w:tcW w:w="2551" w:type="dxa"/>
          </w:tcPr>
          <w:p w14:paraId="76C0F8BA" w14:textId="77777777" w:rsidR="003B4DA5" w:rsidRPr="00CB4D24" w:rsidRDefault="003B4DA5" w:rsidP="00CB4D24">
            <w:pPr>
              <w:bidi/>
              <w:spacing w:line="276" w:lineRule="auto"/>
              <w:rPr>
                <w:rFonts w:ascii="David" w:hAnsi="David" w:cs="David"/>
              </w:rPr>
            </w:pPr>
          </w:p>
        </w:tc>
        <w:tc>
          <w:tcPr>
            <w:tcW w:w="2551" w:type="dxa"/>
          </w:tcPr>
          <w:p w14:paraId="64130149" w14:textId="77777777" w:rsidR="003B4DA5" w:rsidRPr="00CB4D24" w:rsidRDefault="003B4DA5" w:rsidP="00CB4D24">
            <w:pPr>
              <w:bidi/>
              <w:spacing w:line="276" w:lineRule="auto"/>
              <w:rPr>
                <w:rFonts w:ascii="David" w:hAnsi="David" w:cs="David"/>
              </w:rPr>
            </w:pPr>
          </w:p>
        </w:tc>
      </w:tr>
      <w:tr w:rsidR="003B4DA5" w:rsidRPr="00CB4D24" w14:paraId="7CF3F402" w14:textId="77777777">
        <w:trPr>
          <w:jc w:val="right"/>
        </w:trPr>
        <w:tc>
          <w:tcPr>
            <w:tcW w:w="2551" w:type="dxa"/>
          </w:tcPr>
          <w:p w14:paraId="59548D30" w14:textId="77777777" w:rsidR="003B4DA5" w:rsidRPr="00CB4D24" w:rsidRDefault="00000000" w:rsidP="00CB4D24">
            <w:pPr>
              <w:bidi/>
              <w:spacing w:line="276" w:lineRule="auto"/>
              <w:rPr>
                <w:rFonts w:ascii="David" w:hAnsi="David" w:cs="David"/>
              </w:rPr>
            </w:pPr>
            <w:r w:rsidRPr="00CB4D24">
              <w:rPr>
                <w:rFonts w:ascii="David" w:hAnsi="David" w:cs="David"/>
                <w:sz w:val="16"/>
                <w:rtl/>
              </w:rPr>
              <w:t>ריבית / פיקדונות</w:t>
            </w:r>
          </w:p>
        </w:tc>
        <w:tc>
          <w:tcPr>
            <w:tcW w:w="2551" w:type="dxa"/>
          </w:tcPr>
          <w:p w14:paraId="1BB96001" w14:textId="77777777" w:rsidR="003B4DA5" w:rsidRPr="00CB4D24" w:rsidRDefault="003B4DA5" w:rsidP="00CB4D24">
            <w:pPr>
              <w:bidi/>
              <w:spacing w:line="276" w:lineRule="auto"/>
              <w:rPr>
                <w:rFonts w:ascii="David" w:hAnsi="David" w:cs="David"/>
              </w:rPr>
            </w:pPr>
          </w:p>
        </w:tc>
        <w:tc>
          <w:tcPr>
            <w:tcW w:w="2551" w:type="dxa"/>
          </w:tcPr>
          <w:p w14:paraId="31A4B99E" w14:textId="77777777" w:rsidR="003B4DA5" w:rsidRPr="00CB4D24" w:rsidRDefault="003B4DA5" w:rsidP="00CB4D24">
            <w:pPr>
              <w:bidi/>
              <w:spacing w:line="276" w:lineRule="auto"/>
              <w:rPr>
                <w:rFonts w:ascii="David" w:hAnsi="David" w:cs="David"/>
              </w:rPr>
            </w:pPr>
          </w:p>
        </w:tc>
        <w:tc>
          <w:tcPr>
            <w:tcW w:w="2551" w:type="dxa"/>
          </w:tcPr>
          <w:p w14:paraId="17719F2B" w14:textId="77777777" w:rsidR="003B4DA5" w:rsidRPr="00CB4D24" w:rsidRDefault="003B4DA5" w:rsidP="00CB4D24">
            <w:pPr>
              <w:bidi/>
              <w:spacing w:line="276" w:lineRule="auto"/>
              <w:rPr>
                <w:rFonts w:ascii="David" w:hAnsi="David" w:cs="David"/>
              </w:rPr>
            </w:pPr>
          </w:p>
        </w:tc>
      </w:tr>
      <w:tr w:rsidR="003B4DA5" w:rsidRPr="00CB4D24" w14:paraId="3E6A0E7A" w14:textId="77777777">
        <w:trPr>
          <w:jc w:val="right"/>
        </w:trPr>
        <w:tc>
          <w:tcPr>
            <w:tcW w:w="2551" w:type="dxa"/>
          </w:tcPr>
          <w:p w14:paraId="35E4E431" w14:textId="77777777" w:rsidR="003B4DA5" w:rsidRPr="00CB4D24" w:rsidRDefault="00000000" w:rsidP="00CB4D24">
            <w:pPr>
              <w:bidi/>
              <w:spacing w:line="276" w:lineRule="auto"/>
              <w:rPr>
                <w:rFonts w:ascii="David" w:hAnsi="David" w:cs="David"/>
              </w:rPr>
            </w:pPr>
            <w:r w:rsidRPr="00CB4D24">
              <w:rPr>
                <w:rFonts w:ascii="David" w:hAnsi="David" w:cs="David"/>
                <w:sz w:val="16"/>
                <w:rtl/>
              </w:rPr>
              <w:t>דיבידנדים</w:t>
            </w:r>
          </w:p>
        </w:tc>
        <w:tc>
          <w:tcPr>
            <w:tcW w:w="2551" w:type="dxa"/>
          </w:tcPr>
          <w:p w14:paraId="29130232" w14:textId="77777777" w:rsidR="003B4DA5" w:rsidRPr="00CB4D24" w:rsidRDefault="003B4DA5" w:rsidP="00CB4D24">
            <w:pPr>
              <w:bidi/>
              <w:spacing w:line="276" w:lineRule="auto"/>
              <w:rPr>
                <w:rFonts w:ascii="David" w:hAnsi="David" w:cs="David"/>
              </w:rPr>
            </w:pPr>
          </w:p>
        </w:tc>
        <w:tc>
          <w:tcPr>
            <w:tcW w:w="2551" w:type="dxa"/>
          </w:tcPr>
          <w:p w14:paraId="5947FC33" w14:textId="77777777" w:rsidR="003B4DA5" w:rsidRPr="00CB4D24" w:rsidRDefault="003B4DA5" w:rsidP="00CB4D24">
            <w:pPr>
              <w:bidi/>
              <w:spacing w:line="276" w:lineRule="auto"/>
              <w:rPr>
                <w:rFonts w:ascii="David" w:hAnsi="David" w:cs="David"/>
              </w:rPr>
            </w:pPr>
          </w:p>
        </w:tc>
        <w:tc>
          <w:tcPr>
            <w:tcW w:w="2551" w:type="dxa"/>
          </w:tcPr>
          <w:p w14:paraId="39A307AB" w14:textId="77777777" w:rsidR="003B4DA5" w:rsidRPr="00CB4D24" w:rsidRDefault="003B4DA5" w:rsidP="00CB4D24">
            <w:pPr>
              <w:bidi/>
              <w:spacing w:line="276" w:lineRule="auto"/>
              <w:rPr>
                <w:rFonts w:ascii="David" w:hAnsi="David" w:cs="David"/>
              </w:rPr>
            </w:pPr>
          </w:p>
        </w:tc>
      </w:tr>
      <w:tr w:rsidR="003B4DA5" w:rsidRPr="00CB4D24" w14:paraId="411665DD" w14:textId="77777777">
        <w:trPr>
          <w:jc w:val="right"/>
        </w:trPr>
        <w:tc>
          <w:tcPr>
            <w:tcW w:w="2551" w:type="dxa"/>
          </w:tcPr>
          <w:p w14:paraId="05BA329E" w14:textId="77777777" w:rsidR="003B4DA5" w:rsidRPr="00CB4D24" w:rsidRDefault="00000000" w:rsidP="00CB4D24">
            <w:pPr>
              <w:bidi/>
              <w:spacing w:line="276" w:lineRule="auto"/>
              <w:rPr>
                <w:rFonts w:ascii="David" w:hAnsi="David" w:cs="David"/>
              </w:rPr>
            </w:pPr>
            <w:r w:rsidRPr="00CB4D24">
              <w:rPr>
                <w:rFonts w:ascii="David" w:hAnsi="David" w:cs="David"/>
                <w:sz w:val="16"/>
                <w:rtl/>
              </w:rPr>
              <w:t>מניות</w:t>
            </w:r>
          </w:p>
        </w:tc>
        <w:tc>
          <w:tcPr>
            <w:tcW w:w="2551" w:type="dxa"/>
          </w:tcPr>
          <w:p w14:paraId="53349823" w14:textId="77777777" w:rsidR="003B4DA5" w:rsidRPr="00CB4D24" w:rsidRDefault="003B4DA5" w:rsidP="00CB4D24">
            <w:pPr>
              <w:bidi/>
              <w:spacing w:line="276" w:lineRule="auto"/>
              <w:rPr>
                <w:rFonts w:ascii="David" w:hAnsi="David" w:cs="David"/>
              </w:rPr>
            </w:pPr>
          </w:p>
        </w:tc>
        <w:tc>
          <w:tcPr>
            <w:tcW w:w="2551" w:type="dxa"/>
          </w:tcPr>
          <w:p w14:paraId="23BD4E29" w14:textId="77777777" w:rsidR="003B4DA5" w:rsidRPr="00CB4D24" w:rsidRDefault="003B4DA5" w:rsidP="00CB4D24">
            <w:pPr>
              <w:bidi/>
              <w:spacing w:line="276" w:lineRule="auto"/>
              <w:rPr>
                <w:rFonts w:ascii="David" w:hAnsi="David" w:cs="David"/>
              </w:rPr>
            </w:pPr>
          </w:p>
        </w:tc>
        <w:tc>
          <w:tcPr>
            <w:tcW w:w="2551" w:type="dxa"/>
          </w:tcPr>
          <w:p w14:paraId="306C2D66" w14:textId="77777777" w:rsidR="003B4DA5" w:rsidRPr="00CB4D24" w:rsidRDefault="003B4DA5" w:rsidP="00CB4D24">
            <w:pPr>
              <w:bidi/>
              <w:spacing w:line="276" w:lineRule="auto"/>
              <w:rPr>
                <w:rFonts w:ascii="David" w:hAnsi="David" w:cs="David"/>
              </w:rPr>
            </w:pPr>
          </w:p>
        </w:tc>
      </w:tr>
      <w:tr w:rsidR="003B4DA5" w:rsidRPr="00CB4D24" w14:paraId="575DFD84" w14:textId="77777777">
        <w:trPr>
          <w:jc w:val="right"/>
        </w:trPr>
        <w:tc>
          <w:tcPr>
            <w:tcW w:w="2551" w:type="dxa"/>
          </w:tcPr>
          <w:p w14:paraId="134EB7E3" w14:textId="77777777" w:rsidR="003B4DA5" w:rsidRPr="00CB4D24" w:rsidRDefault="00000000" w:rsidP="00CB4D24">
            <w:pPr>
              <w:bidi/>
              <w:spacing w:line="276" w:lineRule="auto"/>
              <w:rPr>
                <w:rFonts w:ascii="David" w:hAnsi="David" w:cs="David"/>
              </w:rPr>
            </w:pPr>
            <w:r w:rsidRPr="00CB4D24">
              <w:rPr>
                <w:rFonts w:ascii="David" w:hAnsi="David" w:cs="David"/>
                <w:sz w:val="16"/>
                <w:rtl/>
              </w:rPr>
              <w:t>אופציות</w:t>
            </w:r>
          </w:p>
        </w:tc>
        <w:tc>
          <w:tcPr>
            <w:tcW w:w="2551" w:type="dxa"/>
          </w:tcPr>
          <w:p w14:paraId="4DF148D2" w14:textId="77777777" w:rsidR="003B4DA5" w:rsidRPr="00CB4D24" w:rsidRDefault="003B4DA5" w:rsidP="00CB4D24">
            <w:pPr>
              <w:bidi/>
              <w:spacing w:line="276" w:lineRule="auto"/>
              <w:rPr>
                <w:rFonts w:ascii="David" w:hAnsi="David" w:cs="David"/>
              </w:rPr>
            </w:pPr>
          </w:p>
        </w:tc>
        <w:tc>
          <w:tcPr>
            <w:tcW w:w="2551" w:type="dxa"/>
          </w:tcPr>
          <w:p w14:paraId="3C837376" w14:textId="77777777" w:rsidR="003B4DA5" w:rsidRPr="00CB4D24" w:rsidRDefault="003B4DA5" w:rsidP="00CB4D24">
            <w:pPr>
              <w:bidi/>
              <w:spacing w:line="276" w:lineRule="auto"/>
              <w:rPr>
                <w:rFonts w:ascii="David" w:hAnsi="David" w:cs="David"/>
              </w:rPr>
            </w:pPr>
          </w:p>
        </w:tc>
        <w:tc>
          <w:tcPr>
            <w:tcW w:w="2551" w:type="dxa"/>
          </w:tcPr>
          <w:p w14:paraId="19F1412C" w14:textId="77777777" w:rsidR="003B4DA5" w:rsidRPr="00CB4D24" w:rsidRDefault="003B4DA5" w:rsidP="00CB4D24">
            <w:pPr>
              <w:bidi/>
              <w:spacing w:line="276" w:lineRule="auto"/>
              <w:rPr>
                <w:rFonts w:ascii="David" w:hAnsi="David" w:cs="David"/>
              </w:rPr>
            </w:pPr>
          </w:p>
        </w:tc>
      </w:tr>
      <w:tr w:rsidR="003B4DA5" w:rsidRPr="00CB4D24" w14:paraId="247642F5" w14:textId="77777777">
        <w:trPr>
          <w:jc w:val="right"/>
        </w:trPr>
        <w:tc>
          <w:tcPr>
            <w:tcW w:w="2551" w:type="dxa"/>
          </w:tcPr>
          <w:p w14:paraId="4BD38433" w14:textId="77777777" w:rsidR="003B4DA5" w:rsidRPr="00CB4D24" w:rsidRDefault="00000000" w:rsidP="00CB4D24">
            <w:pPr>
              <w:bidi/>
              <w:spacing w:line="276" w:lineRule="auto"/>
              <w:rPr>
                <w:rFonts w:ascii="David" w:hAnsi="David" w:cs="David"/>
              </w:rPr>
            </w:pPr>
            <w:r w:rsidRPr="00CB4D24">
              <w:rPr>
                <w:rFonts w:ascii="David" w:hAnsi="David" w:cs="David"/>
                <w:sz w:val="16"/>
                <w:rtl/>
              </w:rPr>
              <w:t>קרנות השתלמות נזילות</w:t>
            </w:r>
          </w:p>
        </w:tc>
        <w:tc>
          <w:tcPr>
            <w:tcW w:w="2551" w:type="dxa"/>
          </w:tcPr>
          <w:p w14:paraId="0C836ACD" w14:textId="77777777" w:rsidR="003B4DA5" w:rsidRPr="00CB4D24" w:rsidRDefault="003B4DA5" w:rsidP="00CB4D24">
            <w:pPr>
              <w:bidi/>
              <w:spacing w:line="276" w:lineRule="auto"/>
              <w:rPr>
                <w:rFonts w:ascii="David" w:hAnsi="David" w:cs="David"/>
              </w:rPr>
            </w:pPr>
          </w:p>
        </w:tc>
        <w:tc>
          <w:tcPr>
            <w:tcW w:w="2551" w:type="dxa"/>
          </w:tcPr>
          <w:p w14:paraId="28A4FEE2" w14:textId="77777777" w:rsidR="003B4DA5" w:rsidRPr="00CB4D24" w:rsidRDefault="003B4DA5" w:rsidP="00CB4D24">
            <w:pPr>
              <w:bidi/>
              <w:spacing w:line="276" w:lineRule="auto"/>
              <w:rPr>
                <w:rFonts w:ascii="David" w:hAnsi="David" w:cs="David"/>
              </w:rPr>
            </w:pPr>
          </w:p>
        </w:tc>
        <w:tc>
          <w:tcPr>
            <w:tcW w:w="2551" w:type="dxa"/>
          </w:tcPr>
          <w:p w14:paraId="5CD2F7B8" w14:textId="77777777" w:rsidR="003B4DA5" w:rsidRPr="00CB4D24" w:rsidRDefault="003B4DA5" w:rsidP="00CB4D24">
            <w:pPr>
              <w:bidi/>
              <w:spacing w:line="276" w:lineRule="auto"/>
              <w:rPr>
                <w:rFonts w:ascii="David" w:hAnsi="David" w:cs="David"/>
              </w:rPr>
            </w:pPr>
          </w:p>
        </w:tc>
      </w:tr>
      <w:tr w:rsidR="003B4DA5" w:rsidRPr="00CB4D24" w14:paraId="3D3C5809" w14:textId="77777777">
        <w:trPr>
          <w:jc w:val="right"/>
        </w:trPr>
        <w:tc>
          <w:tcPr>
            <w:tcW w:w="2551" w:type="dxa"/>
          </w:tcPr>
          <w:p w14:paraId="67F3872B" w14:textId="77777777" w:rsidR="003B4DA5" w:rsidRPr="00CB4D24" w:rsidRDefault="00000000" w:rsidP="00CB4D24">
            <w:pPr>
              <w:bidi/>
              <w:spacing w:line="276" w:lineRule="auto"/>
              <w:rPr>
                <w:rFonts w:ascii="David" w:hAnsi="David" w:cs="David"/>
              </w:rPr>
            </w:pPr>
            <w:r w:rsidRPr="00CB4D24">
              <w:rPr>
                <w:rFonts w:ascii="David" w:hAnsi="David" w:cs="David"/>
                <w:sz w:val="16"/>
                <w:rtl/>
              </w:rPr>
              <w:t>קופות גמל נזילות</w:t>
            </w:r>
          </w:p>
        </w:tc>
        <w:tc>
          <w:tcPr>
            <w:tcW w:w="2551" w:type="dxa"/>
          </w:tcPr>
          <w:p w14:paraId="0495787B" w14:textId="77777777" w:rsidR="003B4DA5" w:rsidRPr="00CB4D24" w:rsidRDefault="003B4DA5" w:rsidP="00CB4D24">
            <w:pPr>
              <w:bidi/>
              <w:spacing w:line="276" w:lineRule="auto"/>
              <w:rPr>
                <w:rFonts w:ascii="David" w:hAnsi="David" w:cs="David"/>
              </w:rPr>
            </w:pPr>
          </w:p>
        </w:tc>
        <w:tc>
          <w:tcPr>
            <w:tcW w:w="2551" w:type="dxa"/>
          </w:tcPr>
          <w:p w14:paraId="753BC3D2" w14:textId="77777777" w:rsidR="003B4DA5" w:rsidRPr="00CB4D24" w:rsidRDefault="003B4DA5" w:rsidP="00CB4D24">
            <w:pPr>
              <w:bidi/>
              <w:spacing w:line="276" w:lineRule="auto"/>
              <w:rPr>
                <w:rFonts w:ascii="David" w:hAnsi="David" w:cs="David"/>
              </w:rPr>
            </w:pPr>
          </w:p>
        </w:tc>
        <w:tc>
          <w:tcPr>
            <w:tcW w:w="2551" w:type="dxa"/>
          </w:tcPr>
          <w:p w14:paraId="10D457E3" w14:textId="77777777" w:rsidR="003B4DA5" w:rsidRPr="00CB4D24" w:rsidRDefault="003B4DA5" w:rsidP="00CB4D24">
            <w:pPr>
              <w:bidi/>
              <w:spacing w:line="276" w:lineRule="auto"/>
              <w:rPr>
                <w:rFonts w:ascii="David" w:hAnsi="David" w:cs="David"/>
              </w:rPr>
            </w:pPr>
          </w:p>
        </w:tc>
      </w:tr>
      <w:tr w:rsidR="003B4DA5" w:rsidRPr="00CB4D24" w14:paraId="27157FC2" w14:textId="77777777">
        <w:trPr>
          <w:jc w:val="right"/>
        </w:trPr>
        <w:tc>
          <w:tcPr>
            <w:tcW w:w="2551" w:type="dxa"/>
          </w:tcPr>
          <w:p w14:paraId="4F0A306E" w14:textId="77777777" w:rsidR="003B4DA5" w:rsidRPr="00CB4D24" w:rsidRDefault="00000000" w:rsidP="00CB4D24">
            <w:pPr>
              <w:bidi/>
              <w:spacing w:line="276" w:lineRule="auto"/>
              <w:rPr>
                <w:rFonts w:ascii="David" w:hAnsi="David" w:cs="David"/>
              </w:rPr>
            </w:pPr>
            <w:r w:rsidRPr="00CB4D24">
              <w:rPr>
                <w:rFonts w:ascii="David" w:hAnsi="David" w:cs="David"/>
                <w:sz w:val="16"/>
                <w:rtl/>
              </w:rPr>
              <w:t>הכנסות מחו"ל</w:t>
            </w:r>
          </w:p>
        </w:tc>
        <w:tc>
          <w:tcPr>
            <w:tcW w:w="2551" w:type="dxa"/>
          </w:tcPr>
          <w:p w14:paraId="54F0B9A9" w14:textId="77777777" w:rsidR="003B4DA5" w:rsidRPr="00CB4D24" w:rsidRDefault="003B4DA5" w:rsidP="00CB4D24">
            <w:pPr>
              <w:bidi/>
              <w:spacing w:line="276" w:lineRule="auto"/>
              <w:rPr>
                <w:rFonts w:ascii="David" w:hAnsi="David" w:cs="David"/>
              </w:rPr>
            </w:pPr>
          </w:p>
        </w:tc>
        <w:tc>
          <w:tcPr>
            <w:tcW w:w="2551" w:type="dxa"/>
          </w:tcPr>
          <w:p w14:paraId="320F7019" w14:textId="77777777" w:rsidR="003B4DA5" w:rsidRPr="00CB4D24" w:rsidRDefault="003B4DA5" w:rsidP="00CB4D24">
            <w:pPr>
              <w:bidi/>
              <w:spacing w:line="276" w:lineRule="auto"/>
              <w:rPr>
                <w:rFonts w:ascii="David" w:hAnsi="David" w:cs="David"/>
              </w:rPr>
            </w:pPr>
          </w:p>
        </w:tc>
        <w:tc>
          <w:tcPr>
            <w:tcW w:w="2551" w:type="dxa"/>
          </w:tcPr>
          <w:p w14:paraId="154C318C" w14:textId="77777777" w:rsidR="003B4DA5" w:rsidRPr="00CB4D24" w:rsidRDefault="003B4DA5" w:rsidP="00CB4D24">
            <w:pPr>
              <w:bidi/>
              <w:spacing w:line="276" w:lineRule="auto"/>
              <w:rPr>
                <w:rFonts w:ascii="David" w:hAnsi="David" w:cs="David"/>
              </w:rPr>
            </w:pPr>
          </w:p>
        </w:tc>
      </w:tr>
      <w:tr w:rsidR="003B4DA5" w:rsidRPr="00CB4D24" w14:paraId="2CDA96F9" w14:textId="77777777">
        <w:trPr>
          <w:jc w:val="right"/>
        </w:trPr>
        <w:tc>
          <w:tcPr>
            <w:tcW w:w="2551" w:type="dxa"/>
          </w:tcPr>
          <w:p w14:paraId="7ED2FC48" w14:textId="77777777" w:rsidR="003B4DA5" w:rsidRPr="00CB4D24" w:rsidRDefault="00000000" w:rsidP="00CB4D24">
            <w:pPr>
              <w:bidi/>
              <w:spacing w:line="276" w:lineRule="auto"/>
              <w:rPr>
                <w:rFonts w:ascii="David" w:hAnsi="David" w:cs="David"/>
              </w:rPr>
            </w:pPr>
            <w:r w:rsidRPr="00CB4D24">
              <w:rPr>
                <w:rFonts w:ascii="David" w:hAnsi="David" w:cs="David"/>
                <w:sz w:val="16"/>
                <w:rtl/>
              </w:rPr>
              <w:t>עזרה קבועה מבני משפחה</w:t>
            </w:r>
          </w:p>
        </w:tc>
        <w:tc>
          <w:tcPr>
            <w:tcW w:w="2551" w:type="dxa"/>
          </w:tcPr>
          <w:p w14:paraId="7F2548F1" w14:textId="77777777" w:rsidR="003B4DA5" w:rsidRPr="00CB4D24" w:rsidRDefault="003B4DA5" w:rsidP="00CB4D24">
            <w:pPr>
              <w:bidi/>
              <w:spacing w:line="276" w:lineRule="auto"/>
              <w:rPr>
                <w:rFonts w:ascii="David" w:hAnsi="David" w:cs="David"/>
              </w:rPr>
            </w:pPr>
          </w:p>
        </w:tc>
        <w:tc>
          <w:tcPr>
            <w:tcW w:w="2551" w:type="dxa"/>
          </w:tcPr>
          <w:p w14:paraId="546C503E" w14:textId="77777777" w:rsidR="003B4DA5" w:rsidRPr="00CB4D24" w:rsidRDefault="003B4DA5" w:rsidP="00CB4D24">
            <w:pPr>
              <w:bidi/>
              <w:spacing w:line="276" w:lineRule="auto"/>
              <w:rPr>
                <w:rFonts w:ascii="David" w:hAnsi="David" w:cs="David"/>
              </w:rPr>
            </w:pPr>
          </w:p>
        </w:tc>
        <w:tc>
          <w:tcPr>
            <w:tcW w:w="2551" w:type="dxa"/>
          </w:tcPr>
          <w:p w14:paraId="5A4F3CC1" w14:textId="77777777" w:rsidR="003B4DA5" w:rsidRPr="00CB4D24" w:rsidRDefault="003B4DA5" w:rsidP="00CB4D24">
            <w:pPr>
              <w:bidi/>
              <w:spacing w:line="276" w:lineRule="auto"/>
              <w:rPr>
                <w:rFonts w:ascii="David" w:hAnsi="David" w:cs="David"/>
              </w:rPr>
            </w:pPr>
          </w:p>
        </w:tc>
      </w:tr>
      <w:tr w:rsidR="003B4DA5" w:rsidRPr="00CB4D24" w14:paraId="0182A680" w14:textId="77777777">
        <w:trPr>
          <w:jc w:val="right"/>
        </w:trPr>
        <w:tc>
          <w:tcPr>
            <w:tcW w:w="2551" w:type="dxa"/>
          </w:tcPr>
          <w:p w14:paraId="58DEA6A5" w14:textId="77777777" w:rsidR="003B4DA5" w:rsidRPr="00CB4D24" w:rsidRDefault="00000000" w:rsidP="00CB4D24">
            <w:pPr>
              <w:bidi/>
              <w:spacing w:line="276" w:lineRule="auto"/>
              <w:rPr>
                <w:rFonts w:ascii="David" w:hAnsi="David" w:cs="David"/>
              </w:rPr>
            </w:pPr>
            <w:r w:rsidRPr="00CB4D24">
              <w:rPr>
                <w:rFonts w:ascii="David" w:hAnsi="David" w:cs="David"/>
                <w:sz w:val="16"/>
                <w:rtl/>
              </w:rPr>
              <w:t>אחר</w:t>
            </w:r>
          </w:p>
        </w:tc>
        <w:tc>
          <w:tcPr>
            <w:tcW w:w="2551" w:type="dxa"/>
          </w:tcPr>
          <w:p w14:paraId="70AC0020" w14:textId="77777777" w:rsidR="003B4DA5" w:rsidRPr="00CB4D24" w:rsidRDefault="003B4DA5" w:rsidP="00CB4D24">
            <w:pPr>
              <w:bidi/>
              <w:spacing w:line="276" w:lineRule="auto"/>
              <w:rPr>
                <w:rFonts w:ascii="David" w:hAnsi="David" w:cs="David"/>
              </w:rPr>
            </w:pPr>
          </w:p>
        </w:tc>
        <w:tc>
          <w:tcPr>
            <w:tcW w:w="2551" w:type="dxa"/>
          </w:tcPr>
          <w:p w14:paraId="118DB2F4" w14:textId="77777777" w:rsidR="003B4DA5" w:rsidRPr="00CB4D24" w:rsidRDefault="003B4DA5" w:rsidP="00CB4D24">
            <w:pPr>
              <w:bidi/>
              <w:spacing w:line="276" w:lineRule="auto"/>
              <w:rPr>
                <w:rFonts w:ascii="David" w:hAnsi="David" w:cs="David"/>
              </w:rPr>
            </w:pPr>
          </w:p>
        </w:tc>
        <w:tc>
          <w:tcPr>
            <w:tcW w:w="2551" w:type="dxa"/>
          </w:tcPr>
          <w:p w14:paraId="041700B4" w14:textId="77777777" w:rsidR="003B4DA5" w:rsidRPr="00CB4D24" w:rsidRDefault="003B4DA5" w:rsidP="00CB4D24">
            <w:pPr>
              <w:bidi/>
              <w:spacing w:line="276" w:lineRule="auto"/>
              <w:rPr>
                <w:rFonts w:ascii="David" w:hAnsi="David" w:cs="David"/>
              </w:rPr>
            </w:pPr>
          </w:p>
        </w:tc>
      </w:tr>
    </w:tbl>
    <w:p w14:paraId="0C3A3D51" w14:textId="77777777" w:rsidR="003B4DA5" w:rsidRPr="00CB4D24" w:rsidRDefault="003B4DA5" w:rsidP="00CB4D24">
      <w:pPr>
        <w:bidi/>
        <w:rPr>
          <w:rFonts w:ascii="David" w:hAnsi="David" w:cs="David"/>
        </w:rPr>
      </w:pPr>
    </w:p>
    <w:p w14:paraId="314F0479" w14:textId="77777777" w:rsidR="003B4DA5" w:rsidRPr="00CB4D24" w:rsidRDefault="00000000" w:rsidP="00CB4D24">
      <w:pPr>
        <w:bidi/>
        <w:spacing w:after="120"/>
        <w:rPr>
          <w:rFonts w:ascii="David" w:hAnsi="David" w:cs="David"/>
        </w:rPr>
      </w:pPr>
      <w:r w:rsidRPr="00CB4D24">
        <w:rPr>
          <w:rFonts w:ascii="David" w:hAnsi="David" w:cs="David"/>
          <w:sz w:val="21"/>
          <w:rtl/>
        </w:rPr>
        <w:t xml:space="preserve">האם יש נכס הרשום על שם בן משפחה אך משמש את אחד ההורים: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כן</w:t>
      </w:r>
      <w:r w:rsidRPr="00CB4D24">
        <w:rPr>
          <w:rFonts w:ascii="David" w:hAnsi="David" w:cs="David"/>
          <w:sz w:val="21"/>
          <w:rtl/>
        </w:rPr>
        <w:t xml:space="preserve">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לא</w:t>
      </w:r>
      <w:r w:rsidRPr="00CB4D24">
        <w:rPr>
          <w:rFonts w:ascii="David" w:hAnsi="David" w:cs="David"/>
          <w:sz w:val="21"/>
          <w:rtl/>
        </w:rPr>
        <w:t xml:space="preserve">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לבדיקה</w:t>
      </w:r>
    </w:p>
    <w:p w14:paraId="3F6B7634" w14:textId="77777777" w:rsidR="003B4DA5" w:rsidRPr="00CB4D24" w:rsidRDefault="00000000" w:rsidP="00CB4D24">
      <w:pPr>
        <w:bidi/>
        <w:spacing w:after="40"/>
        <w:rPr>
          <w:rFonts w:ascii="David" w:hAnsi="David" w:cs="David"/>
        </w:rPr>
      </w:pPr>
      <w:r w:rsidRPr="00CB4D24">
        <w:rPr>
          <w:rFonts w:ascii="David" w:hAnsi="David" w:cs="David"/>
          <w:b/>
          <w:sz w:val="21"/>
          <w:rtl/>
        </w:rPr>
        <w:t xml:space="preserve">פירוט: </w:t>
      </w:r>
      <w:r w:rsidRPr="00CB4D24">
        <w:rPr>
          <w:rFonts w:ascii="David" w:hAnsi="David" w:cs="David"/>
          <w:sz w:val="21"/>
          <w:rtl/>
        </w:rPr>
        <w:t>_____________________________________________</w:t>
      </w:r>
    </w:p>
    <w:p w14:paraId="18A27BBA" w14:textId="77777777" w:rsidR="003B4DA5" w:rsidRPr="00CB4D24" w:rsidRDefault="00000000" w:rsidP="00CB4D24">
      <w:pPr>
        <w:pStyle w:val="1"/>
        <w:bidi/>
        <w:spacing w:before="200" w:after="80"/>
        <w:rPr>
          <w:rFonts w:ascii="David" w:hAnsi="David" w:cs="David"/>
        </w:rPr>
      </w:pPr>
      <w:r w:rsidRPr="00CB4D24">
        <w:rPr>
          <w:rFonts w:ascii="David" w:eastAsia="Arial" w:hAnsi="David" w:cs="David"/>
          <w:color w:val="1F4E79"/>
          <w:sz w:val="30"/>
          <w:rtl/>
        </w:rPr>
        <w:t>9. קצבאות ותשלומים קבועים</w:t>
      </w:r>
    </w:p>
    <w:p w14:paraId="2C714DA9" w14:textId="77777777" w:rsidR="003B4DA5" w:rsidRPr="00CB4D24" w:rsidRDefault="00000000" w:rsidP="00CB4D24">
      <w:pPr>
        <w:bidi/>
        <w:spacing w:after="120"/>
        <w:rPr>
          <w:rFonts w:ascii="David" w:hAnsi="David" w:cs="David"/>
        </w:rPr>
      </w:pPr>
      <w:r w:rsidRPr="00CB4D24">
        <w:rPr>
          <w:rFonts w:ascii="David" w:hAnsi="David" w:cs="David"/>
          <w:sz w:val="21"/>
          <w:rtl/>
        </w:rPr>
        <w:t>יש להבחין בין קצבה המחליפה הכנסה של ההורה לבין קצבה שנועדה לצרכי הילד.</w:t>
      </w:r>
    </w:p>
    <w:tbl>
      <w:tblPr>
        <w:tblStyle w:val="aff2"/>
        <w:bidiVisual/>
        <w:tblW w:w="0" w:type="auto"/>
        <w:jc w:val="right"/>
        <w:tblLook w:val="04A0" w:firstRow="1" w:lastRow="0" w:firstColumn="1" w:lastColumn="0" w:noHBand="0" w:noVBand="1"/>
      </w:tblPr>
      <w:tblGrid>
        <w:gridCol w:w="2041"/>
        <w:gridCol w:w="2041"/>
        <w:gridCol w:w="2041"/>
        <w:gridCol w:w="2041"/>
        <w:gridCol w:w="2041"/>
      </w:tblGrid>
      <w:tr w:rsidR="003B4DA5" w:rsidRPr="00CB4D24" w14:paraId="6E58935B" w14:textId="77777777">
        <w:trPr>
          <w:tblHeader/>
          <w:jc w:val="right"/>
        </w:trPr>
        <w:tc>
          <w:tcPr>
            <w:tcW w:w="2041" w:type="dxa"/>
            <w:shd w:val="clear" w:color="auto" w:fill="1F4E79"/>
          </w:tcPr>
          <w:p w14:paraId="11BD23FD"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5"/>
                <w:rtl/>
              </w:rPr>
              <w:t>קצבה / תשלום</w:t>
            </w:r>
          </w:p>
        </w:tc>
        <w:tc>
          <w:tcPr>
            <w:tcW w:w="2041" w:type="dxa"/>
            <w:shd w:val="clear" w:color="auto" w:fill="1F4E79"/>
          </w:tcPr>
          <w:p w14:paraId="201A615A"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5"/>
                <w:rtl/>
              </w:rPr>
              <w:t>הורה א'</w:t>
            </w:r>
          </w:p>
        </w:tc>
        <w:tc>
          <w:tcPr>
            <w:tcW w:w="2041" w:type="dxa"/>
            <w:shd w:val="clear" w:color="auto" w:fill="1F4E79"/>
          </w:tcPr>
          <w:p w14:paraId="2F157544"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5"/>
                <w:rtl/>
              </w:rPr>
              <w:t>הורה ב'</w:t>
            </w:r>
          </w:p>
        </w:tc>
        <w:tc>
          <w:tcPr>
            <w:tcW w:w="2041" w:type="dxa"/>
            <w:shd w:val="clear" w:color="auto" w:fill="1F4E79"/>
          </w:tcPr>
          <w:p w14:paraId="654074B0"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5"/>
                <w:rtl/>
              </w:rPr>
              <w:t>מי מקבל בפועל</w:t>
            </w:r>
          </w:p>
        </w:tc>
        <w:tc>
          <w:tcPr>
            <w:tcW w:w="2041" w:type="dxa"/>
            <w:shd w:val="clear" w:color="auto" w:fill="1F4E79"/>
          </w:tcPr>
          <w:p w14:paraId="74C96C9C"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5"/>
                <w:rtl/>
              </w:rPr>
              <w:t>הערות</w:t>
            </w:r>
          </w:p>
        </w:tc>
      </w:tr>
      <w:tr w:rsidR="003B4DA5" w:rsidRPr="00CB4D24" w14:paraId="69A5DDDF" w14:textId="77777777">
        <w:trPr>
          <w:jc w:val="right"/>
        </w:trPr>
        <w:tc>
          <w:tcPr>
            <w:tcW w:w="2041" w:type="dxa"/>
          </w:tcPr>
          <w:p w14:paraId="5719FF78" w14:textId="77777777" w:rsidR="003B4DA5" w:rsidRPr="00CB4D24" w:rsidRDefault="00000000" w:rsidP="00CB4D24">
            <w:pPr>
              <w:bidi/>
              <w:spacing w:line="276" w:lineRule="auto"/>
              <w:rPr>
                <w:rFonts w:ascii="David" w:hAnsi="David" w:cs="David"/>
              </w:rPr>
            </w:pPr>
            <w:r w:rsidRPr="00CB4D24">
              <w:rPr>
                <w:rFonts w:ascii="David" w:hAnsi="David" w:cs="David"/>
                <w:sz w:val="15"/>
                <w:rtl/>
              </w:rPr>
              <w:t>קצבת ילדים</w:t>
            </w:r>
          </w:p>
        </w:tc>
        <w:tc>
          <w:tcPr>
            <w:tcW w:w="2041" w:type="dxa"/>
          </w:tcPr>
          <w:p w14:paraId="1B6A90B6" w14:textId="77777777" w:rsidR="003B4DA5" w:rsidRPr="00CB4D24" w:rsidRDefault="003B4DA5" w:rsidP="00CB4D24">
            <w:pPr>
              <w:bidi/>
              <w:spacing w:line="276" w:lineRule="auto"/>
              <w:rPr>
                <w:rFonts w:ascii="David" w:hAnsi="David" w:cs="David"/>
              </w:rPr>
            </w:pPr>
          </w:p>
        </w:tc>
        <w:tc>
          <w:tcPr>
            <w:tcW w:w="2041" w:type="dxa"/>
          </w:tcPr>
          <w:p w14:paraId="623E6218" w14:textId="77777777" w:rsidR="003B4DA5" w:rsidRPr="00CB4D24" w:rsidRDefault="003B4DA5" w:rsidP="00CB4D24">
            <w:pPr>
              <w:bidi/>
              <w:spacing w:line="276" w:lineRule="auto"/>
              <w:rPr>
                <w:rFonts w:ascii="David" w:hAnsi="David" w:cs="David"/>
              </w:rPr>
            </w:pPr>
          </w:p>
        </w:tc>
        <w:tc>
          <w:tcPr>
            <w:tcW w:w="2041" w:type="dxa"/>
          </w:tcPr>
          <w:p w14:paraId="0E46139B" w14:textId="77777777" w:rsidR="003B4DA5" w:rsidRPr="00CB4D24" w:rsidRDefault="003B4DA5" w:rsidP="00CB4D24">
            <w:pPr>
              <w:bidi/>
              <w:spacing w:line="276" w:lineRule="auto"/>
              <w:rPr>
                <w:rFonts w:ascii="David" w:hAnsi="David" w:cs="David"/>
              </w:rPr>
            </w:pPr>
          </w:p>
        </w:tc>
        <w:tc>
          <w:tcPr>
            <w:tcW w:w="2041" w:type="dxa"/>
          </w:tcPr>
          <w:p w14:paraId="316ACF77" w14:textId="77777777" w:rsidR="003B4DA5" w:rsidRPr="00CB4D24" w:rsidRDefault="003B4DA5" w:rsidP="00CB4D24">
            <w:pPr>
              <w:bidi/>
              <w:spacing w:line="276" w:lineRule="auto"/>
              <w:rPr>
                <w:rFonts w:ascii="David" w:hAnsi="David" w:cs="David"/>
              </w:rPr>
            </w:pPr>
          </w:p>
        </w:tc>
      </w:tr>
      <w:tr w:rsidR="003B4DA5" w:rsidRPr="00CB4D24" w14:paraId="2387933A" w14:textId="77777777">
        <w:trPr>
          <w:jc w:val="right"/>
        </w:trPr>
        <w:tc>
          <w:tcPr>
            <w:tcW w:w="2041" w:type="dxa"/>
          </w:tcPr>
          <w:p w14:paraId="1B3DA575" w14:textId="77777777" w:rsidR="003B4DA5" w:rsidRPr="00CB4D24" w:rsidRDefault="00000000" w:rsidP="00CB4D24">
            <w:pPr>
              <w:bidi/>
              <w:spacing w:line="276" w:lineRule="auto"/>
              <w:rPr>
                <w:rFonts w:ascii="David" w:hAnsi="David" w:cs="David"/>
              </w:rPr>
            </w:pPr>
            <w:r w:rsidRPr="00CB4D24">
              <w:rPr>
                <w:rFonts w:ascii="David" w:hAnsi="David" w:cs="David"/>
                <w:sz w:val="15"/>
                <w:rtl/>
              </w:rPr>
              <w:t>קצבת ילד נכה</w:t>
            </w:r>
          </w:p>
        </w:tc>
        <w:tc>
          <w:tcPr>
            <w:tcW w:w="2041" w:type="dxa"/>
          </w:tcPr>
          <w:p w14:paraId="27012D22" w14:textId="77777777" w:rsidR="003B4DA5" w:rsidRPr="00CB4D24" w:rsidRDefault="003B4DA5" w:rsidP="00CB4D24">
            <w:pPr>
              <w:bidi/>
              <w:spacing w:line="276" w:lineRule="auto"/>
              <w:rPr>
                <w:rFonts w:ascii="David" w:hAnsi="David" w:cs="David"/>
              </w:rPr>
            </w:pPr>
          </w:p>
        </w:tc>
        <w:tc>
          <w:tcPr>
            <w:tcW w:w="2041" w:type="dxa"/>
          </w:tcPr>
          <w:p w14:paraId="732D2A98" w14:textId="77777777" w:rsidR="003B4DA5" w:rsidRPr="00CB4D24" w:rsidRDefault="003B4DA5" w:rsidP="00CB4D24">
            <w:pPr>
              <w:bidi/>
              <w:spacing w:line="276" w:lineRule="auto"/>
              <w:rPr>
                <w:rFonts w:ascii="David" w:hAnsi="David" w:cs="David"/>
              </w:rPr>
            </w:pPr>
          </w:p>
        </w:tc>
        <w:tc>
          <w:tcPr>
            <w:tcW w:w="2041" w:type="dxa"/>
          </w:tcPr>
          <w:p w14:paraId="26C800BB" w14:textId="77777777" w:rsidR="003B4DA5" w:rsidRPr="00CB4D24" w:rsidRDefault="003B4DA5" w:rsidP="00CB4D24">
            <w:pPr>
              <w:bidi/>
              <w:spacing w:line="276" w:lineRule="auto"/>
              <w:rPr>
                <w:rFonts w:ascii="David" w:hAnsi="David" w:cs="David"/>
              </w:rPr>
            </w:pPr>
          </w:p>
        </w:tc>
        <w:tc>
          <w:tcPr>
            <w:tcW w:w="2041" w:type="dxa"/>
          </w:tcPr>
          <w:p w14:paraId="61D0D4FB" w14:textId="77777777" w:rsidR="003B4DA5" w:rsidRPr="00CB4D24" w:rsidRDefault="003B4DA5" w:rsidP="00CB4D24">
            <w:pPr>
              <w:bidi/>
              <w:spacing w:line="276" w:lineRule="auto"/>
              <w:rPr>
                <w:rFonts w:ascii="David" w:hAnsi="David" w:cs="David"/>
              </w:rPr>
            </w:pPr>
          </w:p>
        </w:tc>
      </w:tr>
      <w:tr w:rsidR="003B4DA5" w:rsidRPr="00CB4D24" w14:paraId="354F5DCC" w14:textId="77777777">
        <w:trPr>
          <w:jc w:val="right"/>
        </w:trPr>
        <w:tc>
          <w:tcPr>
            <w:tcW w:w="2041" w:type="dxa"/>
          </w:tcPr>
          <w:p w14:paraId="2327DD15" w14:textId="77777777" w:rsidR="003B4DA5" w:rsidRPr="00CB4D24" w:rsidRDefault="00000000" w:rsidP="00CB4D24">
            <w:pPr>
              <w:bidi/>
              <w:spacing w:line="276" w:lineRule="auto"/>
              <w:rPr>
                <w:rFonts w:ascii="David" w:hAnsi="David" w:cs="David"/>
              </w:rPr>
            </w:pPr>
            <w:r w:rsidRPr="00CB4D24">
              <w:rPr>
                <w:rFonts w:ascii="David" w:hAnsi="David" w:cs="David"/>
                <w:sz w:val="15"/>
                <w:rtl/>
              </w:rPr>
              <w:t>קצבת נכות של הורה</w:t>
            </w:r>
          </w:p>
        </w:tc>
        <w:tc>
          <w:tcPr>
            <w:tcW w:w="2041" w:type="dxa"/>
          </w:tcPr>
          <w:p w14:paraId="4B592D45" w14:textId="77777777" w:rsidR="003B4DA5" w:rsidRPr="00CB4D24" w:rsidRDefault="003B4DA5" w:rsidP="00CB4D24">
            <w:pPr>
              <w:bidi/>
              <w:spacing w:line="276" w:lineRule="auto"/>
              <w:rPr>
                <w:rFonts w:ascii="David" w:hAnsi="David" w:cs="David"/>
              </w:rPr>
            </w:pPr>
          </w:p>
        </w:tc>
        <w:tc>
          <w:tcPr>
            <w:tcW w:w="2041" w:type="dxa"/>
          </w:tcPr>
          <w:p w14:paraId="372A8436" w14:textId="77777777" w:rsidR="003B4DA5" w:rsidRPr="00CB4D24" w:rsidRDefault="003B4DA5" w:rsidP="00CB4D24">
            <w:pPr>
              <w:bidi/>
              <w:spacing w:line="276" w:lineRule="auto"/>
              <w:rPr>
                <w:rFonts w:ascii="David" w:hAnsi="David" w:cs="David"/>
              </w:rPr>
            </w:pPr>
          </w:p>
        </w:tc>
        <w:tc>
          <w:tcPr>
            <w:tcW w:w="2041" w:type="dxa"/>
          </w:tcPr>
          <w:p w14:paraId="751EE4C7" w14:textId="77777777" w:rsidR="003B4DA5" w:rsidRPr="00CB4D24" w:rsidRDefault="003B4DA5" w:rsidP="00CB4D24">
            <w:pPr>
              <w:bidi/>
              <w:spacing w:line="276" w:lineRule="auto"/>
              <w:rPr>
                <w:rFonts w:ascii="David" w:hAnsi="David" w:cs="David"/>
              </w:rPr>
            </w:pPr>
          </w:p>
        </w:tc>
        <w:tc>
          <w:tcPr>
            <w:tcW w:w="2041" w:type="dxa"/>
          </w:tcPr>
          <w:p w14:paraId="3D3BAC57" w14:textId="77777777" w:rsidR="003B4DA5" w:rsidRPr="00CB4D24" w:rsidRDefault="003B4DA5" w:rsidP="00CB4D24">
            <w:pPr>
              <w:bidi/>
              <w:spacing w:line="276" w:lineRule="auto"/>
              <w:rPr>
                <w:rFonts w:ascii="David" w:hAnsi="David" w:cs="David"/>
              </w:rPr>
            </w:pPr>
          </w:p>
        </w:tc>
      </w:tr>
      <w:tr w:rsidR="003B4DA5" w:rsidRPr="00CB4D24" w14:paraId="389176FB" w14:textId="77777777">
        <w:trPr>
          <w:jc w:val="right"/>
        </w:trPr>
        <w:tc>
          <w:tcPr>
            <w:tcW w:w="2041" w:type="dxa"/>
          </w:tcPr>
          <w:p w14:paraId="40CE2CEE" w14:textId="77777777" w:rsidR="003B4DA5" w:rsidRPr="00CB4D24" w:rsidRDefault="00000000" w:rsidP="00CB4D24">
            <w:pPr>
              <w:bidi/>
              <w:spacing w:line="276" w:lineRule="auto"/>
              <w:rPr>
                <w:rFonts w:ascii="David" w:hAnsi="David" w:cs="David"/>
              </w:rPr>
            </w:pPr>
            <w:r w:rsidRPr="00CB4D24">
              <w:rPr>
                <w:rFonts w:ascii="David" w:hAnsi="David" w:cs="David"/>
                <w:sz w:val="15"/>
                <w:rtl/>
              </w:rPr>
              <w:t>קצבת תלויים</w:t>
            </w:r>
          </w:p>
        </w:tc>
        <w:tc>
          <w:tcPr>
            <w:tcW w:w="2041" w:type="dxa"/>
          </w:tcPr>
          <w:p w14:paraId="409E8DCA" w14:textId="77777777" w:rsidR="003B4DA5" w:rsidRPr="00CB4D24" w:rsidRDefault="003B4DA5" w:rsidP="00CB4D24">
            <w:pPr>
              <w:bidi/>
              <w:spacing w:line="276" w:lineRule="auto"/>
              <w:rPr>
                <w:rFonts w:ascii="David" w:hAnsi="David" w:cs="David"/>
              </w:rPr>
            </w:pPr>
          </w:p>
        </w:tc>
        <w:tc>
          <w:tcPr>
            <w:tcW w:w="2041" w:type="dxa"/>
          </w:tcPr>
          <w:p w14:paraId="1DB2445E" w14:textId="77777777" w:rsidR="003B4DA5" w:rsidRPr="00CB4D24" w:rsidRDefault="003B4DA5" w:rsidP="00CB4D24">
            <w:pPr>
              <w:bidi/>
              <w:spacing w:line="276" w:lineRule="auto"/>
              <w:rPr>
                <w:rFonts w:ascii="David" w:hAnsi="David" w:cs="David"/>
              </w:rPr>
            </w:pPr>
          </w:p>
        </w:tc>
        <w:tc>
          <w:tcPr>
            <w:tcW w:w="2041" w:type="dxa"/>
          </w:tcPr>
          <w:p w14:paraId="5AF596A6" w14:textId="77777777" w:rsidR="003B4DA5" w:rsidRPr="00CB4D24" w:rsidRDefault="003B4DA5" w:rsidP="00CB4D24">
            <w:pPr>
              <w:bidi/>
              <w:spacing w:line="276" w:lineRule="auto"/>
              <w:rPr>
                <w:rFonts w:ascii="David" w:hAnsi="David" w:cs="David"/>
              </w:rPr>
            </w:pPr>
          </w:p>
        </w:tc>
        <w:tc>
          <w:tcPr>
            <w:tcW w:w="2041" w:type="dxa"/>
          </w:tcPr>
          <w:p w14:paraId="1AA1499B" w14:textId="77777777" w:rsidR="003B4DA5" w:rsidRPr="00CB4D24" w:rsidRDefault="003B4DA5" w:rsidP="00CB4D24">
            <w:pPr>
              <w:bidi/>
              <w:spacing w:line="276" w:lineRule="auto"/>
              <w:rPr>
                <w:rFonts w:ascii="David" w:hAnsi="David" w:cs="David"/>
              </w:rPr>
            </w:pPr>
          </w:p>
        </w:tc>
      </w:tr>
      <w:tr w:rsidR="003B4DA5" w:rsidRPr="00CB4D24" w14:paraId="1A419687" w14:textId="77777777">
        <w:trPr>
          <w:jc w:val="right"/>
        </w:trPr>
        <w:tc>
          <w:tcPr>
            <w:tcW w:w="2041" w:type="dxa"/>
          </w:tcPr>
          <w:p w14:paraId="3F8E5373" w14:textId="77777777" w:rsidR="003B4DA5" w:rsidRPr="00CB4D24" w:rsidRDefault="00000000" w:rsidP="00CB4D24">
            <w:pPr>
              <w:bidi/>
              <w:spacing w:line="276" w:lineRule="auto"/>
              <w:rPr>
                <w:rFonts w:ascii="David" w:hAnsi="David" w:cs="David"/>
              </w:rPr>
            </w:pPr>
            <w:r w:rsidRPr="00CB4D24">
              <w:rPr>
                <w:rFonts w:ascii="David" w:hAnsi="David" w:cs="David"/>
                <w:sz w:val="15"/>
                <w:rtl/>
              </w:rPr>
              <w:t>דמי אבטלה</w:t>
            </w:r>
          </w:p>
        </w:tc>
        <w:tc>
          <w:tcPr>
            <w:tcW w:w="2041" w:type="dxa"/>
          </w:tcPr>
          <w:p w14:paraId="52243B91" w14:textId="77777777" w:rsidR="003B4DA5" w:rsidRPr="00CB4D24" w:rsidRDefault="003B4DA5" w:rsidP="00CB4D24">
            <w:pPr>
              <w:bidi/>
              <w:spacing w:line="276" w:lineRule="auto"/>
              <w:rPr>
                <w:rFonts w:ascii="David" w:hAnsi="David" w:cs="David"/>
              </w:rPr>
            </w:pPr>
          </w:p>
        </w:tc>
        <w:tc>
          <w:tcPr>
            <w:tcW w:w="2041" w:type="dxa"/>
          </w:tcPr>
          <w:p w14:paraId="530E0CE1" w14:textId="77777777" w:rsidR="003B4DA5" w:rsidRPr="00CB4D24" w:rsidRDefault="003B4DA5" w:rsidP="00CB4D24">
            <w:pPr>
              <w:bidi/>
              <w:spacing w:line="276" w:lineRule="auto"/>
              <w:rPr>
                <w:rFonts w:ascii="David" w:hAnsi="David" w:cs="David"/>
              </w:rPr>
            </w:pPr>
          </w:p>
        </w:tc>
        <w:tc>
          <w:tcPr>
            <w:tcW w:w="2041" w:type="dxa"/>
          </w:tcPr>
          <w:p w14:paraId="5D110075" w14:textId="77777777" w:rsidR="003B4DA5" w:rsidRPr="00CB4D24" w:rsidRDefault="003B4DA5" w:rsidP="00CB4D24">
            <w:pPr>
              <w:bidi/>
              <w:spacing w:line="276" w:lineRule="auto"/>
              <w:rPr>
                <w:rFonts w:ascii="David" w:hAnsi="David" w:cs="David"/>
              </w:rPr>
            </w:pPr>
          </w:p>
        </w:tc>
        <w:tc>
          <w:tcPr>
            <w:tcW w:w="2041" w:type="dxa"/>
          </w:tcPr>
          <w:p w14:paraId="704B77D8" w14:textId="77777777" w:rsidR="003B4DA5" w:rsidRPr="00CB4D24" w:rsidRDefault="003B4DA5" w:rsidP="00CB4D24">
            <w:pPr>
              <w:bidi/>
              <w:spacing w:line="276" w:lineRule="auto"/>
              <w:rPr>
                <w:rFonts w:ascii="David" w:hAnsi="David" w:cs="David"/>
              </w:rPr>
            </w:pPr>
          </w:p>
        </w:tc>
      </w:tr>
      <w:tr w:rsidR="003B4DA5" w:rsidRPr="00CB4D24" w14:paraId="06718677" w14:textId="77777777">
        <w:trPr>
          <w:jc w:val="right"/>
        </w:trPr>
        <w:tc>
          <w:tcPr>
            <w:tcW w:w="2041" w:type="dxa"/>
          </w:tcPr>
          <w:p w14:paraId="613872A9" w14:textId="77777777" w:rsidR="003B4DA5" w:rsidRPr="00CB4D24" w:rsidRDefault="00000000" w:rsidP="00CB4D24">
            <w:pPr>
              <w:bidi/>
              <w:spacing w:line="276" w:lineRule="auto"/>
              <w:rPr>
                <w:rFonts w:ascii="David" w:hAnsi="David" w:cs="David"/>
              </w:rPr>
            </w:pPr>
            <w:r w:rsidRPr="00CB4D24">
              <w:rPr>
                <w:rFonts w:ascii="David" w:hAnsi="David" w:cs="David"/>
                <w:sz w:val="15"/>
                <w:rtl/>
              </w:rPr>
              <w:t>הבטחת הכנסה</w:t>
            </w:r>
          </w:p>
        </w:tc>
        <w:tc>
          <w:tcPr>
            <w:tcW w:w="2041" w:type="dxa"/>
          </w:tcPr>
          <w:p w14:paraId="4D93B162" w14:textId="77777777" w:rsidR="003B4DA5" w:rsidRPr="00CB4D24" w:rsidRDefault="003B4DA5" w:rsidP="00CB4D24">
            <w:pPr>
              <w:bidi/>
              <w:spacing w:line="276" w:lineRule="auto"/>
              <w:rPr>
                <w:rFonts w:ascii="David" w:hAnsi="David" w:cs="David"/>
              </w:rPr>
            </w:pPr>
          </w:p>
        </w:tc>
        <w:tc>
          <w:tcPr>
            <w:tcW w:w="2041" w:type="dxa"/>
          </w:tcPr>
          <w:p w14:paraId="3608DD56" w14:textId="77777777" w:rsidR="003B4DA5" w:rsidRPr="00CB4D24" w:rsidRDefault="003B4DA5" w:rsidP="00CB4D24">
            <w:pPr>
              <w:bidi/>
              <w:spacing w:line="276" w:lineRule="auto"/>
              <w:rPr>
                <w:rFonts w:ascii="David" w:hAnsi="David" w:cs="David"/>
              </w:rPr>
            </w:pPr>
          </w:p>
        </w:tc>
        <w:tc>
          <w:tcPr>
            <w:tcW w:w="2041" w:type="dxa"/>
          </w:tcPr>
          <w:p w14:paraId="0D1FF2D4" w14:textId="77777777" w:rsidR="003B4DA5" w:rsidRPr="00CB4D24" w:rsidRDefault="003B4DA5" w:rsidP="00CB4D24">
            <w:pPr>
              <w:bidi/>
              <w:spacing w:line="276" w:lineRule="auto"/>
              <w:rPr>
                <w:rFonts w:ascii="David" w:hAnsi="David" w:cs="David"/>
              </w:rPr>
            </w:pPr>
          </w:p>
        </w:tc>
        <w:tc>
          <w:tcPr>
            <w:tcW w:w="2041" w:type="dxa"/>
          </w:tcPr>
          <w:p w14:paraId="1DB3668A" w14:textId="77777777" w:rsidR="003B4DA5" w:rsidRPr="00CB4D24" w:rsidRDefault="003B4DA5" w:rsidP="00CB4D24">
            <w:pPr>
              <w:bidi/>
              <w:spacing w:line="276" w:lineRule="auto"/>
              <w:rPr>
                <w:rFonts w:ascii="David" w:hAnsi="David" w:cs="David"/>
              </w:rPr>
            </w:pPr>
          </w:p>
        </w:tc>
      </w:tr>
      <w:tr w:rsidR="003B4DA5" w:rsidRPr="00CB4D24" w14:paraId="675A9D96" w14:textId="77777777">
        <w:trPr>
          <w:jc w:val="right"/>
        </w:trPr>
        <w:tc>
          <w:tcPr>
            <w:tcW w:w="2041" w:type="dxa"/>
          </w:tcPr>
          <w:p w14:paraId="4C403DE6" w14:textId="77777777" w:rsidR="003B4DA5" w:rsidRPr="00CB4D24" w:rsidRDefault="00000000" w:rsidP="00CB4D24">
            <w:pPr>
              <w:bidi/>
              <w:spacing w:line="276" w:lineRule="auto"/>
              <w:rPr>
                <w:rFonts w:ascii="David" w:hAnsi="David" w:cs="David"/>
              </w:rPr>
            </w:pPr>
            <w:r w:rsidRPr="00CB4D24">
              <w:rPr>
                <w:rFonts w:ascii="David" w:hAnsi="David" w:cs="David"/>
                <w:sz w:val="15"/>
                <w:rtl/>
              </w:rPr>
              <w:t>סיוע בשכר דירה</w:t>
            </w:r>
          </w:p>
        </w:tc>
        <w:tc>
          <w:tcPr>
            <w:tcW w:w="2041" w:type="dxa"/>
          </w:tcPr>
          <w:p w14:paraId="57938302" w14:textId="77777777" w:rsidR="003B4DA5" w:rsidRPr="00CB4D24" w:rsidRDefault="003B4DA5" w:rsidP="00CB4D24">
            <w:pPr>
              <w:bidi/>
              <w:spacing w:line="276" w:lineRule="auto"/>
              <w:rPr>
                <w:rFonts w:ascii="David" w:hAnsi="David" w:cs="David"/>
              </w:rPr>
            </w:pPr>
          </w:p>
        </w:tc>
        <w:tc>
          <w:tcPr>
            <w:tcW w:w="2041" w:type="dxa"/>
          </w:tcPr>
          <w:p w14:paraId="5115D77D" w14:textId="77777777" w:rsidR="003B4DA5" w:rsidRPr="00CB4D24" w:rsidRDefault="003B4DA5" w:rsidP="00CB4D24">
            <w:pPr>
              <w:bidi/>
              <w:spacing w:line="276" w:lineRule="auto"/>
              <w:rPr>
                <w:rFonts w:ascii="David" w:hAnsi="David" w:cs="David"/>
              </w:rPr>
            </w:pPr>
          </w:p>
        </w:tc>
        <w:tc>
          <w:tcPr>
            <w:tcW w:w="2041" w:type="dxa"/>
          </w:tcPr>
          <w:p w14:paraId="4DF8C89A" w14:textId="77777777" w:rsidR="003B4DA5" w:rsidRPr="00CB4D24" w:rsidRDefault="003B4DA5" w:rsidP="00CB4D24">
            <w:pPr>
              <w:bidi/>
              <w:spacing w:line="276" w:lineRule="auto"/>
              <w:rPr>
                <w:rFonts w:ascii="David" w:hAnsi="David" w:cs="David"/>
              </w:rPr>
            </w:pPr>
          </w:p>
        </w:tc>
        <w:tc>
          <w:tcPr>
            <w:tcW w:w="2041" w:type="dxa"/>
          </w:tcPr>
          <w:p w14:paraId="5C348EE4" w14:textId="77777777" w:rsidR="003B4DA5" w:rsidRPr="00CB4D24" w:rsidRDefault="003B4DA5" w:rsidP="00CB4D24">
            <w:pPr>
              <w:bidi/>
              <w:spacing w:line="276" w:lineRule="auto"/>
              <w:rPr>
                <w:rFonts w:ascii="David" w:hAnsi="David" w:cs="David"/>
              </w:rPr>
            </w:pPr>
          </w:p>
        </w:tc>
      </w:tr>
      <w:tr w:rsidR="003B4DA5" w:rsidRPr="00CB4D24" w14:paraId="405758F8" w14:textId="77777777">
        <w:trPr>
          <w:jc w:val="right"/>
        </w:trPr>
        <w:tc>
          <w:tcPr>
            <w:tcW w:w="2041" w:type="dxa"/>
          </w:tcPr>
          <w:p w14:paraId="1A5C7EC0" w14:textId="77777777" w:rsidR="003B4DA5" w:rsidRPr="00CB4D24" w:rsidRDefault="00000000" w:rsidP="00CB4D24">
            <w:pPr>
              <w:bidi/>
              <w:spacing w:line="276" w:lineRule="auto"/>
              <w:rPr>
                <w:rFonts w:ascii="David" w:hAnsi="David" w:cs="David"/>
              </w:rPr>
            </w:pPr>
            <w:r w:rsidRPr="00CB4D24">
              <w:rPr>
                <w:rFonts w:ascii="David" w:hAnsi="David" w:cs="David"/>
                <w:sz w:val="15"/>
                <w:rtl/>
              </w:rPr>
              <w:t>קצבת שאירים</w:t>
            </w:r>
          </w:p>
        </w:tc>
        <w:tc>
          <w:tcPr>
            <w:tcW w:w="2041" w:type="dxa"/>
          </w:tcPr>
          <w:p w14:paraId="69775DDF" w14:textId="77777777" w:rsidR="003B4DA5" w:rsidRPr="00CB4D24" w:rsidRDefault="003B4DA5" w:rsidP="00CB4D24">
            <w:pPr>
              <w:bidi/>
              <w:spacing w:line="276" w:lineRule="auto"/>
              <w:rPr>
                <w:rFonts w:ascii="David" w:hAnsi="David" w:cs="David"/>
              </w:rPr>
            </w:pPr>
          </w:p>
        </w:tc>
        <w:tc>
          <w:tcPr>
            <w:tcW w:w="2041" w:type="dxa"/>
          </w:tcPr>
          <w:p w14:paraId="235910DA" w14:textId="77777777" w:rsidR="003B4DA5" w:rsidRPr="00CB4D24" w:rsidRDefault="003B4DA5" w:rsidP="00CB4D24">
            <w:pPr>
              <w:bidi/>
              <w:spacing w:line="276" w:lineRule="auto"/>
              <w:rPr>
                <w:rFonts w:ascii="David" w:hAnsi="David" w:cs="David"/>
              </w:rPr>
            </w:pPr>
          </w:p>
        </w:tc>
        <w:tc>
          <w:tcPr>
            <w:tcW w:w="2041" w:type="dxa"/>
          </w:tcPr>
          <w:p w14:paraId="2AE830B2" w14:textId="77777777" w:rsidR="003B4DA5" w:rsidRPr="00CB4D24" w:rsidRDefault="003B4DA5" w:rsidP="00CB4D24">
            <w:pPr>
              <w:bidi/>
              <w:spacing w:line="276" w:lineRule="auto"/>
              <w:rPr>
                <w:rFonts w:ascii="David" w:hAnsi="David" w:cs="David"/>
              </w:rPr>
            </w:pPr>
          </w:p>
        </w:tc>
        <w:tc>
          <w:tcPr>
            <w:tcW w:w="2041" w:type="dxa"/>
          </w:tcPr>
          <w:p w14:paraId="28A0EAAB" w14:textId="77777777" w:rsidR="003B4DA5" w:rsidRPr="00CB4D24" w:rsidRDefault="003B4DA5" w:rsidP="00CB4D24">
            <w:pPr>
              <w:bidi/>
              <w:spacing w:line="276" w:lineRule="auto"/>
              <w:rPr>
                <w:rFonts w:ascii="David" w:hAnsi="David" w:cs="David"/>
              </w:rPr>
            </w:pPr>
          </w:p>
        </w:tc>
      </w:tr>
      <w:tr w:rsidR="003B4DA5" w:rsidRPr="00CB4D24" w14:paraId="77A21B8A" w14:textId="77777777">
        <w:trPr>
          <w:jc w:val="right"/>
        </w:trPr>
        <w:tc>
          <w:tcPr>
            <w:tcW w:w="2041" w:type="dxa"/>
          </w:tcPr>
          <w:p w14:paraId="71FCFA6E" w14:textId="77777777" w:rsidR="003B4DA5" w:rsidRPr="00CB4D24" w:rsidRDefault="00000000" w:rsidP="00CB4D24">
            <w:pPr>
              <w:bidi/>
              <w:spacing w:line="276" w:lineRule="auto"/>
              <w:rPr>
                <w:rFonts w:ascii="David" w:hAnsi="David" w:cs="David"/>
              </w:rPr>
            </w:pPr>
            <w:r w:rsidRPr="00CB4D24">
              <w:rPr>
                <w:rFonts w:ascii="David" w:hAnsi="David" w:cs="David"/>
                <w:sz w:val="15"/>
                <w:rtl/>
              </w:rPr>
              <w:t>תשלומים מביטוח פרטי</w:t>
            </w:r>
          </w:p>
        </w:tc>
        <w:tc>
          <w:tcPr>
            <w:tcW w:w="2041" w:type="dxa"/>
          </w:tcPr>
          <w:p w14:paraId="11205416" w14:textId="77777777" w:rsidR="003B4DA5" w:rsidRPr="00CB4D24" w:rsidRDefault="003B4DA5" w:rsidP="00CB4D24">
            <w:pPr>
              <w:bidi/>
              <w:spacing w:line="276" w:lineRule="auto"/>
              <w:rPr>
                <w:rFonts w:ascii="David" w:hAnsi="David" w:cs="David"/>
              </w:rPr>
            </w:pPr>
          </w:p>
        </w:tc>
        <w:tc>
          <w:tcPr>
            <w:tcW w:w="2041" w:type="dxa"/>
          </w:tcPr>
          <w:p w14:paraId="204688DD" w14:textId="77777777" w:rsidR="003B4DA5" w:rsidRPr="00CB4D24" w:rsidRDefault="003B4DA5" w:rsidP="00CB4D24">
            <w:pPr>
              <w:bidi/>
              <w:spacing w:line="276" w:lineRule="auto"/>
              <w:rPr>
                <w:rFonts w:ascii="David" w:hAnsi="David" w:cs="David"/>
              </w:rPr>
            </w:pPr>
          </w:p>
        </w:tc>
        <w:tc>
          <w:tcPr>
            <w:tcW w:w="2041" w:type="dxa"/>
          </w:tcPr>
          <w:p w14:paraId="4CFD5AF4" w14:textId="77777777" w:rsidR="003B4DA5" w:rsidRPr="00CB4D24" w:rsidRDefault="003B4DA5" w:rsidP="00CB4D24">
            <w:pPr>
              <w:bidi/>
              <w:spacing w:line="276" w:lineRule="auto"/>
              <w:rPr>
                <w:rFonts w:ascii="David" w:hAnsi="David" w:cs="David"/>
              </w:rPr>
            </w:pPr>
          </w:p>
        </w:tc>
        <w:tc>
          <w:tcPr>
            <w:tcW w:w="2041" w:type="dxa"/>
          </w:tcPr>
          <w:p w14:paraId="2E972639" w14:textId="77777777" w:rsidR="003B4DA5" w:rsidRPr="00CB4D24" w:rsidRDefault="003B4DA5" w:rsidP="00CB4D24">
            <w:pPr>
              <w:bidi/>
              <w:spacing w:line="276" w:lineRule="auto"/>
              <w:rPr>
                <w:rFonts w:ascii="David" w:hAnsi="David" w:cs="David"/>
              </w:rPr>
            </w:pPr>
          </w:p>
        </w:tc>
      </w:tr>
      <w:tr w:rsidR="003B4DA5" w:rsidRPr="00CB4D24" w14:paraId="63361FDE" w14:textId="77777777">
        <w:trPr>
          <w:jc w:val="right"/>
        </w:trPr>
        <w:tc>
          <w:tcPr>
            <w:tcW w:w="2041" w:type="dxa"/>
          </w:tcPr>
          <w:p w14:paraId="21077E3D" w14:textId="77777777" w:rsidR="003B4DA5" w:rsidRPr="00CB4D24" w:rsidRDefault="00000000" w:rsidP="00CB4D24">
            <w:pPr>
              <w:bidi/>
              <w:spacing w:line="276" w:lineRule="auto"/>
              <w:rPr>
                <w:rFonts w:ascii="David" w:hAnsi="David" w:cs="David"/>
              </w:rPr>
            </w:pPr>
            <w:r w:rsidRPr="00CB4D24">
              <w:rPr>
                <w:rFonts w:ascii="David" w:hAnsi="David" w:cs="David"/>
                <w:sz w:val="15"/>
                <w:rtl/>
              </w:rPr>
              <w:t>אחר</w:t>
            </w:r>
          </w:p>
        </w:tc>
        <w:tc>
          <w:tcPr>
            <w:tcW w:w="2041" w:type="dxa"/>
          </w:tcPr>
          <w:p w14:paraId="37829C70" w14:textId="77777777" w:rsidR="003B4DA5" w:rsidRPr="00CB4D24" w:rsidRDefault="003B4DA5" w:rsidP="00CB4D24">
            <w:pPr>
              <w:bidi/>
              <w:spacing w:line="276" w:lineRule="auto"/>
              <w:rPr>
                <w:rFonts w:ascii="David" w:hAnsi="David" w:cs="David"/>
              </w:rPr>
            </w:pPr>
          </w:p>
        </w:tc>
        <w:tc>
          <w:tcPr>
            <w:tcW w:w="2041" w:type="dxa"/>
          </w:tcPr>
          <w:p w14:paraId="28B849F5" w14:textId="77777777" w:rsidR="003B4DA5" w:rsidRPr="00CB4D24" w:rsidRDefault="003B4DA5" w:rsidP="00CB4D24">
            <w:pPr>
              <w:bidi/>
              <w:spacing w:line="276" w:lineRule="auto"/>
              <w:rPr>
                <w:rFonts w:ascii="David" w:hAnsi="David" w:cs="David"/>
              </w:rPr>
            </w:pPr>
          </w:p>
        </w:tc>
        <w:tc>
          <w:tcPr>
            <w:tcW w:w="2041" w:type="dxa"/>
          </w:tcPr>
          <w:p w14:paraId="40FA0A9B" w14:textId="77777777" w:rsidR="003B4DA5" w:rsidRPr="00CB4D24" w:rsidRDefault="003B4DA5" w:rsidP="00CB4D24">
            <w:pPr>
              <w:bidi/>
              <w:spacing w:line="276" w:lineRule="auto"/>
              <w:rPr>
                <w:rFonts w:ascii="David" w:hAnsi="David" w:cs="David"/>
              </w:rPr>
            </w:pPr>
          </w:p>
        </w:tc>
        <w:tc>
          <w:tcPr>
            <w:tcW w:w="2041" w:type="dxa"/>
          </w:tcPr>
          <w:p w14:paraId="5375A48A" w14:textId="77777777" w:rsidR="003B4DA5" w:rsidRPr="00CB4D24" w:rsidRDefault="003B4DA5" w:rsidP="00CB4D24">
            <w:pPr>
              <w:bidi/>
              <w:spacing w:line="276" w:lineRule="auto"/>
              <w:rPr>
                <w:rFonts w:ascii="David" w:hAnsi="David" w:cs="David"/>
              </w:rPr>
            </w:pPr>
          </w:p>
        </w:tc>
      </w:tr>
    </w:tbl>
    <w:p w14:paraId="2E716A68" w14:textId="77777777" w:rsidR="003B4DA5" w:rsidRPr="00CB4D24" w:rsidRDefault="003B4DA5" w:rsidP="00CB4D24">
      <w:pPr>
        <w:bidi/>
        <w:rPr>
          <w:rFonts w:ascii="David" w:hAnsi="David" w:cs="David"/>
        </w:rPr>
      </w:pPr>
    </w:p>
    <w:p w14:paraId="500BDAB1" w14:textId="77777777" w:rsidR="003B4DA5" w:rsidRPr="00CB4D24" w:rsidRDefault="00000000" w:rsidP="00CB4D24">
      <w:pPr>
        <w:bidi/>
        <w:spacing w:after="120"/>
        <w:rPr>
          <w:rFonts w:ascii="David" w:hAnsi="David" w:cs="David"/>
        </w:rPr>
      </w:pPr>
      <w:r w:rsidRPr="00CB4D24">
        <w:rPr>
          <w:rFonts w:ascii="David" w:hAnsi="David" w:cs="David"/>
          <w:sz w:val="21"/>
          <w:rtl/>
        </w:rPr>
        <w:t xml:space="preserve">האם יש קצבה שיש להתייחס אליה כהכנסה של ההורה: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כן</w:t>
      </w:r>
      <w:r w:rsidRPr="00CB4D24">
        <w:rPr>
          <w:rFonts w:ascii="David" w:hAnsi="David" w:cs="David"/>
          <w:sz w:val="21"/>
          <w:rtl/>
        </w:rPr>
        <w:t xml:space="preserve">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לא</w:t>
      </w:r>
      <w:r w:rsidRPr="00CB4D24">
        <w:rPr>
          <w:rFonts w:ascii="David" w:hAnsi="David" w:cs="David"/>
          <w:sz w:val="21"/>
          <w:rtl/>
        </w:rPr>
        <w:t xml:space="preserve">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לבדיקה</w:t>
      </w:r>
    </w:p>
    <w:p w14:paraId="71D19A01" w14:textId="77777777" w:rsidR="003B4DA5" w:rsidRPr="00CB4D24" w:rsidRDefault="00000000" w:rsidP="00CB4D24">
      <w:pPr>
        <w:bidi/>
        <w:spacing w:after="120"/>
        <w:rPr>
          <w:rFonts w:ascii="David" w:hAnsi="David" w:cs="David"/>
        </w:rPr>
      </w:pPr>
      <w:r w:rsidRPr="00CB4D24">
        <w:rPr>
          <w:rFonts w:ascii="David" w:hAnsi="David" w:cs="David"/>
          <w:sz w:val="21"/>
          <w:rtl/>
        </w:rPr>
        <w:t xml:space="preserve">האם יש קצבה שיש להתייחס אליה כמיועדת לצרכי הילד: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כן</w:t>
      </w:r>
      <w:r w:rsidRPr="00CB4D24">
        <w:rPr>
          <w:rFonts w:ascii="David" w:hAnsi="David" w:cs="David"/>
          <w:sz w:val="21"/>
          <w:rtl/>
        </w:rPr>
        <w:t xml:space="preserve">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לא</w:t>
      </w:r>
      <w:r w:rsidRPr="00CB4D24">
        <w:rPr>
          <w:rFonts w:ascii="David" w:hAnsi="David" w:cs="David"/>
          <w:sz w:val="21"/>
          <w:rtl/>
        </w:rPr>
        <w:t xml:space="preserve">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לבדיקה</w:t>
      </w:r>
    </w:p>
    <w:p w14:paraId="110E132D" w14:textId="77777777" w:rsidR="003B4DA5" w:rsidRPr="00CB4D24" w:rsidRDefault="00000000" w:rsidP="00CB4D24">
      <w:pPr>
        <w:bidi/>
        <w:spacing w:after="40"/>
        <w:rPr>
          <w:rFonts w:ascii="David" w:hAnsi="David" w:cs="David"/>
        </w:rPr>
      </w:pPr>
      <w:r w:rsidRPr="00CB4D24">
        <w:rPr>
          <w:rFonts w:ascii="David" w:hAnsi="David" w:cs="David"/>
          <w:b/>
          <w:sz w:val="21"/>
          <w:rtl/>
        </w:rPr>
        <w:t xml:space="preserve">האם יש מקום לקיזוז, התחשבות או החרגה: </w:t>
      </w:r>
      <w:r w:rsidRPr="00CB4D24">
        <w:rPr>
          <w:rFonts w:ascii="David" w:hAnsi="David" w:cs="David"/>
          <w:sz w:val="21"/>
          <w:rtl/>
        </w:rPr>
        <w:t>_____________________________________________</w:t>
      </w:r>
    </w:p>
    <w:p w14:paraId="64024DBB" w14:textId="77777777" w:rsidR="003B4DA5" w:rsidRPr="00CB4D24" w:rsidRDefault="00000000" w:rsidP="00CB4D24">
      <w:pPr>
        <w:pStyle w:val="1"/>
        <w:bidi/>
        <w:spacing w:before="200" w:after="80"/>
        <w:rPr>
          <w:rFonts w:ascii="David" w:hAnsi="David" w:cs="David"/>
        </w:rPr>
      </w:pPr>
      <w:r w:rsidRPr="00CB4D24">
        <w:rPr>
          <w:rFonts w:ascii="David" w:eastAsia="Arial" w:hAnsi="David" w:cs="David"/>
          <w:color w:val="1F4E79"/>
          <w:sz w:val="30"/>
          <w:rtl/>
        </w:rPr>
        <w:t>10. פוטנציאל השתכרות והכנסה רעיונית</w:t>
      </w:r>
    </w:p>
    <w:p w14:paraId="476CFB77" w14:textId="77777777" w:rsidR="003B4DA5" w:rsidRPr="00CB4D24" w:rsidRDefault="00000000" w:rsidP="00CB4D24">
      <w:pPr>
        <w:bidi/>
        <w:spacing w:after="120"/>
        <w:rPr>
          <w:rFonts w:ascii="David" w:hAnsi="David" w:cs="David"/>
        </w:rPr>
      </w:pPr>
      <w:r w:rsidRPr="00CB4D24">
        <w:rPr>
          <w:rFonts w:ascii="David" w:hAnsi="David" w:cs="David"/>
          <w:sz w:val="21"/>
          <w:rtl/>
        </w:rPr>
        <w:t>יש למלא כאשר אחד ההורים אינו עובד, עובד חלקית, טוען להכנסה נמוכה, או כאשר קיימת ירידה לא מוסברת בהכנסה.</w:t>
      </w:r>
    </w:p>
    <w:p w14:paraId="3AF7D9B9" w14:textId="77777777" w:rsidR="003B4DA5" w:rsidRPr="00CB4D24" w:rsidRDefault="00000000" w:rsidP="00CB4D24">
      <w:pPr>
        <w:pStyle w:val="21"/>
        <w:bidi/>
        <w:spacing w:before="120" w:after="80"/>
        <w:rPr>
          <w:rFonts w:ascii="David" w:hAnsi="David" w:cs="David"/>
        </w:rPr>
      </w:pPr>
      <w:r w:rsidRPr="00CB4D24">
        <w:rPr>
          <w:rFonts w:ascii="David" w:eastAsia="Arial" w:hAnsi="David" w:cs="David"/>
          <w:color w:val="2F5496"/>
          <w:sz w:val="25"/>
          <w:rtl/>
        </w:rPr>
        <w:lastRenderedPageBreak/>
        <w:t>10.1 בדיקת תעסוקה בפועל</w:t>
      </w:r>
    </w:p>
    <w:tbl>
      <w:tblPr>
        <w:tblStyle w:val="aff2"/>
        <w:bidiVisual/>
        <w:tblW w:w="0" w:type="auto"/>
        <w:jc w:val="right"/>
        <w:tblLook w:val="04A0" w:firstRow="1" w:lastRow="0" w:firstColumn="1" w:lastColumn="0" w:noHBand="0" w:noVBand="1"/>
      </w:tblPr>
      <w:tblGrid>
        <w:gridCol w:w="2551"/>
        <w:gridCol w:w="2551"/>
        <w:gridCol w:w="2551"/>
        <w:gridCol w:w="2551"/>
      </w:tblGrid>
      <w:tr w:rsidR="003B4DA5" w:rsidRPr="00CB4D24" w14:paraId="16FA9B19" w14:textId="77777777">
        <w:trPr>
          <w:tblHeader/>
          <w:jc w:val="right"/>
        </w:trPr>
        <w:tc>
          <w:tcPr>
            <w:tcW w:w="2551" w:type="dxa"/>
            <w:shd w:val="clear" w:color="auto" w:fill="1F4E79"/>
          </w:tcPr>
          <w:p w14:paraId="516871B6"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6"/>
                <w:rtl/>
              </w:rPr>
              <w:t>שאלה</w:t>
            </w:r>
          </w:p>
        </w:tc>
        <w:tc>
          <w:tcPr>
            <w:tcW w:w="2551" w:type="dxa"/>
            <w:shd w:val="clear" w:color="auto" w:fill="1F4E79"/>
          </w:tcPr>
          <w:p w14:paraId="2EDF3559"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6"/>
                <w:rtl/>
              </w:rPr>
              <w:t>הורה א'</w:t>
            </w:r>
          </w:p>
        </w:tc>
        <w:tc>
          <w:tcPr>
            <w:tcW w:w="2551" w:type="dxa"/>
            <w:shd w:val="clear" w:color="auto" w:fill="1F4E79"/>
          </w:tcPr>
          <w:p w14:paraId="440E7631"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6"/>
                <w:rtl/>
              </w:rPr>
              <w:t>הורה ב'</w:t>
            </w:r>
          </w:p>
        </w:tc>
        <w:tc>
          <w:tcPr>
            <w:tcW w:w="2551" w:type="dxa"/>
            <w:shd w:val="clear" w:color="auto" w:fill="1F4E79"/>
          </w:tcPr>
          <w:p w14:paraId="79D90DFD"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6"/>
                <w:rtl/>
              </w:rPr>
              <w:t>הערות</w:t>
            </w:r>
          </w:p>
        </w:tc>
      </w:tr>
      <w:tr w:rsidR="003B4DA5" w:rsidRPr="00CB4D24" w14:paraId="2B264BDD" w14:textId="77777777">
        <w:trPr>
          <w:jc w:val="right"/>
        </w:trPr>
        <w:tc>
          <w:tcPr>
            <w:tcW w:w="2551" w:type="dxa"/>
          </w:tcPr>
          <w:p w14:paraId="271CCF0C" w14:textId="77777777" w:rsidR="003B4DA5" w:rsidRPr="00CB4D24" w:rsidRDefault="00000000" w:rsidP="00CB4D24">
            <w:pPr>
              <w:bidi/>
              <w:spacing w:line="276" w:lineRule="auto"/>
              <w:rPr>
                <w:rFonts w:ascii="David" w:hAnsi="David" w:cs="David"/>
              </w:rPr>
            </w:pPr>
            <w:r w:rsidRPr="00CB4D24">
              <w:rPr>
                <w:rFonts w:ascii="David" w:hAnsi="David" w:cs="David"/>
                <w:sz w:val="16"/>
                <w:rtl/>
              </w:rPr>
              <w:t>האם עובד במשרה מלאה</w:t>
            </w:r>
          </w:p>
        </w:tc>
        <w:tc>
          <w:tcPr>
            <w:tcW w:w="2551" w:type="dxa"/>
          </w:tcPr>
          <w:p w14:paraId="173FC558"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6"/>
                <w:rtl/>
              </w:rPr>
              <w:t>☐</w:t>
            </w:r>
            <w:r w:rsidRPr="00CB4D24">
              <w:rPr>
                <w:rFonts w:ascii="David" w:hAnsi="David" w:cs="David"/>
                <w:sz w:val="16"/>
                <w:rtl/>
              </w:rPr>
              <w:t xml:space="preserve"> </w:t>
            </w:r>
            <w:r w:rsidRPr="00CB4D24">
              <w:rPr>
                <w:rFonts w:ascii="David" w:hAnsi="David" w:cs="David" w:hint="cs"/>
                <w:sz w:val="16"/>
                <w:rtl/>
              </w:rPr>
              <w:t>כן</w:t>
            </w:r>
            <w:r w:rsidRPr="00CB4D24">
              <w:rPr>
                <w:rFonts w:ascii="David" w:hAnsi="David" w:cs="David"/>
                <w:sz w:val="16"/>
                <w:rtl/>
              </w:rPr>
              <w:t xml:space="preserve">   </w:t>
            </w:r>
            <w:r w:rsidRPr="00CB4D24">
              <w:rPr>
                <w:rFonts w:ascii="Segoe UI Symbol" w:hAnsi="Segoe UI Symbol" w:cs="Segoe UI Symbol" w:hint="cs"/>
                <w:sz w:val="16"/>
                <w:rtl/>
              </w:rPr>
              <w:t>☐</w:t>
            </w:r>
            <w:r w:rsidRPr="00CB4D24">
              <w:rPr>
                <w:rFonts w:ascii="David" w:hAnsi="David" w:cs="David"/>
                <w:sz w:val="16"/>
                <w:rtl/>
              </w:rPr>
              <w:t xml:space="preserve"> </w:t>
            </w:r>
            <w:r w:rsidRPr="00CB4D24">
              <w:rPr>
                <w:rFonts w:ascii="David" w:hAnsi="David" w:cs="David" w:hint="cs"/>
                <w:sz w:val="16"/>
                <w:rtl/>
              </w:rPr>
              <w:t>לא</w:t>
            </w:r>
          </w:p>
        </w:tc>
        <w:tc>
          <w:tcPr>
            <w:tcW w:w="2551" w:type="dxa"/>
          </w:tcPr>
          <w:p w14:paraId="04828D79"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6"/>
                <w:rtl/>
              </w:rPr>
              <w:t>☐</w:t>
            </w:r>
            <w:r w:rsidRPr="00CB4D24">
              <w:rPr>
                <w:rFonts w:ascii="David" w:hAnsi="David" w:cs="David"/>
                <w:sz w:val="16"/>
                <w:rtl/>
              </w:rPr>
              <w:t xml:space="preserve"> </w:t>
            </w:r>
            <w:r w:rsidRPr="00CB4D24">
              <w:rPr>
                <w:rFonts w:ascii="David" w:hAnsi="David" w:cs="David" w:hint="cs"/>
                <w:sz w:val="16"/>
                <w:rtl/>
              </w:rPr>
              <w:t>כן</w:t>
            </w:r>
            <w:r w:rsidRPr="00CB4D24">
              <w:rPr>
                <w:rFonts w:ascii="David" w:hAnsi="David" w:cs="David"/>
                <w:sz w:val="16"/>
                <w:rtl/>
              </w:rPr>
              <w:t xml:space="preserve">   </w:t>
            </w:r>
            <w:r w:rsidRPr="00CB4D24">
              <w:rPr>
                <w:rFonts w:ascii="Segoe UI Symbol" w:hAnsi="Segoe UI Symbol" w:cs="Segoe UI Symbol" w:hint="cs"/>
                <w:sz w:val="16"/>
                <w:rtl/>
              </w:rPr>
              <w:t>☐</w:t>
            </w:r>
            <w:r w:rsidRPr="00CB4D24">
              <w:rPr>
                <w:rFonts w:ascii="David" w:hAnsi="David" w:cs="David"/>
                <w:sz w:val="16"/>
                <w:rtl/>
              </w:rPr>
              <w:t xml:space="preserve"> </w:t>
            </w:r>
            <w:r w:rsidRPr="00CB4D24">
              <w:rPr>
                <w:rFonts w:ascii="David" w:hAnsi="David" w:cs="David" w:hint="cs"/>
                <w:sz w:val="16"/>
                <w:rtl/>
              </w:rPr>
              <w:t>לא</w:t>
            </w:r>
          </w:p>
        </w:tc>
        <w:tc>
          <w:tcPr>
            <w:tcW w:w="2551" w:type="dxa"/>
          </w:tcPr>
          <w:p w14:paraId="1F7A1FE5" w14:textId="77777777" w:rsidR="003B4DA5" w:rsidRPr="00CB4D24" w:rsidRDefault="003B4DA5" w:rsidP="00CB4D24">
            <w:pPr>
              <w:bidi/>
              <w:spacing w:line="276" w:lineRule="auto"/>
              <w:rPr>
                <w:rFonts w:ascii="David" w:hAnsi="David" w:cs="David"/>
              </w:rPr>
            </w:pPr>
          </w:p>
        </w:tc>
      </w:tr>
      <w:tr w:rsidR="003B4DA5" w:rsidRPr="00CB4D24" w14:paraId="524CEEF7" w14:textId="77777777">
        <w:trPr>
          <w:jc w:val="right"/>
        </w:trPr>
        <w:tc>
          <w:tcPr>
            <w:tcW w:w="2551" w:type="dxa"/>
          </w:tcPr>
          <w:p w14:paraId="7739358C" w14:textId="77777777" w:rsidR="003B4DA5" w:rsidRPr="00CB4D24" w:rsidRDefault="00000000" w:rsidP="00CB4D24">
            <w:pPr>
              <w:bidi/>
              <w:spacing w:line="276" w:lineRule="auto"/>
              <w:rPr>
                <w:rFonts w:ascii="David" w:hAnsi="David" w:cs="David"/>
              </w:rPr>
            </w:pPr>
            <w:r w:rsidRPr="00CB4D24">
              <w:rPr>
                <w:rFonts w:ascii="David" w:hAnsi="David" w:cs="David"/>
                <w:sz w:val="16"/>
                <w:rtl/>
              </w:rPr>
              <w:t>האם עובד במשרה חלקית</w:t>
            </w:r>
          </w:p>
        </w:tc>
        <w:tc>
          <w:tcPr>
            <w:tcW w:w="2551" w:type="dxa"/>
          </w:tcPr>
          <w:p w14:paraId="68C83B03"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6"/>
                <w:rtl/>
              </w:rPr>
              <w:t>☐</w:t>
            </w:r>
            <w:r w:rsidRPr="00CB4D24">
              <w:rPr>
                <w:rFonts w:ascii="David" w:hAnsi="David" w:cs="David"/>
                <w:sz w:val="16"/>
                <w:rtl/>
              </w:rPr>
              <w:t xml:space="preserve"> </w:t>
            </w:r>
            <w:r w:rsidRPr="00CB4D24">
              <w:rPr>
                <w:rFonts w:ascii="David" w:hAnsi="David" w:cs="David" w:hint="cs"/>
                <w:sz w:val="16"/>
                <w:rtl/>
              </w:rPr>
              <w:t>כן</w:t>
            </w:r>
            <w:r w:rsidRPr="00CB4D24">
              <w:rPr>
                <w:rFonts w:ascii="David" w:hAnsi="David" w:cs="David"/>
                <w:sz w:val="16"/>
                <w:rtl/>
              </w:rPr>
              <w:t xml:space="preserve">   </w:t>
            </w:r>
            <w:r w:rsidRPr="00CB4D24">
              <w:rPr>
                <w:rFonts w:ascii="Segoe UI Symbol" w:hAnsi="Segoe UI Symbol" w:cs="Segoe UI Symbol" w:hint="cs"/>
                <w:sz w:val="16"/>
                <w:rtl/>
              </w:rPr>
              <w:t>☐</w:t>
            </w:r>
            <w:r w:rsidRPr="00CB4D24">
              <w:rPr>
                <w:rFonts w:ascii="David" w:hAnsi="David" w:cs="David"/>
                <w:sz w:val="16"/>
                <w:rtl/>
              </w:rPr>
              <w:t xml:space="preserve"> </w:t>
            </w:r>
            <w:r w:rsidRPr="00CB4D24">
              <w:rPr>
                <w:rFonts w:ascii="David" w:hAnsi="David" w:cs="David" w:hint="cs"/>
                <w:sz w:val="16"/>
                <w:rtl/>
              </w:rPr>
              <w:t>לא</w:t>
            </w:r>
          </w:p>
        </w:tc>
        <w:tc>
          <w:tcPr>
            <w:tcW w:w="2551" w:type="dxa"/>
          </w:tcPr>
          <w:p w14:paraId="648CC55E"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6"/>
                <w:rtl/>
              </w:rPr>
              <w:t>☐</w:t>
            </w:r>
            <w:r w:rsidRPr="00CB4D24">
              <w:rPr>
                <w:rFonts w:ascii="David" w:hAnsi="David" w:cs="David"/>
                <w:sz w:val="16"/>
                <w:rtl/>
              </w:rPr>
              <w:t xml:space="preserve"> </w:t>
            </w:r>
            <w:r w:rsidRPr="00CB4D24">
              <w:rPr>
                <w:rFonts w:ascii="David" w:hAnsi="David" w:cs="David" w:hint="cs"/>
                <w:sz w:val="16"/>
                <w:rtl/>
              </w:rPr>
              <w:t>כן</w:t>
            </w:r>
            <w:r w:rsidRPr="00CB4D24">
              <w:rPr>
                <w:rFonts w:ascii="David" w:hAnsi="David" w:cs="David"/>
                <w:sz w:val="16"/>
                <w:rtl/>
              </w:rPr>
              <w:t xml:space="preserve">   </w:t>
            </w:r>
            <w:r w:rsidRPr="00CB4D24">
              <w:rPr>
                <w:rFonts w:ascii="Segoe UI Symbol" w:hAnsi="Segoe UI Symbol" w:cs="Segoe UI Symbol" w:hint="cs"/>
                <w:sz w:val="16"/>
                <w:rtl/>
              </w:rPr>
              <w:t>☐</w:t>
            </w:r>
            <w:r w:rsidRPr="00CB4D24">
              <w:rPr>
                <w:rFonts w:ascii="David" w:hAnsi="David" w:cs="David"/>
                <w:sz w:val="16"/>
                <w:rtl/>
              </w:rPr>
              <w:t xml:space="preserve"> </w:t>
            </w:r>
            <w:r w:rsidRPr="00CB4D24">
              <w:rPr>
                <w:rFonts w:ascii="David" w:hAnsi="David" w:cs="David" w:hint="cs"/>
                <w:sz w:val="16"/>
                <w:rtl/>
              </w:rPr>
              <w:t>לא</w:t>
            </w:r>
          </w:p>
        </w:tc>
        <w:tc>
          <w:tcPr>
            <w:tcW w:w="2551" w:type="dxa"/>
          </w:tcPr>
          <w:p w14:paraId="077C9AD7" w14:textId="77777777" w:rsidR="003B4DA5" w:rsidRPr="00CB4D24" w:rsidRDefault="003B4DA5" w:rsidP="00CB4D24">
            <w:pPr>
              <w:bidi/>
              <w:spacing w:line="276" w:lineRule="auto"/>
              <w:rPr>
                <w:rFonts w:ascii="David" w:hAnsi="David" w:cs="David"/>
              </w:rPr>
            </w:pPr>
          </w:p>
        </w:tc>
      </w:tr>
      <w:tr w:rsidR="003B4DA5" w:rsidRPr="00CB4D24" w14:paraId="7C779021" w14:textId="77777777">
        <w:trPr>
          <w:jc w:val="right"/>
        </w:trPr>
        <w:tc>
          <w:tcPr>
            <w:tcW w:w="2551" w:type="dxa"/>
          </w:tcPr>
          <w:p w14:paraId="6C7850CB" w14:textId="77777777" w:rsidR="003B4DA5" w:rsidRPr="00CB4D24" w:rsidRDefault="00000000" w:rsidP="00CB4D24">
            <w:pPr>
              <w:bidi/>
              <w:spacing w:line="276" w:lineRule="auto"/>
              <w:rPr>
                <w:rFonts w:ascii="David" w:hAnsi="David" w:cs="David"/>
              </w:rPr>
            </w:pPr>
            <w:r w:rsidRPr="00CB4D24">
              <w:rPr>
                <w:rFonts w:ascii="David" w:hAnsi="David" w:cs="David"/>
                <w:sz w:val="16"/>
                <w:rtl/>
              </w:rPr>
              <w:t>האם אינו עובד</w:t>
            </w:r>
          </w:p>
        </w:tc>
        <w:tc>
          <w:tcPr>
            <w:tcW w:w="2551" w:type="dxa"/>
          </w:tcPr>
          <w:p w14:paraId="5EC07E7F"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6"/>
                <w:rtl/>
              </w:rPr>
              <w:t>☐</w:t>
            </w:r>
            <w:r w:rsidRPr="00CB4D24">
              <w:rPr>
                <w:rFonts w:ascii="David" w:hAnsi="David" w:cs="David"/>
                <w:sz w:val="16"/>
                <w:rtl/>
              </w:rPr>
              <w:t xml:space="preserve"> </w:t>
            </w:r>
            <w:r w:rsidRPr="00CB4D24">
              <w:rPr>
                <w:rFonts w:ascii="David" w:hAnsi="David" w:cs="David" w:hint="cs"/>
                <w:sz w:val="16"/>
                <w:rtl/>
              </w:rPr>
              <w:t>כן</w:t>
            </w:r>
            <w:r w:rsidRPr="00CB4D24">
              <w:rPr>
                <w:rFonts w:ascii="David" w:hAnsi="David" w:cs="David"/>
                <w:sz w:val="16"/>
                <w:rtl/>
              </w:rPr>
              <w:t xml:space="preserve">   </w:t>
            </w:r>
            <w:r w:rsidRPr="00CB4D24">
              <w:rPr>
                <w:rFonts w:ascii="Segoe UI Symbol" w:hAnsi="Segoe UI Symbol" w:cs="Segoe UI Symbol" w:hint="cs"/>
                <w:sz w:val="16"/>
                <w:rtl/>
              </w:rPr>
              <w:t>☐</w:t>
            </w:r>
            <w:r w:rsidRPr="00CB4D24">
              <w:rPr>
                <w:rFonts w:ascii="David" w:hAnsi="David" w:cs="David"/>
                <w:sz w:val="16"/>
                <w:rtl/>
              </w:rPr>
              <w:t xml:space="preserve"> </w:t>
            </w:r>
            <w:r w:rsidRPr="00CB4D24">
              <w:rPr>
                <w:rFonts w:ascii="David" w:hAnsi="David" w:cs="David" w:hint="cs"/>
                <w:sz w:val="16"/>
                <w:rtl/>
              </w:rPr>
              <w:t>לא</w:t>
            </w:r>
          </w:p>
        </w:tc>
        <w:tc>
          <w:tcPr>
            <w:tcW w:w="2551" w:type="dxa"/>
          </w:tcPr>
          <w:p w14:paraId="19C1A6A1"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6"/>
                <w:rtl/>
              </w:rPr>
              <w:t>☐</w:t>
            </w:r>
            <w:r w:rsidRPr="00CB4D24">
              <w:rPr>
                <w:rFonts w:ascii="David" w:hAnsi="David" w:cs="David"/>
                <w:sz w:val="16"/>
                <w:rtl/>
              </w:rPr>
              <w:t xml:space="preserve"> </w:t>
            </w:r>
            <w:r w:rsidRPr="00CB4D24">
              <w:rPr>
                <w:rFonts w:ascii="David" w:hAnsi="David" w:cs="David" w:hint="cs"/>
                <w:sz w:val="16"/>
                <w:rtl/>
              </w:rPr>
              <w:t>כן</w:t>
            </w:r>
            <w:r w:rsidRPr="00CB4D24">
              <w:rPr>
                <w:rFonts w:ascii="David" w:hAnsi="David" w:cs="David"/>
                <w:sz w:val="16"/>
                <w:rtl/>
              </w:rPr>
              <w:t xml:space="preserve">   </w:t>
            </w:r>
            <w:r w:rsidRPr="00CB4D24">
              <w:rPr>
                <w:rFonts w:ascii="Segoe UI Symbol" w:hAnsi="Segoe UI Symbol" w:cs="Segoe UI Symbol" w:hint="cs"/>
                <w:sz w:val="16"/>
                <w:rtl/>
              </w:rPr>
              <w:t>☐</w:t>
            </w:r>
            <w:r w:rsidRPr="00CB4D24">
              <w:rPr>
                <w:rFonts w:ascii="David" w:hAnsi="David" w:cs="David"/>
                <w:sz w:val="16"/>
                <w:rtl/>
              </w:rPr>
              <w:t xml:space="preserve"> </w:t>
            </w:r>
            <w:r w:rsidRPr="00CB4D24">
              <w:rPr>
                <w:rFonts w:ascii="David" w:hAnsi="David" w:cs="David" w:hint="cs"/>
                <w:sz w:val="16"/>
                <w:rtl/>
              </w:rPr>
              <w:t>לא</w:t>
            </w:r>
          </w:p>
        </w:tc>
        <w:tc>
          <w:tcPr>
            <w:tcW w:w="2551" w:type="dxa"/>
          </w:tcPr>
          <w:p w14:paraId="352235D2" w14:textId="77777777" w:rsidR="003B4DA5" w:rsidRPr="00CB4D24" w:rsidRDefault="003B4DA5" w:rsidP="00CB4D24">
            <w:pPr>
              <w:bidi/>
              <w:spacing w:line="276" w:lineRule="auto"/>
              <w:rPr>
                <w:rFonts w:ascii="David" w:hAnsi="David" w:cs="David"/>
              </w:rPr>
            </w:pPr>
          </w:p>
        </w:tc>
      </w:tr>
      <w:tr w:rsidR="003B4DA5" w:rsidRPr="00CB4D24" w14:paraId="002792C8" w14:textId="77777777">
        <w:trPr>
          <w:jc w:val="right"/>
        </w:trPr>
        <w:tc>
          <w:tcPr>
            <w:tcW w:w="2551" w:type="dxa"/>
          </w:tcPr>
          <w:p w14:paraId="11E12FD6" w14:textId="77777777" w:rsidR="003B4DA5" w:rsidRPr="00CB4D24" w:rsidRDefault="00000000" w:rsidP="00CB4D24">
            <w:pPr>
              <w:bidi/>
              <w:spacing w:line="276" w:lineRule="auto"/>
              <w:rPr>
                <w:rFonts w:ascii="David" w:hAnsi="David" w:cs="David"/>
              </w:rPr>
            </w:pPr>
            <w:r w:rsidRPr="00CB4D24">
              <w:rPr>
                <w:rFonts w:ascii="David" w:hAnsi="David" w:cs="David"/>
                <w:sz w:val="16"/>
                <w:rtl/>
              </w:rPr>
              <w:t>האם קיימת הצדקה רפואית</w:t>
            </w:r>
          </w:p>
        </w:tc>
        <w:tc>
          <w:tcPr>
            <w:tcW w:w="2551" w:type="dxa"/>
          </w:tcPr>
          <w:p w14:paraId="06F4E350"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6"/>
                <w:rtl/>
              </w:rPr>
              <w:t>☐</w:t>
            </w:r>
            <w:r w:rsidRPr="00CB4D24">
              <w:rPr>
                <w:rFonts w:ascii="David" w:hAnsi="David" w:cs="David"/>
                <w:sz w:val="16"/>
                <w:rtl/>
              </w:rPr>
              <w:t xml:space="preserve"> </w:t>
            </w:r>
            <w:r w:rsidRPr="00CB4D24">
              <w:rPr>
                <w:rFonts w:ascii="David" w:hAnsi="David" w:cs="David" w:hint="cs"/>
                <w:sz w:val="16"/>
                <w:rtl/>
              </w:rPr>
              <w:t>כן</w:t>
            </w:r>
            <w:r w:rsidRPr="00CB4D24">
              <w:rPr>
                <w:rFonts w:ascii="David" w:hAnsi="David" w:cs="David"/>
                <w:sz w:val="16"/>
                <w:rtl/>
              </w:rPr>
              <w:t xml:space="preserve">   </w:t>
            </w:r>
            <w:r w:rsidRPr="00CB4D24">
              <w:rPr>
                <w:rFonts w:ascii="Segoe UI Symbol" w:hAnsi="Segoe UI Symbol" w:cs="Segoe UI Symbol" w:hint="cs"/>
                <w:sz w:val="16"/>
                <w:rtl/>
              </w:rPr>
              <w:t>☐</w:t>
            </w:r>
            <w:r w:rsidRPr="00CB4D24">
              <w:rPr>
                <w:rFonts w:ascii="David" w:hAnsi="David" w:cs="David"/>
                <w:sz w:val="16"/>
                <w:rtl/>
              </w:rPr>
              <w:t xml:space="preserve"> </w:t>
            </w:r>
            <w:r w:rsidRPr="00CB4D24">
              <w:rPr>
                <w:rFonts w:ascii="David" w:hAnsi="David" w:cs="David" w:hint="cs"/>
                <w:sz w:val="16"/>
                <w:rtl/>
              </w:rPr>
              <w:t>לא</w:t>
            </w:r>
          </w:p>
        </w:tc>
        <w:tc>
          <w:tcPr>
            <w:tcW w:w="2551" w:type="dxa"/>
          </w:tcPr>
          <w:p w14:paraId="7BC11ADF"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6"/>
                <w:rtl/>
              </w:rPr>
              <w:t>☐</w:t>
            </w:r>
            <w:r w:rsidRPr="00CB4D24">
              <w:rPr>
                <w:rFonts w:ascii="David" w:hAnsi="David" w:cs="David"/>
                <w:sz w:val="16"/>
                <w:rtl/>
              </w:rPr>
              <w:t xml:space="preserve"> </w:t>
            </w:r>
            <w:r w:rsidRPr="00CB4D24">
              <w:rPr>
                <w:rFonts w:ascii="David" w:hAnsi="David" w:cs="David" w:hint="cs"/>
                <w:sz w:val="16"/>
                <w:rtl/>
              </w:rPr>
              <w:t>כן</w:t>
            </w:r>
            <w:r w:rsidRPr="00CB4D24">
              <w:rPr>
                <w:rFonts w:ascii="David" w:hAnsi="David" w:cs="David"/>
                <w:sz w:val="16"/>
                <w:rtl/>
              </w:rPr>
              <w:t xml:space="preserve">   </w:t>
            </w:r>
            <w:r w:rsidRPr="00CB4D24">
              <w:rPr>
                <w:rFonts w:ascii="Segoe UI Symbol" w:hAnsi="Segoe UI Symbol" w:cs="Segoe UI Symbol" w:hint="cs"/>
                <w:sz w:val="16"/>
                <w:rtl/>
              </w:rPr>
              <w:t>☐</w:t>
            </w:r>
            <w:r w:rsidRPr="00CB4D24">
              <w:rPr>
                <w:rFonts w:ascii="David" w:hAnsi="David" w:cs="David"/>
                <w:sz w:val="16"/>
                <w:rtl/>
              </w:rPr>
              <w:t xml:space="preserve"> </w:t>
            </w:r>
            <w:r w:rsidRPr="00CB4D24">
              <w:rPr>
                <w:rFonts w:ascii="David" w:hAnsi="David" w:cs="David" w:hint="cs"/>
                <w:sz w:val="16"/>
                <w:rtl/>
              </w:rPr>
              <w:t>לא</w:t>
            </w:r>
          </w:p>
        </w:tc>
        <w:tc>
          <w:tcPr>
            <w:tcW w:w="2551" w:type="dxa"/>
          </w:tcPr>
          <w:p w14:paraId="3A30E0A9" w14:textId="77777777" w:rsidR="003B4DA5" w:rsidRPr="00CB4D24" w:rsidRDefault="003B4DA5" w:rsidP="00CB4D24">
            <w:pPr>
              <w:bidi/>
              <w:spacing w:line="276" w:lineRule="auto"/>
              <w:rPr>
                <w:rFonts w:ascii="David" w:hAnsi="David" w:cs="David"/>
              </w:rPr>
            </w:pPr>
          </w:p>
        </w:tc>
      </w:tr>
      <w:tr w:rsidR="003B4DA5" w:rsidRPr="00CB4D24" w14:paraId="5D101658" w14:textId="77777777">
        <w:trPr>
          <w:jc w:val="right"/>
        </w:trPr>
        <w:tc>
          <w:tcPr>
            <w:tcW w:w="2551" w:type="dxa"/>
          </w:tcPr>
          <w:p w14:paraId="0936BEE7" w14:textId="77777777" w:rsidR="003B4DA5" w:rsidRPr="00CB4D24" w:rsidRDefault="00000000" w:rsidP="00CB4D24">
            <w:pPr>
              <w:bidi/>
              <w:spacing w:line="276" w:lineRule="auto"/>
              <w:rPr>
                <w:rFonts w:ascii="David" w:hAnsi="David" w:cs="David"/>
              </w:rPr>
            </w:pPr>
            <w:r w:rsidRPr="00CB4D24">
              <w:rPr>
                <w:rFonts w:ascii="David" w:hAnsi="David" w:cs="David"/>
                <w:sz w:val="16"/>
                <w:rtl/>
              </w:rPr>
              <w:t>האם קיימת הצדקה הורית</w:t>
            </w:r>
          </w:p>
        </w:tc>
        <w:tc>
          <w:tcPr>
            <w:tcW w:w="2551" w:type="dxa"/>
          </w:tcPr>
          <w:p w14:paraId="144658E6"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6"/>
                <w:rtl/>
              </w:rPr>
              <w:t>☐</w:t>
            </w:r>
            <w:r w:rsidRPr="00CB4D24">
              <w:rPr>
                <w:rFonts w:ascii="David" w:hAnsi="David" w:cs="David"/>
                <w:sz w:val="16"/>
                <w:rtl/>
              </w:rPr>
              <w:t xml:space="preserve"> </w:t>
            </w:r>
            <w:r w:rsidRPr="00CB4D24">
              <w:rPr>
                <w:rFonts w:ascii="David" w:hAnsi="David" w:cs="David" w:hint="cs"/>
                <w:sz w:val="16"/>
                <w:rtl/>
              </w:rPr>
              <w:t>כן</w:t>
            </w:r>
            <w:r w:rsidRPr="00CB4D24">
              <w:rPr>
                <w:rFonts w:ascii="David" w:hAnsi="David" w:cs="David"/>
                <w:sz w:val="16"/>
                <w:rtl/>
              </w:rPr>
              <w:t xml:space="preserve">   </w:t>
            </w:r>
            <w:r w:rsidRPr="00CB4D24">
              <w:rPr>
                <w:rFonts w:ascii="Segoe UI Symbol" w:hAnsi="Segoe UI Symbol" w:cs="Segoe UI Symbol" w:hint="cs"/>
                <w:sz w:val="16"/>
                <w:rtl/>
              </w:rPr>
              <w:t>☐</w:t>
            </w:r>
            <w:r w:rsidRPr="00CB4D24">
              <w:rPr>
                <w:rFonts w:ascii="David" w:hAnsi="David" w:cs="David"/>
                <w:sz w:val="16"/>
                <w:rtl/>
              </w:rPr>
              <w:t xml:space="preserve"> </w:t>
            </w:r>
            <w:r w:rsidRPr="00CB4D24">
              <w:rPr>
                <w:rFonts w:ascii="David" w:hAnsi="David" w:cs="David" w:hint="cs"/>
                <w:sz w:val="16"/>
                <w:rtl/>
              </w:rPr>
              <w:t>לא</w:t>
            </w:r>
          </w:p>
        </w:tc>
        <w:tc>
          <w:tcPr>
            <w:tcW w:w="2551" w:type="dxa"/>
          </w:tcPr>
          <w:p w14:paraId="69CD1B27"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6"/>
                <w:rtl/>
              </w:rPr>
              <w:t>☐</w:t>
            </w:r>
            <w:r w:rsidRPr="00CB4D24">
              <w:rPr>
                <w:rFonts w:ascii="David" w:hAnsi="David" w:cs="David"/>
                <w:sz w:val="16"/>
                <w:rtl/>
              </w:rPr>
              <w:t xml:space="preserve"> </w:t>
            </w:r>
            <w:r w:rsidRPr="00CB4D24">
              <w:rPr>
                <w:rFonts w:ascii="David" w:hAnsi="David" w:cs="David" w:hint="cs"/>
                <w:sz w:val="16"/>
                <w:rtl/>
              </w:rPr>
              <w:t>כן</w:t>
            </w:r>
            <w:r w:rsidRPr="00CB4D24">
              <w:rPr>
                <w:rFonts w:ascii="David" w:hAnsi="David" w:cs="David"/>
                <w:sz w:val="16"/>
                <w:rtl/>
              </w:rPr>
              <w:t xml:space="preserve">   </w:t>
            </w:r>
            <w:r w:rsidRPr="00CB4D24">
              <w:rPr>
                <w:rFonts w:ascii="Segoe UI Symbol" w:hAnsi="Segoe UI Symbol" w:cs="Segoe UI Symbol" w:hint="cs"/>
                <w:sz w:val="16"/>
                <w:rtl/>
              </w:rPr>
              <w:t>☐</w:t>
            </w:r>
            <w:r w:rsidRPr="00CB4D24">
              <w:rPr>
                <w:rFonts w:ascii="David" w:hAnsi="David" w:cs="David"/>
                <w:sz w:val="16"/>
                <w:rtl/>
              </w:rPr>
              <w:t xml:space="preserve"> </w:t>
            </w:r>
            <w:r w:rsidRPr="00CB4D24">
              <w:rPr>
                <w:rFonts w:ascii="David" w:hAnsi="David" w:cs="David" w:hint="cs"/>
                <w:sz w:val="16"/>
                <w:rtl/>
              </w:rPr>
              <w:t>לא</w:t>
            </w:r>
          </w:p>
        </w:tc>
        <w:tc>
          <w:tcPr>
            <w:tcW w:w="2551" w:type="dxa"/>
          </w:tcPr>
          <w:p w14:paraId="7C978D2E" w14:textId="77777777" w:rsidR="003B4DA5" w:rsidRPr="00CB4D24" w:rsidRDefault="003B4DA5" w:rsidP="00CB4D24">
            <w:pPr>
              <w:bidi/>
              <w:spacing w:line="276" w:lineRule="auto"/>
              <w:rPr>
                <w:rFonts w:ascii="David" w:hAnsi="David" w:cs="David"/>
              </w:rPr>
            </w:pPr>
          </w:p>
        </w:tc>
      </w:tr>
      <w:tr w:rsidR="003B4DA5" w:rsidRPr="00CB4D24" w14:paraId="1734C7D4" w14:textId="77777777">
        <w:trPr>
          <w:jc w:val="right"/>
        </w:trPr>
        <w:tc>
          <w:tcPr>
            <w:tcW w:w="2551" w:type="dxa"/>
          </w:tcPr>
          <w:p w14:paraId="4D3618E4" w14:textId="77777777" w:rsidR="003B4DA5" w:rsidRPr="00CB4D24" w:rsidRDefault="00000000" w:rsidP="00CB4D24">
            <w:pPr>
              <w:bidi/>
              <w:spacing w:line="276" w:lineRule="auto"/>
              <w:rPr>
                <w:rFonts w:ascii="David" w:hAnsi="David" w:cs="David"/>
              </w:rPr>
            </w:pPr>
            <w:r w:rsidRPr="00CB4D24">
              <w:rPr>
                <w:rFonts w:ascii="David" w:hAnsi="David" w:cs="David"/>
                <w:sz w:val="16"/>
                <w:rtl/>
              </w:rPr>
              <w:t>האם קיימת ירידה יזומה בהכנסה</w:t>
            </w:r>
          </w:p>
        </w:tc>
        <w:tc>
          <w:tcPr>
            <w:tcW w:w="2551" w:type="dxa"/>
          </w:tcPr>
          <w:p w14:paraId="2F65C463"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6"/>
                <w:rtl/>
              </w:rPr>
              <w:t>☐</w:t>
            </w:r>
            <w:r w:rsidRPr="00CB4D24">
              <w:rPr>
                <w:rFonts w:ascii="David" w:hAnsi="David" w:cs="David"/>
                <w:sz w:val="16"/>
                <w:rtl/>
              </w:rPr>
              <w:t xml:space="preserve"> </w:t>
            </w:r>
            <w:r w:rsidRPr="00CB4D24">
              <w:rPr>
                <w:rFonts w:ascii="David" w:hAnsi="David" w:cs="David" w:hint="cs"/>
                <w:sz w:val="16"/>
                <w:rtl/>
              </w:rPr>
              <w:t>כן</w:t>
            </w:r>
            <w:r w:rsidRPr="00CB4D24">
              <w:rPr>
                <w:rFonts w:ascii="David" w:hAnsi="David" w:cs="David"/>
                <w:sz w:val="16"/>
                <w:rtl/>
              </w:rPr>
              <w:t xml:space="preserve">   </w:t>
            </w:r>
            <w:r w:rsidRPr="00CB4D24">
              <w:rPr>
                <w:rFonts w:ascii="Segoe UI Symbol" w:hAnsi="Segoe UI Symbol" w:cs="Segoe UI Symbol" w:hint="cs"/>
                <w:sz w:val="16"/>
                <w:rtl/>
              </w:rPr>
              <w:t>☐</w:t>
            </w:r>
            <w:r w:rsidRPr="00CB4D24">
              <w:rPr>
                <w:rFonts w:ascii="David" w:hAnsi="David" w:cs="David"/>
                <w:sz w:val="16"/>
                <w:rtl/>
              </w:rPr>
              <w:t xml:space="preserve"> </w:t>
            </w:r>
            <w:r w:rsidRPr="00CB4D24">
              <w:rPr>
                <w:rFonts w:ascii="David" w:hAnsi="David" w:cs="David" w:hint="cs"/>
                <w:sz w:val="16"/>
                <w:rtl/>
              </w:rPr>
              <w:t>לא</w:t>
            </w:r>
          </w:p>
        </w:tc>
        <w:tc>
          <w:tcPr>
            <w:tcW w:w="2551" w:type="dxa"/>
          </w:tcPr>
          <w:p w14:paraId="6E2BD078"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6"/>
                <w:rtl/>
              </w:rPr>
              <w:t>☐</w:t>
            </w:r>
            <w:r w:rsidRPr="00CB4D24">
              <w:rPr>
                <w:rFonts w:ascii="David" w:hAnsi="David" w:cs="David"/>
                <w:sz w:val="16"/>
                <w:rtl/>
              </w:rPr>
              <w:t xml:space="preserve"> </w:t>
            </w:r>
            <w:r w:rsidRPr="00CB4D24">
              <w:rPr>
                <w:rFonts w:ascii="David" w:hAnsi="David" w:cs="David" w:hint="cs"/>
                <w:sz w:val="16"/>
                <w:rtl/>
              </w:rPr>
              <w:t>כן</w:t>
            </w:r>
            <w:r w:rsidRPr="00CB4D24">
              <w:rPr>
                <w:rFonts w:ascii="David" w:hAnsi="David" w:cs="David"/>
                <w:sz w:val="16"/>
                <w:rtl/>
              </w:rPr>
              <w:t xml:space="preserve">   </w:t>
            </w:r>
            <w:r w:rsidRPr="00CB4D24">
              <w:rPr>
                <w:rFonts w:ascii="Segoe UI Symbol" w:hAnsi="Segoe UI Symbol" w:cs="Segoe UI Symbol" w:hint="cs"/>
                <w:sz w:val="16"/>
                <w:rtl/>
              </w:rPr>
              <w:t>☐</w:t>
            </w:r>
            <w:r w:rsidRPr="00CB4D24">
              <w:rPr>
                <w:rFonts w:ascii="David" w:hAnsi="David" w:cs="David"/>
                <w:sz w:val="16"/>
                <w:rtl/>
              </w:rPr>
              <w:t xml:space="preserve"> </w:t>
            </w:r>
            <w:r w:rsidRPr="00CB4D24">
              <w:rPr>
                <w:rFonts w:ascii="David" w:hAnsi="David" w:cs="David" w:hint="cs"/>
                <w:sz w:val="16"/>
                <w:rtl/>
              </w:rPr>
              <w:t>לא</w:t>
            </w:r>
          </w:p>
        </w:tc>
        <w:tc>
          <w:tcPr>
            <w:tcW w:w="2551" w:type="dxa"/>
          </w:tcPr>
          <w:p w14:paraId="21E988E0" w14:textId="77777777" w:rsidR="003B4DA5" w:rsidRPr="00CB4D24" w:rsidRDefault="003B4DA5" w:rsidP="00CB4D24">
            <w:pPr>
              <w:bidi/>
              <w:spacing w:line="276" w:lineRule="auto"/>
              <w:rPr>
                <w:rFonts w:ascii="David" w:hAnsi="David" w:cs="David"/>
              </w:rPr>
            </w:pPr>
          </w:p>
        </w:tc>
      </w:tr>
      <w:tr w:rsidR="003B4DA5" w:rsidRPr="00CB4D24" w14:paraId="2E0A2925" w14:textId="77777777">
        <w:trPr>
          <w:jc w:val="right"/>
        </w:trPr>
        <w:tc>
          <w:tcPr>
            <w:tcW w:w="2551" w:type="dxa"/>
          </w:tcPr>
          <w:p w14:paraId="5EE2CA4F" w14:textId="77777777" w:rsidR="003B4DA5" w:rsidRPr="00CB4D24" w:rsidRDefault="00000000" w:rsidP="00CB4D24">
            <w:pPr>
              <w:bidi/>
              <w:spacing w:line="276" w:lineRule="auto"/>
              <w:rPr>
                <w:rFonts w:ascii="David" w:hAnsi="David" w:cs="David"/>
              </w:rPr>
            </w:pPr>
            <w:r w:rsidRPr="00CB4D24">
              <w:rPr>
                <w:rFonts w:ascii="David" w:hAnsi="David" w:cs="David"/>
                <w:sz w:val="16"/>
                <w:rtl/>
              </w:rPr>
              <w:t>האם עבד בעבר בשכר גבוה יותר</w:t>
            </w:r>
          </w:p>
        </w:tc>
        <w:tc>
          <w:tcPr>
            <w:tcW w:w="2551" w:type="dxa"/>
          </w:tcPr>
          <w:p w14:paraId="3D781EAD"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6"/>
                <w:rtl/>
              </w:rPr>
              <w:t>☐</w:t>
            </w:r>
            <w:r w:rsidRPr="00CB4D24">
              <w:rPr>
                <w:rFonts w:ascii="David" w:hAnsi="David" w:cs="David"/>
                <w:sz w:val="16"/>
                <w:rtl/>
              </w:rPr>
              <w:t xml:space="preserve"> </w:t>
            </w:r>
            <w:r w:rsidRPr="00CB4D24">
              <w:rPr>
                <w:rFonts w:ascii="David" w:hAnsi="David" w:cs="David" w:hint="cs"/>
                <w:sz w:val="16"/>
                <w:rtl/>
              </w:rPr>
              <w:t>כן</w:t>
            </w:r>
            <w:r w:rsidRPr="00CB4D24">
              <w:rPr>
                <w:rFonts w:ascii="David" w:hAnsi="David" w:cs="David"/>
                <w:sz w:val="16"/>
                <w:rtl/>
              </w:rPr>
              <w:t xml:space="preserve">   </w:t>
            </w:r>
            <w:r w:rsidRPr="00CB4D24">
              <w:rPr>
                <w:rFonts w:ascii="Segoe UI Symbol" w:hAnsi="Segoe UI Symbol" w:cs="Segoe UI Symbol" w:hint="cs"/>
                <w:sz w:val="16"/>
                <w:rtl/>
              </w:rPr>
              <w:t>☐</w:t>
            </w:r>
            <w:r w:rsidRPr="00CB4D24">
              <w:rPr>
                <w:rFonts w:ascii="David" w:hAnsi="David" w:cs="David"/>
                <w:sz w:val="16"/>
                <w:rtl/>
              </w:rPr>
              <w:t xml:space="preserve"> </w:t>
            </w:r>
            <w:r w:rsidRPr="00CB4D24">
              <w:rPr>
                <w:rFonts w:ascii="David" w:hAnsi="David" w:cs="David" w:hint="cs"/>
                <w:sz w:val="16"/>
                <w:rtl/>
              </w:rPr>
              <w:t>לא</w:t>
            </w:r>
          </w:p>
        </w:tc>
        <w:tc>
          <w:tcPr>
            <w:tcW w:w="2551" w:type="dxa"/>
          </w:tcPr>
          <w:p w14:paraId="443DB4DB"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6"/>
                <w:rtl/>
              </w:rPr>
              <w:t>☐</w:t>
            </w:r>
            <w:r w:rsidRPr="00CB4D24">
              <w:rPr>
                <w:rFonts w:ascii="David" w:hAnsi="David" w:cs="David"/>
                <w:sz w:val="16"/>
                <w:rtl/>
              </w:rPr>
              <w:t xml:space="preserve"> </w:t>
            </w:r>
            <w:r w:rsidRPr="00CB4D24">
              <w:rPr>
                <w:rFonts w:ascii="David" w:hAnsi="David" w:cs="David" w:hint="cs"/>
                <w:sz w:val="16"/>
                <w:rtl/>
              </w:rPr>
              <w:t>כן</w:t>
            </w:r>
            <w:r w:rsidRPr="00CB4D24">
              <w:rPr>
                <w:rFonts w:ascii="David" w:hAnsi="David" w:cs="David"/>
                <w:sz w:val="16"/>
                <w:rtl/>
              </w:rPr>
              <w:t xml:space="preserve">   </w:t>
            </w:r>
            <w:r w:rsidRPr="00CB4D24">
              <w:rPr>
                <w:rFonts w:ascii="Segoe UI Symbol" w:hAnsi="Segoe UI Symbol" w:cs="Segoe UI Symbol" w:hint="cs"/>
                <w:sz w:val="16"/>
                <w:rtl/>
              </w:rPr>
              <w:t>☐</w:t>
            </w:r>
            <w:r w:rsidRPr="00CB4D24">
              <w:rPr>
                <w:rFonts w:ascii="David" w:hAnsi="David" w:cs="David"/>
                <w:sz w:val="16"/>
                <w:rtl/>
              </w:rPr>
              <w:t xml:space="preserve"> </w:t>
            </w:r>
            <w:r w:rsidRPr="00CB4D24">
              <w:rPr>
                <w:rFonts w:ascii="David" w:hAnsi="David" w:cs="David" w:hint="cs"/>
                <w:sz w:val="16"/>
                <w:rtl/>
              </w:rPr>
              <w:t>לא</w:t>
            </w:r>
          </w:p>
        </w:tc>
        <w:tc>
          <w:tcPr>
            <w:tcW w:w="2551" w:type="dxa"/>
          </w:tcPr>
          <w:p w14:paraId="0E4FFF84" w14:textId="77777777" w:rsidR="003B4DA5" w:rsidRPr="00CB4D24" w:rsidRDefault="003B4DA5" w:rsidP="00CB4D24">
            <w:pPr>
              <w:bidi/>
              <w:spacing w:line="276" w:lineRule="auto"/>
              <w:rPr>
                <w:rFonts w:ascii="David" w:hAnsi="David" w:cs="David"/>
              </w:rPr>
            </w:pPr>
          </w:p>
        </w:tc>
      </w:tr>
      <w:tr w:rsidR="003B4DA5" w:rsidRPr="00CB4D24" w14:paraId="78F64875" w14:textId="77777777">
        <w:trPr>
          <w:jc w:val="right"/>
        </w:trPr>
        <w:tc>
          <w:tcPr>
            <w:tcW w:w="2551" w:type="dxa"/>
          </w:tcPr>
          <w:p w14:paraId="56D94123" w14:textId="77777777" w:rsidR="003B4DA5" w:rsidRPr="00CB4D24" w:rsidRDefault="00000000" w:rsidP="00CB4D24">
            <w:pPr>
              <w:bidi/>
              <w:spacing w:line="276" w:lineRule="auto"/>
              <w:rPr>
                <w:rFonts w:ascii="David" w:hAnsi="David" w:cs="David"/>
              </w:rPr>
            </w:pPr>
            <w:r w:rsidRPr="00CB4D24">
              <w:rPr>
                <w:rFonts w:ascii="David" w:hAnsi="David" w:cs="David"/>
                <w:sz w:val="16"/>
                <w:rtl/>
              </w:rPr>
              <w:t>האם יש מקצוע / השכלה רלוונטיים</w:t>
            </w:r>
          </w:p>
        </w:tc>
        <w:tc>
          <w:tcPr>
            <w:tcW w:w="2551" w:type="dxa"/>
          </w:tcPr>
          <w:p w14:paraId="67A4CD9B"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6"/>
                <w:rtl/>
              </w:rPr>
              <w:t>☐</w:t>
            </w:r>
            <w:r w:rsidRPr="00CB4D24">
              <w:rPr>
                <w:rFonts w:ascii="David" w:hAnsi="David" w:cs="David"/>
                <w:sz w:val="16"/>
                <w:rtl/>
              </w:rPr>
              <w:t xml:space="preserve"> </w:t>
            </w:r>
            <w:r w:rsidRPr="00CB4D24">
              <w:rPr>
                <w:rFonts w:ascii="David" w:hAnsi="David" w:cs="David" w:hint="cs"/>
                <w:sz w:val="16"/>
                <w:rtl/>
              </w:rPr>
              <w:t>כן</w:t>
            </w:r>
            <w:r w:rsidRPr="00CB4D24">
              <w:rPr>
                <w:rFonts w:ascii="David" w:hAnsi="David" w:cs="David"/>
                <w:sz w:val="16"/>
                <w:rtl/>
              </w:rPr>
              <w:t xml:space="preserve">   </w:t>
            </w:r>
            <w:r w:rsidRPr="00CB4D24">
              <w:rPr>
                <w:rFonts w:ascii="Segoe UI Symbol" w:hAnsi="Segoe UI Symbol" w:cs="Segoe UI Symbol" w:hint="cs"/>
                <w:sz w:val="16"/>
                <w:rtl/>
              </w:rPr>
              <w:t>☐</w:t>
            </w:r>
            <w:r w:rsidRPr="00CB4D24">
              <w:rPr>
                <w:rFonts w:ascii="David" w:hAnsi="David" w:cs="David"/>
                <w:sz w:val="16"/>
                <w:rtl/>
              </w:rPr>
              <w:t xml:space="preserve"> </w:t>
            </w:r>
            <w:r w:rsidRPr="00CB4D24">
              <w:rPr>
                <w:rFonts w:ascii="David" w:hAnsi="David" w:cs="David" w:hint="cs"/>
                <w:sz w:val="16"/>
                <w:rtl/>
              </w:rPr>
              <w:t>לא</w:t>
            </w:r>
          </w:p>
        </w:tc>
        <w:tc>
          <w:tcPr>
            <w:tcW w:w="2551" w:type="dxa"/>
          </w:tcPr>
          <w:p w14:paraId="387090BF"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6"/>
                <w:rtl/>
              </w:rPr>
              <w:t>☐</w:t>
            </w:r>
            <w:r w:rsidRPr="00CB4D24">
              <w:rPr>
                <w:rFonts w:ascii="David" w:hAnsi="David" w:cs="David"/>
                <w:sz w:val="16"/>
                <w:rtl/>
              </w:rPr>
              <w:t xml:space="preserve"> </w:t>
            </w:r>
            <w:r w:rsidRPr="00CB4D24">
              <w:rPr>
                <w:rFonts w:ascii="David" w:hAnsi="David" w:cs="David" w:hint="cs"/>
                <w:sz w:val="16"/>
                <w:rtl/>
              </w:rPr>
              <w:t>כן</w:t>
            </w:r>
            <w:r w:rsidRPr="00CB4D24">
              <w:rPr>
                <w:rFonts w:ascii="David" w:hAnsi="David" w:cs="David"/>
                <w:sz w:val="16"/>
                <w:rtl/>
              </w:rPr>
              <w:t xml:space="preserve">   </w:t>
            </w:r>
            <w:r w:rsidRPr="00CB4D24">
              <w:rPr>
                <w:rFonts w:ascii="Segoe UI Symbol" w:hAnsi="Segoe UI Symbol" w:cs="Segoe UI Symbol" w:hint="cs"/>
                <w:sz w:val="16"/>
                <w:rtl/>
              </w:rPr>
              <w:t>☐</w:t>
            </w:r>
            <w:r w:rsidRPr="00CB4D24">
              <w:rPr>
                <w:rFonts w:ascii="David" w:hAnsi="David" w:cs="David"/>
                <w:sz w:val="16"/>
                <w:rtl/>
              </w:rPr>
              <w:t xml:space="preserve"> </w:t>
            </w:r>
            <w:r w:rsidRPr="00CB4D24">
              <w:rPr>
                <w:rFonts w:ascii="David" w:hAnsi="David" w:cs="David" w:hint="cs"/>
                <w:sz w:val="16"/>
                <w:rtl/>
              </w:rPr>
              <w:t>לא</w:t>
            </w:r>
          </w:p>
        </w:tc>
        <w:tc>
          <w:tcPr>
            <w:tcW w:w="2551" w:type="dxa"/>
          </w:tcPr>
          <w:p w14:paraId="516DB645" w14:textId="77777777" w:rsidR="003B4DA5" w:rsidRPr="00CB4D24" w:rsidRDefault="003B4DA5" w:rsidP="00CB4D24">
            <w:pPr>
              <w:bidi/>
              <w:spacing w:line="276" w:lineRule="auto"/>
              <w:rPr>
                <w:rFonts w:ascii="David" w:hAnsi="David" w:cs="David"/>
              </w:rPr>
            </w:pPr>
          </w:p>
        </w:tc>
      </w:tr>
    </w:tbl>
    <w:p w14:paraId="1B46B714" w14:textId="77777777" w:rsidR="003B4DA5" w:rsidRPr="00CB4D24" w:rsidRDefault="003B4DA5" w:rsidP="00CB4D24">
      <w:pPr>
        <w:bidi/>
        <w:rPr>
          <w:rFonts w:ascii="David" w:hAnsi="David" w:cs="David"/>
        </w:rPr>
      </w:pPr>
    </w:p>
    <w:p w14:paraId="02EA3670" w14:textId="77777777" w:rsidR="003B4DA5" w:rsidRPr="00CB4D24" w:rsidRDefault="00000000" w:rsidP="00CB4D24">
      <w:pPr>
        <w:pStyle w:val="21"/>
        <w:bidi/>
        <w:spacing w:before="120" w:after="80"/>
        <w:rPr>
          <w:rFonts w:ascii="David" w:hAnsi="David" w:cs="David"/>
        </w:rPr>
      </w:pPr>
      <w:r w:rsidRPr="00CB4D24">
        <w:rPr>
          <w:rFonts w:ascii="David" w:eastAsia="Arial" w:hAnsi="David" w:cs="David"/>
          <w:color w:val="2F5496"/>
          <w:sz w:val="25"/>
          <w:rtl/>
        </w:rPr>
        <w:t>10.2 נתונים לקביעת הכנסה רעיונית</w:t>
      </w:r>
    </w:p>
    <w:tbl>
      <w:tblPr>
        <w:tblStyle w:val="aff2"/>
        <w:bidiVisual/>
        <w:tblW w:w="0" w:type="auto"/>
        <w:jc w:val="right"/>
        <w:tblLook w:val="04A0" w:firstRow="1" w:lastRow="0" w:firstColumn="1" w:lastColumn="0" w:noHBand="0" w:noVBand="1"/>
      </w:tblPr>
      <w:tblGrid>
        <w:gridCol w:w="3402"/>
        <w:gridCol w:w="3402"/>
        <w:gridCol w:w="3402"/>
      </w:tblGrid>
      <w:tr w:rsidR="003B4DA5" w:rsidRPr="00CB4D24" w14:paraId="24FF27EB" w14:textId="77777777">
        <w:trPr>
          <w:tblHeader/>
          <w:jc w:val="right"/>
        </w:trPr>
        <w:tc>
          <w:tcPr>
            <w:tcW w:w="3402" w:type="dxa"/>
            <w:shd w:val="clear" w:color="auto" w:fill="1F4E79"/>
          </w:tcPr>
          <w:p w14:paraId="6E3714B1"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7"/>
                <w:rtl/>
              </w:rPr>
              <w:t>נתון</w:t>
            </w:r>
          </w:p>
        </w:tc>
        <w:tc>
          <w:tcPr>
            <w:tcW w:w="3402" w:type="dxa"/>
            <w:shd w:val="clear" w:color="auto" w:fill="1F4E79"/>
          </w:tcPr>
          <w:p w14:paraId="5221B85F"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7"/>
                <w:rtl/>
              </w:rPr>
              <w:t>הורה א'</w:t>
            </w:r>
          </w:p>
        </w:tc>
        <w:tc>
          <w:tcPr>
            <w:tcW w:w="3402" w:type="dxa"/>
            <w:shd w:val="clear" w:color="auto" w:fill="1F4E79"/>
          </w:tcPr>
          <w:p w14:paraId="72AAFED5"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7"/>
                <w:rtl/>
              </w:rPr>
              <w:t>הורה ב'</w:t>
            </w:r>
          </w:p>
        </w:tc>
      </w:tr>
      <w:tr w:rsidR="003B4DA5" w:rsidRPr="00CB4D24" w14:paraId="265095E4" w14:textId="77777777">
        <w:trPr>
          <w:jc w:val="right"/>
        </w:trPr>
        <w:tc>
          <w:tcPr>
            <w:tcW w:w="3402" w:type="dxa"/>
          </w:tcPr>
          <w:p w14:paraId="6BAB23A2" w14:textId="77777777" w:rsidR="003B4DA5" w:rsidRPr="00CB4D24" w:rsidRDefault="00000000" w:rsidP="00CB4D24">
            <w:pPr>
              <w:bidi/>
              <w:spacing w:line="276" w:lineRule="auto"/>
              <w:rPr>
                <w:rFonts w:ascii="David" w:hAnsi="David" w:cs="David"/>
              </w:rPr>
            </w:pPr>
            <w:r w:rsidRPr="00CB4D24">
              <w:rPr>
                <w:rFonts w:ascii="David" w:hAnsi="David" w:cs="David"/>
                <w:sz w:val="17"/>
                <w:rtl/>
              </w:rPr>
              <w:t>שכר קודם</w:t>
            </w:r>
          </w:p>
        </w:tc>
        <w:tc>
          <w:tcPr>
            <w:tcW w:w="3402" w:type="dxa"/>
          </w:tcPr>
          <w:p w14:paraId="1F82DFB6" w14:textId="77777777" w:rsidR="003B4DA5" w:rsidRPr="00CB4D24" w:rsidRDefault="003B4DA5" w:rsidP="00CB4D24">
            <w:pPr>
              <w:bidi/>
              <w:spacing w:line="276" w:lineRule="auto"/>
              <w:rPr>
                <w:rFonts w:ascii="David" w:hAnsi="David" w:cs="David"/>
              </w:rPr>
            </w:pPr>
          </w:p>
        </w:tc>
        <w:tc>
          <w:tcPr>
            <w:tcW w:w="3402" w:type="dxa"/>
          </w:tcPr>
          <w:p w14:paraId="7ACD0548" w14:textId="77777777" w:rsidR="003B4DA5" w:rsidRPr="00CB4D24" w:rsidRDefault="003B4DA5" w:rsidP="00CB4D24">
            <w:pPr>
              <w:bidi/>
              <w:spacing w:line="276" w:lineRule="auto"/>
              <w:rPr>
                <w:rFonts w:ascii="David" w:hAnsi="David" w:cs="David"/>
              </w:rPr>
            </w:pPr>
          </w:p>
        </w:tc>
      </w:tr>
      <w:tr w:rsidR="003B4DA5" w:rsidRPr="00CB4D24" w14:paraId="32E61F05" w14:textId="77777777">
        <w:trPr>
          <w:jc w:val="right"/>
        </w:trPr>
        <w:tc>
          <w:tcPr>
            <w:tcW w:w="3402" w:type="dxa"/>
          </w:tcPr>
          <w:p w14:paraId="7C9313AE" w14:textId="77777777" w:rsidR="003B4DA5" w:rsidRPr="00CB4D24" w:rsidRDefault="00000000" w:rsidP="00CB4D24">
            <w:pPr>
              <w:bidi/>
              <w:spacing w:line="276" w:lineRule="auto"/>
              <w:rPr>
                <w:rFonts w:ascii="David" w:hAnsi="David" w:cs="David"/>
              </w:rPr>
            </w:pPr>
            <w:r w:rsidRPr="00CB4D24">
              <w:rPr>
                <w:rFonts w:ascii="David" w:hAnsi="David" w:cs="David"/>
                <w:sz w:val="17"/>
                <w:rtl/>
              </w:rPr>
              <w:t>שכר לפי מקצוע</w:t>
            </w:r>
          </w:p>
        </w:tc>
        <w:tc>
          <w:tcPr>
            <w:tcW w:w="3402" w:type="dxa"/>
          </w:tcPr>
          <w:p w14:paraId="316701D5" w14:textId="77777777" w:rsidR="003B4DA5" w:rsidRPr="00CB4D24" w:rsidRDefault="003B4DA5" w:rsidP="00CB4D24">
            <w:pPr>
              <w:bidi/>
              <w:spacing w:line="276" w:lineRule="auto"/>
              <w:rPr>
                <w:rFonts w:ascii="David" w:hAnsi="David" w:cs="David"/>
              </w:rPr>
            </w:pPr>
          </w:p>
        </w:tc>
        <w:tc>
          <w:tcPr>
            <w:tcW w:w="3402" w:type="dxa"/>
          </w:tcPr>
          <w:p w14:paraId="57BE1986" w14:textId="77777777" w:rsidR="003B4DA5" w:rsidRPr="00CB4D24" w:rsidRDefault="003B4DA5" w:rsidP="00CB4D24">
            <w:pPr>
              <w:bidi/>
              <w:spacing w:line="276" w:lineRule="auto"/>
              <w:rPr>
                <w:rFonts w:ascii="David" w:hAnsi="David" w:cs="David"/>
              </w:rPr>
            </w:pPr>
          </w:p>
        </w:tc>
      </w:tr>
      <w:tr w:rsidR="003B4DA5" w:rsidRPr="00CB4D24" w14:paraId="653C71C6" w14:textId="77777777">
        <w:trPr>
          <w:jc w:val="right"/>
        </w:trPr>
        <w:tc>
          <w:tcPr>
            <w:tcW w:w="3402" w:type="dxa"/>
          </w:tcPr>
          <w:p w14:paraId="4140C787" w14:textId="77777777" w:rsidR="003B4DA5" w:rsidRPr="00CB4D24" w:rsidRDefault="00000000" w:rsidP="00CB4D24">
            <w:pPr>
              <w:bidi/>
              <w:spacing w:line="276" w:lineRule="auto"/>
              <w:rPr>
                <w:rFonts w:ascii="David" w:hAnsi="David" w:cs="David"/>
              </w:rPr>
            </w:pPr>
            <w:r w:rsidRPr="00CB4D24">
              <w:rPr>
                <w:rFonts w:ascii="David" w:hAnsi="David" w:cs="David"/>
                <w:sz w:val="17"/>
                <w:rtl/>
              </w:rPr>
              <w:t>שכר ממוצע בענף</w:t>
            </w:r>
          </w:p>
        </w:tc>
        <w:tc>
          <w:tcPr>
            <w:tcW w:w="3402" w:type="dxa"/>
          </w:tcPr>
          <w:p w14:paraId="6D334F2C" w14:textId="77777777" w:rsidR="003B4DA5" w:rsidRPr="00CB4D24" w:rsidRDefault="003B4DA5" w:rsidP="00CB4D24">
            <w:pPr>
              <w:bidi/>
              <w:spacing w:line="276" w:lineRule="auto"/>
              <w:rPr>
                <w:rFonts w:ascii="David" w:hAnsi="David" w:cs="David"/>
              </w:rPr>
            </w:pPr>
          </w:p>
        </w:tc>
        <w:tc>
          <w:tcPr>
            <w:tcW w:w="3402" w:type="dxa"/>
          </w:tcPr>
          <w:p w14:paraId="64712F9C" w14:textId="77777777" w:rsidR="003B4DA5" w:rsidRPr="00CB4D24" w:rsidRDefault="003B4DA5" w:rsidP="00CB4D24">
            <w:pPr>
              <w:bidi/>
              <w:spacing w:line="276" w:lineRule="auto"/>
              <w:rPr>
                <w:rFonts w:ascii="David" w:hAnsi="David" w:cs="David"/>
              </w:rPr>
            </w:pPr>
          </w:p>
        </w:tc>
      </w:tr>
      <w:tr w:rsidR="003B4DA5" w:rsidRPr="00CB4D24" w14:paraId="4BB67A3E" w14:textId="77777777">
        <w:trPr>
          <w:jc w:val="right"/>
        </w:trPr>
        <w:tc>
          <w:tcPr>
            <w:tcW w:w="3402" w:type="dxa"/>
          </w:tcPr>
          <w:p w14:paraId="5AE5ADAB" w14:textId="77777777" w:rsidR="003B4DA5" w:rsidRPr="00CB4D24" w:rsidRDefault="00000000" w:rsidP="00CB4D24">
            <w:pPr>
              <w:bidi/>
              <w:spacing w:line="276" w:lineRule="auto"/>
              <w:rPr>
                <w:rFonts w:ascii="David" w:hAnsi="David" w:cs="David"/>
              </w:rPr>
            </w:pPr>
            <w:r w:rsidRPr="00CB4D24">
              <w:rPr>
                <w:rFonts w:ascii="David" w:hAnsi="David" w:cs="David"/>
                <w:sz w:val="17"/>
                <w:rtl/>
              </w:rPr>
              <w:t>שכר מינימום</w:t>
            </w:r>
          </w:p>
        </w:tc>
        <w:tc>
          <w:tcPr>
            <w:tcW w:w="3402" w:type="dxa"/>
          </w:tcPr>
          <w:p w14:paraId="384452D0" w14:textId="77777777" w:rsidR="003B4DA5" w:rsidRPr="00CB4D24" w:rsidRDefault="003B4DA5" w:rsidP="00CB4D24">
            <w:pPr>
              <w:bidi/>
              <w:spacing w:line="276" w:lineRule="auto"/>
              <w:rPr>
                <w:rFonts w:ascii="David" w:hAnsi="David" w:cs="David"/>
              </w:rPr>
            </w:pPr>
          </w:p>
        </w:tc>
        <w:tc>
          <w:tcPr>
            <w:tcW w:w="3402" w:type="dxa"/>
          </w:tcPr>
          <w:p w14:paraId="3029B94D" w14:textId="77777777" w:rsidR="003B4DA5" w:rsidRPr="00CB4D24" w:rsidRDefault="003B4DA5" w:rsidP="00CB4D24">
            <w:pPr>
              <w:bidi/>
              <w:spacing w:line="276" w:lineRule="auto"/>
              <w:rPr>
                <w:rFonts w:ascii="David" w:hAnsi="David" w:cs="David"/>
              </w:rPr>
            </w:pPr>
          </w:p>
        </w:tc>
      </w:tr>
      <w:tr w:rsidR="003B4DA5" w:rsidRPr="00CB4D24" w14:paraId="598B81F5" w14:textId="77777777">
        <w:trPr>
          <w:jc w:val="right"/>
        </w:trPr>
        <w:tc>
          <w:tcPr>
            <w:tcW w:w="3402" w:type="dxa"/>
          </w:tcPr>
          <w:p w14:paraId="327C6A00" w14:textId="77777777" w:rsidR="003B4DA5" w:rsidRPr="00CB4D24" w:rsidRDefault="00000000" w:rsidP="00CB4D24">
            <w:pPr>
              <w:bidi/>
              <w:spacing w:line="276" w:lineRule="auto"/>
              <w:rPr>
                <w:rFonts w:ascii="David" w:hAnsi="David" w:cs="David"/>
              </w:rPr>
            </w:pPr>
            <w:r w:rsidRPr="00CB4D24">
              <w:rPr>
                <w:rFonts w:ascii="David" w:hAnsi="David" w:cs="David"/>
                <w:sz w:val="17"/>
                <w:rtl/>
              </w:rPr>
              <w:t>שכר ממוצע במשק</w:t>
            </w:r>
          </w:p>
        </w:tc>
        <w:tc>
          <w:tcPr>
            <w:tcW w:w="3402" w:type="dxa"/>
          </w:tcPr>
          <w:p w14:paraId="69FB54CB" w14:textId="77777777" w:rsidR="003B4DA5" w:rsidRPr="00CB4D24" w:rsidRDefault="003B4DA5" w:rsidP="00CB4D24">
            <w:pPr>
              <w:bidi/>
              <w:spacing w:line="276" w:lineRule="auto"/>
              <w:rPr>
                <w:rFonts w:ascii="David" w:hAnsi="David" w:cs="David"/>
              </w:rPr>
            </w:pPr>
          </w:p>
        </w:tc>
        <w:tc>
          <w:tcPr>
            <w:tcW w:w="3402" w:type="dxa"/>
          </w:tcPr>
          <w:p w14:paraId="69F0E4EF" w14:textId="77777777" w:rsidR="003B4DA5" w:rsidRPr="00CB4D24" w:rsidRDefault="003B4DA5" w:rsidP="00CB4D24">
            <w:pPr>
              <w:bidi/>
              <w:spacing w:line="276" w:lineRule="auto"/>
              <w:rPr>
                <w:rFonts w:ascii="David" w:hAnsi="David" w:cs="David"/>
              </w:rPr>
            </w:pPr>
          </w:p>
        </w:tc>
      </w:tr>
      <w:tr w:rsidR="003B4DA5" w:rsidRPr="00CB4D24" w14:paraId="191221BA" w14:textId="77777777">
        <w:trPr>
          <w:jc w:val="right"/>
        </w:trPr>
        <w:tc>
          <w:tcPr>
            <w:tcW w:w="3402" w:type="dxa"/>
          </w:tcPr>
          <w:p w14:paraId="58058BBD" w14:textId="77777777" w:rsidR="003B4DA5" w:rsidRPr="00CB4D24" w:rsidRDefault="00000000" w:rsidP="00CB4D24">
            <w:pPr>
              <w:bidi/>
              <w:spacing w:line="276" w:lineRule="auto"/>
              <w:rPr>
                <w:rFonts w:ascii="David" w:hAnsi="David" w:cs="David"/>
              </w:rPr>
            </w:pPr>
            <w:r w:rsidRPr="00CB4D24">
              <w:rPr>
                <w:rFonts w:ascii="David" w:hAnsi="David" w:cs="David"/>
                <w:sz w:val="17"/>
                <w:rtl/>
              </w:rPr>
              <w:t>הכנסה רעיונית מוצעת</w:t>
            </w:r>
          </w:p>
        </w:tc>
        <w:tc>
          <w:tcPr>
            <w:tcW w:w="3402" w:type="dxa"/>
          </w:tcPr>
          <w:p w14:paraId="67CEB58A" w14:textId="77777777" w:rsidR="003B4DA5" w:rsidRPr="00CB4D24" w:rsidRDefault="003B4DA5" w:rsidP="00CB4D24">
            <w:pPr>
              <w:bidi/>
              <w:spacing w:line="276" w:lineRule="auto"/>
              <w:rPr>
                <w:rFonts w:ascii="David" w:hAnsi="David" w:cs="David"/>
              </w:rPr>
            </w:pPr>
          </w:p>
        </w:tc>
        <w:tc>
          <w:tcPr>
            <w:tcW w:w="3402" w:type="dxa"/>
          </w:tcPr>
          <w:p w14:paraId="00174DD9" w14:textId="77777777" w:rsidR="003B4DA5" w:rsidRPr="00CB4D24" w:rsidRDefault="003B4DA5" w:rsidP="00CB4D24">
            <w:pPr>
              <w:bidi/>
              <w:spacing w:line="276" w:lineRule="auto"/>
              <w:rPr>
                <w:rFonts w:ascii="David" w:hAnsi="David" w:cs="David"/>
              </w:rPr>
            </w:pPr>
          </w:p>
        </w:tc>
      </w:tr>
    </w:tbl>
    <w:p w14:paraId="67A49045" w14:textId="77777777" w:rsidR="003B4DA5" w:rsidRPr="00CB4D24" w:rsidRDefault="003B4DA5" w:rsidP="00CB4D24">
      <w:pPr>
        <w:bidi/>
        <w:rPr>
          <w:rFonts w:ascii="David" w:hAnsi="David" w:cs="David"/>
        </w:rPr>
      </w:pPr>
    </w:p>
    <w:p w14:paraId="2F3F9B4D" w14:textId="77777777" w:rsidR="003B4DA5" w:rsidRPr="00CB4D24" w:rsidRDefault="00000000" w:rsidP="00CB4D24">
      <w:pPr>
        <w:bidi/>
        <w:spacing w:after="40"/>
        <w:rPr>
          <w:rFonts w:ascii="David" w:hAnsi="David" w:cs="David"/>
        </w:rPr>
      </w:pPr>
      <w:r w:rsidRPr="00CB4D24">
        <w:rPr>
          <w:rFonts w:ascii="David" w:hAnsi="David" w:cs="David"/>
          <w:b/>
          <w:sz w:val="21"/>
          <w:rtl/>
        </w:rPr>
        <w:t xml:space="preserve">נימוק להכנסה רעיונית: </w:t>
      </w:r>
      <w:r w:rsidRPr="00CB4D24">
        <w:rPr>
          <w:rFonts w:ascii="David" w:hAnsi="David" w:cs="David"/>
          <w:sz w:val="21"/>
          <w:rtl/>
        </w:rPr>
        <w:t>_____________________________________________</w:t>
      </w:r>
    </w:p>
    <w:p w14:paraId="3635A061" w14:textId="77777777" w:rsidR="003B4DA5" w:rsidRPr="00CB4D24" w:rsidRDefault="00000000" w:rsidP="00CB4D24">
      <w:pPr>
        <w:bidi/>
        <w:spacing w:after="120"/>
        <w:rPr>
          <w:rFonts w:ascii="David" w:hAnsi="David" w:cs="David"/>
        </w:rPr>
      </w:pPr>
      <w:r w:rsidRPr="00CB4D24">
        <w:rPr>
          <w:rFonts w:ascii="David" w:hAnsi="David" w:cs="David"/>
          <w:b/>
          <w:sz w:val="21"/>
          <w:rtl/>
        </w:rPr>
        <w:t>ראיות תומכות:</w:t>
      </w:r>
    </w:p>
    <w:tbl>
      <w:tblPr>
        <w:tblStyle w:val="aff2"/>
        <w:bidiVisual/>
        <w:tblW w:w="0" w:type="auto"/>
        <w:jc w:val="right"/>
        <w:tblLook w:val="04A0" w:firstRow="1" w:lastRow="0" w:firstColumn="1" w:lastColumn="0" w:noHBand="0" w:noVBand="1"/>
      </w:tblPr>
      <w:tblGrid>
        <w:gridCol w:w="5102"/>
        <w:gridCol w:w="5102"/>
      </w:tblGrid>
      <w:tr w:rsidR="003B4DA5" w:rsidRPr="00CB4D24" w14:paraId="4F0727C8" w14:textId="77777777">
        <w:trPr>
          <w:jc w:val="right"/>
        </w:trPr>
        <w:tc>
          <w:tcPr>
            <w:tcW w:w="5102" w:type="dxa"/>
          </w:tcPr>
          <w:p w14:paraId="4256870C"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תלושי</w:t>
            </w:r>
            <w:r w:rsidRPr="00CB4D24">
              <w:rPr>
                <w:rFonts w:ascii="David" w:hAnsi="David" w:cs="David"/>
                <w:sz w:val="19"/>
                <w:rtl/>
              </w:rPr>
              <w:t xml:space="preserve"> </w:t>
            </w:r>
            <w:r w:rsidRPr="00CB4D24">
              <w:rPr>
                <w:rFonts w:ascii="David" w:hAnsi="David" w:cs="David" w:hint="cs"/>
                <w:sz w:val="19"/>
                <w:rtl/>
              </w:rPr>
              <w:t>עבר</w:t>
            </w:r>
          </w:p>
        </w:tc>
        <w:tc>
          <w:tcPr>
            <w:tcW w:w="5102" w:type="dxa"/>
          </w:tcPr>
          <w:p w14:paraId="0C87C116"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ראיות</w:t>
            </w:r>
            <w:r w:rsidRPr="00CB4D24">
              <w:rPr>
                <w:rFonts w:ascii="David" w:hAnsi="David" w:cs="David"/>
                <w:sz w:val="19"/>
                <w:rtl/>
              </w:rPr>
              <w:t xml:space="preserve"> </w:t>
            </w:r>
            <w:r w:rsidRPr="00CB4D24">
              <w:rPr>
                <w:rFonts w:ascii="David" w:hAnsi="David" w:cs="David" w:hint="cs"/>
                <w:sz w:val="19"/>
                <w:rtl/>
              </w:rPr>
              <w:t>לעבודה</w:t>
            </w:r>
            <w:r w:rsidRPr="00CB4D24">
              <w:rPr>
                <w:rFonts w:ascii="David" w:hAnsi="David" w:cs="David"/>
                <w:sz w:val="19"/>
                <w:rtl/>
              </w:rPr>
              <w:t xml:space="preserve"> </w:t>
            </w:r>
            <w:r w:rsidRPr="00CB4D24">
              <w:rPr>
                <w:rFonts w:ascii="David" w:hAnsi="David" w:cs="David" w:hint="cs"/>
                <w:sz w:val="19"/>
                <w:rtl/>
              </w:rPr>
              <w:t>בפועל</w:t>
            </w:r>
          </w:p>
        </w:tc>
      </w:tr>
      <w:tr w:rsidR="003B4DA5" w:rsidRPr="00CB4D24" w14:paraId="7879D88F" w14:textId="77777777">
        <w:trPr>
          <w:jc w:val="right"/>
        </w:trPr>
        <w:tc>
          <w:tcPr>
            <w:tcW w:w="5102" w:type="dxa"/>
          </w:tcPr>
          <w:p w14:paraId="608E05BC"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קורות</w:t>
            </w:r>
            <w:r w:rsidRPr="00CB4D24">
              <w:rPr>
                <w:rFonts w:ascii="David" w:hAnsi="David" w:cs="David"/>
                <w:sz w:val="19"/>
                <w:rtl/>
              </w:rPr>
              <w:t xml:space="preserve"> </w:t>
            </w:r>
            <w:r w:rsidRPr="00CB4D24">
              <w:rPr>
                <w:rFonts w:ascii="David" w:hAnsi="David" w:cs="David" w:hint="cs"/>
                <w:sz w:val="19"/>
                <w:rtl/>
              </w:rPr>
              <w:t>חיים</w:t>
            </w:r>
          </w:p>
        </w:tc>
        <w:tc>
          <w:tcPr>
            <w:tcW w:w="5102" w:type="dxa"/>
          </w:tcPr>
          <w:p w14:paraId="437EF495"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דפי</w:t>
            </w:r>
            <w:r w:rsidRPr="00CB4D24">
              <w:rPr>
                <w:rFonts w:ascii="David" w:hAnsi="David" w:cs="David"/>
                <w:sz w:val="19"/>
                <w:rtl/>
              </w:rPr>
              <w:t xml:space="preserve"> </w:t>
            </w:r>
            <w:r w:rsidRPr="00CB4D24">
              <w:rPr>
                <w:rFonts w:ascii="David" w:hAnsi="David" w:cs="David" w:hint="cs"/>
                <w:sz w:val="19"/>
                <w:rtl/>
              </w:rPr>
              <w:t>בנק</w:t>
            </w:r>
          </w:p>
        </w:tc>
      </w:tr>
      <w:tr w:rsidR="003B4DA5" w:rsidRPr="00CB4D24" w14:paraId="2E41671B" w14:textId="77777777">
        <w:trPr>
          <w:jc w:val="right"/>
        </w:trPr>
        <w:tc>
          <w:tcPr>
            <w:tcW w:w="5102" w:type="dxa"/>
          </w:tcPr>
          <w:p w14:paraId="7575DD62"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תעודות</w:t>
            </w:r>
            <w:r w:rsidRPr="00CB4D24">
              <w:rPr>
                <w:rFonts w:ascii="David" w:hAnsi="David" w:cs="David"/>
                <w:sz w:val="19"/>
                <w:rtl/>
              </w:rPr>
              <w:t xml:space="preserve"> </w:t>
            </w:r>
            <w:r w:rsidRPr="00CB4D24">
              <w:rPr>
                <w:rFonts w:ascii="David" w:hAnsi="David" w:cs="David" w:hint="cs"/>
                <w:sz w:val="19"/>
                <w:rtl/>
              </w:rPr>
              <w:t>מקצוע</w:t>
            </w:r>
          </w:p>
        </w:tc>
        <w:tc>
          <w:tcPr>
            <w:tcW w:w="5102" w:type="dxa"/>
          </w:tcPr>
          <w:p w14:paraId="45BAE71F"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רמת</w:t>
            </w:r>
            <w:r w:rsidRPr="00CB4D24">
              <w:rPr>
                <w:rFonts w:ascii="David" w:hAnsi="David" w:cs="David"/>
                <w:sz w:val="19"/>
                <w:rtl/>
              </w:rPr>
              <w:t xml:space="preserve"> </w:t>
            </w:r>
            <w:r w:rsidRPr="00CB4D24">
              <w:rPr>
                <w:rFonts w:ascii="David" w:hAnsi="David" w:cs="David" w:hint="cs"/>
                <w:sz w:val="19"/>
                <w:rtl/>
              </w:rPr>
              <w:t>חיים</w:t>
            </w:r>
          </w:p>
        </w:tc>
      </w:tr>
      <w:tr w:rsidR="003B4DA5" w:rsidRPr="00CB4D24" w14:paraId="7FDA15FE" w14:textId="77777777">
        <w:trPr>
          <w:jc w:val="right"/>
        </w:trPr>
        <w:tc>
          <w:tcPr>
            <w:tcW w:w="5102" w:type="dxa"/>
          </w:tcPr>
          <w:p w14:paraId="1E1D3E4B"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פרסומים</w:t>
            </w:r>
            <w:r w:rsidRPr="00CB4D24">
              <w:rPr>
                <w:rFonts w:ascii="David" w:hAnsi="David" w:cs="David"/>
                <w:sz w:val="19"/>
                <w:rtl/>
              </w:rPr>
              <w:t xml:space="preserve"> </w:t>
            </w:r>
            <w:r w:rsidRPr="00CB4D24">
              <w:rPr>
                <w:rFonts w:ascii="David" w:hAnsi="David" w:cs="David" w:hint="cs"/>
                <w:sz w:val="19"/>
                <w:rtl/>
              </w:rPr>
              <w:t>עסקיים</w:t>
            </w:r>
          </w:p>
        </w:tc>
        <w:tc>
          <w:tcPr>
            <w:tcW w:w="5102" w:type="dxa"/>
          </w:tcPr>
          <w:p w14:paraId="62EB81A9"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אחר</w:t>
            </w:r>
            <w:r w:rsidRPr="00CB4D24">
              <w:rPr>
                <w:rFonts w:ascii="David" w:hAnsi="David" w:cs="David"/>
                <w:sz w:val="19"/>
                <w:rtl/>
              </w:rPr>
              <w:t>: ___________________</w:t>
            </w:r>
          </w:p>
        </w:tc>
      </w:tr>
    </w:tbl>
    <w:p w14:paraId="6C8ABD2A" w14:textId="77777777" w:rsidR="003B4DA5" w:rsidRPr="00CB4D24" w:rsidRDefault="003B4DA5" w:rsidP="00CB4D24">
      <w:pPr>
        <w:bidi/>
        <w:rPr>
          <w:rFonts w:ascii="David" w:hAnsi="David" w:cs="David"/>
        </w:rPr>
      </w:pPr>
    </w:p>
    <w:p w14:paraId="2187D2E5" w14:textId="77777777" w:rsidR="003B4DA5" w:rsidRPr="00CB4D24" w:rsidRDefault="00000000" w:rsidP="00CB4D24">
      <w:pPr>
        <w:pStyle w:val="1"/>
        <w:bidi/>
        <w:spacing w:before="200" w:after="80"/>
        <w:rPr>
          <w:rFonts w:ascii="David" w:hAnsi="David" w:cs="David"/>
        </w:rPr>
      </w:pPr>
      <w:r w:rsidRPr="00CB4D24">
        <w:rPr>
          <w:rFonts w:ascii="David" w:eastAsia="Arial" w:hAnsi="David" w:cs="David"/>
          <w:color w:val="1F4E79"/>
          <w:sz w:val="30"/>
          <w:rtl/>
        </w:rPr>
        <w:t>11. הוצאות מדור אישיות של כל הורה</w:t>
      </w:r>
    </w:p>
    <w:p w14:paraId="72B25E8D" w14:textId="77777777" w:rsidR="003B4DA5" w:rsidRPr="00CB4D24" w:rsidRDefault="00000000" w:rsidP="00CB4D24">
      <w:pPr>
        <w:bidi/>
        <w:spacing w:after="120"/>
        <w:rPr>
          <w:rFonts w:ascii="David" w:hAnsi="David" w:cs="David"/>
        </w:rPr>
      </w:pPr>
      <w:r w:rsidRPr="00CB4D24">
        <w:rPr>
          <w:rFonts w:ascii="David" w:hAnsi="David" w:cs="David"/>
          <w:sz w:val="21"/>
          <w:rtl/>
        </w:rPr>
        <w:t>לצורך חישוב הכנסה פנויה, יש לבחון את הוצאות המדור האישיות של כל הורה, תוך הבחנה בין מדור ההורה לבין רכיב מדור הילדים.</w:t>
      </w:r>
    </w:p>
    <w:tbl>
      <w:tblPr>
        <w:tblStyle w:val="aff2"/>
        <w:bidiVisual/>
        <w:tblW w:w="0" w:type="auto"/>
        <w:jc w:val="right"/>
        <w:tblLook w:val="04A0" w:firstRow="1" w:lastRow="0" w:firstColumn="1" w:lastColumn="0" w:noHBand="0" w:noVBand="1"/>
      </w:tblPr>
      <w:tblGrid>
        <w:gridCol w:w="2551"/>
        <w:gridCol w:w="2551"/>
        <w:gridCol w:w="2551"/>
        <w:gridCol w:w="2551"/>
      </w:tblGrid>
      <w:tr w:rsidR="003B4DA5" w:rsidRPr="00CB4D24" w14:paraId="5CB665F5" w14:textId="77777777">
        <w:trPr>
          <w:tblHeader/>
          <w:jc w:val="right"/>
        </w:trPr>
        <w:tc>
          <w:tcPr>
            <w:tcW w:w="2551" w:type="dxa"/>
            <w:shd w:val="clear" w:color="auto" w:fill="1F4E79"/>
          </w:tcPr>
          <w:p w14:paraId="3FE22C60"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6"/>
                <w:rtl/>
              </w:rPr>
              <w:t>רכיב מדור</w:t>
            </w:r>
          </w:p>
        </w:tc>
        <w:tc>
          <w:tcPr>
            <w:tcW w:w="2551" w:type="dxa"/>
            <w:shd w:val="clear" w:color="auto" w:fill="1F4E79"/>
          </w:tcPr>
          <w:p w14:paraId="62CD411B"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6"/>
                <w:rtl/>
              </w:rPr>
              <w:t>הורה א'</w:t>
            </w:r>
          </w:p>
        </w:tc>
        <w:tc>
          <w:tcPr>
            <w:tcW w:w="2551" w:type="dxa"/>
            <w:shd w:val="clear" w:color="auto" w:fill="1F4E79"/>
          </w:tcPr>
          <w:p w14:paraId="774787AA"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6"/>
                <w:rtl/>
              </w:rPr>
              <w:t>הורה ב'</w:t>
            </w:r>
          </w:p>
        </w:tc>
        <w:tc>
          <w:tcPr>
            <w:tcW w:w="2551" w:type="dxa"/>
            <w:shd w:val="clear" w:color="auto" w:fill="1F4E79"/>
          </w:tcPr>
          <w:p w14:paraId="0E2C8351"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6"/>
                <w:rtl/>
              </w:rPr>
              <w:t>הערות</w:t>
            </w:r>
          </w:p>
        </w:tc>
      </w:tr>
      <w:tr w:rsidR="003B4DA5" w:rsidRPr="00CB4D24" w14:paraId="0A9FA3C8" w14:textId="77777777">
        <w:trPr>
          <w:jc w:val="right"/>
        </w:trPr>
        <w:tc>
          <w:tcPr>
            <w:tcW w:w="2551" w:type="dxa"/>
          </w:tcPr>
          <w:p w14:paraId="5C72564C" w14:textId="77777777" w:rsidR="003B4DA5" w:rsidRPr="00CB4D24" w:rsidRDefault="00000000" w:rsidP="00CB4D24">
            <w:pPr>
              <w:bidi/>
              <w:spacing w:line="276" w:lineRule="auto"/>
              <w:rPr>
                <w:rFonts w:ascii="David" w:hAnsi="David" w:cs="David"/>
              </w:rPr>
            </w:pPr>
            <w:r w:rsidRPr="00CB4D24">
              <w:rPr>
                <w:rFonts w:ascii="David" w:hAnsi="David" w:cs="David"/>
                <w:sz w:val="16"/>
                <w:rtl/>
              </w:rPr>
              <w:t>שכר דירה</w:t>
            </w:r>
          </w:p>
        </w:tc>
        <w:tc>
          <w:tcPr>
            <w:tcW w:w="2551" w:type="dxa"/>
          </w:tcPr>
          <w:p w14:paraId="296589D6" w14:textId="77777777" w:rsidR="003B4DA5" w:rsidRPr="00CB4D24" w:rsidRDefault="003B4DA5" w:rsidP="00CB4D24">
            <w:pPr>
              <w:bidi/>
              <w:spacing w:line="276" w:lineRule="auto"/>
              <w:rPr>
                <w:rFonts w:ascii="David" w:hAnsi="David" w:cs="David"/>
              </w:rPr>
            </w:pPr>
          </w:p>
        </w:tc>
        <w:tc>
          <w:tcPr>
            <w:tcW w:w="2551" w:type="dxa"/>
          </w:tcPr>
          <w:p w14:paraId="3765A39F" w14:textId="77777777" w:rsidR="003B4DA5" w:rsidRPr="00CB4D24" w:rsidRDefault="003B4DA5" w:rsidP="00CB4D24">
            <w:pPr>
              <w:bidi/>
              <w:spacing w:line="276" w:lineRule="auto"/>
              <w:rPr>
                <w:rFonts w:ascii="David" w:hAnsi="David" w:cs="David"/>
              </w:rPr>
            </w:pPr>
          </w:p>
        </w:tc>
        <w:tc>
          <w:tcPr>
            <w:tcW w:w="2551" w:type="dxa"/>
          </w:tcPr>
          <w:p w14:paraId="5142CC2C" w14:textId="77777777" w:rsidR="003B4DA5" w:rsidRPr="00CB4D24" w:rsidRDefault="003B4DA5" w:rsidP="00CB4D24">
            <w:pPr>
              <w:bidi/>
              <w:spacing w:line="276" w:lineRule="auto"/>
              <w:rPr>
                <w:rFonts w:ascii="David" w:hAnsi="David" w:cs="David"/>
              </w:rPr>
            </w:pPr>
          </w:p>
        </w:tc>
      </w:tr>
      <w:tr w:rsidR="003B4DA5" w:rsidRPr="00CB4D24" w14:paraId="34ADC8EF" w14:textId="77777777">
        <w:trPr>
          <w:jc w:val="right"/>
        </w:trPr>
        <w:tc>
          <w:tcPr>
            <w:tcW w:w="2551" w:type="dxa"/>
          </w:tcPr>
          <w:p w14:paraId="295AE36F" w14:textId="77777777" w:rsidR="003B4DA5" w:rsidRPr="00CB4D24" w:rsidRDefault="00000000" w:rsidP="00CB4D24">
            <w:pPr>
              <w:bidi/>
              <w:spacing w:line="276" w:lineRule="auto"/>
              <w:rPr>
                <w:rFonts w:ascii="David" w:hAnsi="David" w:cs="David"/>
              </w:rPr>
            </w:pPr>
            <w:r w:rsidRPr="00CB4D24">
              <w:rPr>
                <w:rFonts w:ascii="David" w:hAnsi="David" w:cs="David"/>
                <w:sz w:val="16"/>
                <w:rtl/>
              </w:rPr>
              <w:t>החזר משכנתא</w:t>
            </w:r>
          </w:p>
        </w:tc>
        <w:tc>
          <w:tcPr>
            <w:tcW w:w="2551" w:type="dxa"/>
          </w:tcPr>
          <w:p w14:paraId="1ED3E082" w14:textId="77777777" w:rsidR="003B4DA5" w:rsidRPr="00CB4D24" w:rsidRDefault="003B4DA5" w:rsidP="00CB4D24">
            <w:pPr>
              <w:bidi/>
              <w:spacing w:line="276" w:lineRule="auto"/>
              <w:rPr>
                <w:rFonts w:ascii="David" w:hAnsi="David" w:cs="David"/>
              </w:rPr>
            </w:pPr>
          </w:p>
        </w:tc>
        <w:tc>
          <w:tcPr>
            <w:tcW w:w="2551" w:type="dxa"/>
          </w:tcPr>
          <w:p w14:paraId="4158A422" w14:textId="77777777" w:rsidR="003B4DA5" w:rsidRPr="00CB4D24" w:rsidRDefault="003B4DA5" w:rsidP="00CB4D24">
            <w:pPr>
              <w:bidi/>
              <w:spacing w:line="276" w:lineRule="auto"/>
              <w:rPr>
                <w:rFonts w:ascii="David" w:hAnsi="David" w:cs="David"/>
              </w:rPr>
            </w:pPr>
          </w:p>
        </w:tc>
        <w:tc>
          <w:tcPr>
            <w:tcW w:w="2551" w:type="dxa"/>
          </w:tcPr>
          <w:p w14:paraId="009D7C14" w14:textId="77777777" w:rsidR="003B4DA5" w:rsidRPr="00CB4D24" w:rsidRDefault="003B4DA5" w:rsidP="00CB4D24">
            <w:pPr>
              <w:bidi/>
              <w:spacing w:line="276" w:lineRule="auto"/>
              <w:rPr>
                <w:rFonts w:ascii="David" w:hAnsi="David" w:cs="David"/>
              </w:rPr>
            </w:pPr>
          </w:p>
        </w:tc>
      </w:tr>
      <w:tr w:rsidR="003B4DA5" w:rsidRPr="00CB4D24" w14:paraId="4E02B56A" w14:textId="77777777">
        <w:trPr>
          <w:jc w:val="right"/>
        </w:trPr>
        <w:tc>
          <w:tcPr>
            <w:tcW w:w="2551" w:type="dxa"/>
          </w:tcPr>
          <w:p w14:paraId="0A023F1D" w14:textId="77777777" w:rsidR="003B4DA5" w:rsidRPr="00CB4D24" w:rsidRDefault="00000000" w:rsidP="00CB4D24">
            <w:pPr>
              <w:bidi/>
              <w:spacing w:line="276" w:lineRule="auto"/>
              <w:rPr>
                <w:rFonts w:ascii="David" w:hAnsi="David" w:cs="David"/>
              </w:rPr>
            </w:pPr>
            <w:r w:rsidRPr="00CB4D24">
              <w:rPr>
                <w:rFonts w:ascii="David" w:hAnsi="David" w:cs="David"/>
                <w:sz w:val="16"/>
                <w:rtl/>
              </w:rPr>
              <w:t>ארנונה</w:t>
            </w:r>
          </w:p>
        </w:tc>
        <w:tc>
          <w:tcPr>
            <w:tcW w:w="2551" w:type="dxa"/>
          </w:tcPr>
          <w:p w14:paraId="133BE2B0" w14:textId="77777777" w:rsidR="003B4DA5" w:rsidRPr="00CB4D24" w:rsidRDefault="003B4DA5" w:rsidP="00CB4D24">
            <w:pPr>
              <w:bidi/>
              <w:spacing w:line="276" w:lineRule="auto"/>
              <w:rPr>
                <w:rFonts w:ascii="David" w:hAnsi="David" w:cs="David"/>
              </w:rPr>
            </w:pPr>
          </w:p>
        </w:tc>
        <w:tc>
          <w:tcPr>
            <w:tcW w:w="2551" w:type="dxa"/>
          </w:tcPr>
          <w:p w14:paraId="7B743D08" w14:textId="77777777" w:rsidR="003B4DA5" w:rsidRPr="00CB4D24" w:rsidRDefault="003B4DA5" w:rsidP="00CB4D24">
            <w:pPr>
              <w:bidi/>
              <w:spacing w:line="276" w:lineRule="auto"/>
              <w:rPr>
                <w:rFonts w:ascii="David" w:hAnsi="David" w:cs="David"/>
              </w:rPr>
            </w:pPr>
          </w:p>
        </w:tc>
        <w:tc>
          <w:tcPr>
            <w:tcW w:w="2551" w:type="dxa"/>
          </w:tcPr>
          <w:p w14:paraId="35566237" w14:textId="77777777" w:rsidR="003B4DA5" w:rsidRPr="00CB4D24" w:rsidRDefault="003B4DA5" w:rsidP="00CB4D24">
            <w:pPr>
              <w:bidi/>
              <w:spacing w:line="276" w:lineRule="auto"/>
              <w:rPr>
                <w:rFonts w:ascii="David" w:hAnsi="David" w:cs="David"/>
              </w:rPr>
            </w:pPr>
          </w:p>
        </w:tc>
      </w:tr>
      <w:tr w:rsidR="003B4DA5" w:rsidRPr="00CB4D24" w14:paraId="52595801" w14:textId="77777777">
        <w:trPr>
          <w:jc w:val="right"/>
        </w:trPr>
        <w:tc>
          <w:tcPr>
            <w:tcW w:w="2551" w:type="dxa"/>
          </w:tcPr>
          <w:p w14:paraId="58F690C1" w14:textId="77777777" w:rsidR="003B4DA5" w:rsidRPr="00CB4D24" w:rsidRDefault="00000000" w:rsidP="00CB4D24">
            <w:pPr>
              <w:bidi/>
              <w:spacing w:line="276" w:lineRule="auto"/>
              <w:rPr>
                <w:rFonts w:ascii="David" w:hAnsi="David" w:cs="David"/>
              </w:rPr>
            </w:pPr>
            <w:r w:rsidRPr="00CB4D24">
              <w:rPr>
                <w:rFonts w:ascii="David" w:hAnsi="David" w:cs="David"/>
                <w:sz w:val="16"/>
                <w:rtl/>
              </w:rPr>
              <w:t>ועד בית</w:t>
            </w:r>
          </w:p>
        </w:tc>
        <w:tc>
          <w:tcPr>
            <w:tcW w:w="2551" w:type="dxa"/>
          </w:tcPr>
          <w:p w14:paraId="061C0F83" w14:textId="77777777" w:rsidR="003B4DA5" w:rsidRPr="00CB4D24" w:rsidRDefault="003B4DA5" w:rsidP="00CB4D24">
            <w:pPr>
              <w:bidi/>
              <w:spacing w:line="276" w:lineRule="auto"/>
              <w:rPr>
                <w:rFonts w:ascii="David" w:hAnsi="David" w:cs="David"/>
              </w:rPr>
            </w:pPr>
          </w:p>
        </w:tc>
        <w:tc>
          <w:tcPr>
            <w:tcW w:w="2551" w:type="dxa"/>
          </w:tcPr>
          <w:p w14:paraId="7D8BCE6E" w14:textId="77777777" w:rsidR="003B4DA5" w:rsidRPr="00CB4D24" w:rsidRDefault="003B4DA5" w:rsidP="00CB4D24">
            <w:pPr>
              <w:bidi/>
              <w:spacing w:line="276" w:lineRule="auto"/>
              <w:rPr>
                <w:rFonts w:ascii="David" w:hAnsi="David" w:cs="David"/>
              </w:rPr>
            </w:pPr>
          </w:p>
        </w:tc>
        <w:tc>
          <w:tcPr>
            <w:tcW w:w="2551" w:type="dxa"/>
          </w:tcPr>
          <w:p w14:paraId="777B5ADA" w14:textId="77777777" w:rsidR="003B4DA5" w:rsidRPr="00CB4D24" w:rsidRDefault="003B4DA5" w:rsidP="00CB4D24">
            <w:pPr>
              <w:bidi/>
              <w:spacing w:line="276" w:lineRule="auto"/>
              <w:rPr>
                <w:rFonts w:ascii="David" w:hAnsi="David" w:cs="David"/>
              </w:rPr>
            </w:pPr>
          </w:p>
        </w:tc>
      </w:tr>
      <w:tr w:rsidR="003B4DA5" w:rsidRPr="00CB4D24" w14:paraId="45E05A8A" w14:textId="77777777">
        <w:trPr>
          <w:jc w:val="right"/>
        </w:trPr>
        <w:tc>
          <w:tcPr>
            <w:tcW w:w="2551" w:type="dxa"/>
          </w:tcPr>
          <w:p w14:paraId="4891ED1D" w14:textId="77777777" w:rsidR="003B4DA5" w:rsidRPr="00CB4D24" w:rsidRDefault="00000000" w:rsidP="00CB4D24">
            <w:pPr>
              <w:bidi/>
              <w:spacing w:line="276" w:lineRule="auto"/>
              <w:rPr>
                <w:rFonts w:ascii="David" w:hAnsi="David" w:cs="David"/>
              </w:rPr>
            </w:pPr>
            <w:r w:rsidRPr="00CB4D24">
              <w:rPr>
                <w:rFonts w:ascii="David" w:hAnsi="David" w:cs="David"/>
                <w:sz w:val="16"/>
                <w:rtl/>
              </w:rPr>
              <w:t>חשמל</w:t>
            </w:r>
          </w:p>
        </w:tc>
        <w:tc>
          <w:tcPr>
            <w:tcW w:w="2551" w:type="dxa"/>
          </w:tcPr>
          <w:p w14:paraId="214247B4" w14:textId="77777777" w:rsidR="003B4DA5" w:rsidRPr="00CB4D24" w:rsidRDefault="003B4DA5" w:rsidP="00CB4D24">
            <w:pPr>
              <w:bidi/>
              <w:spacing w:line="276" w:lineRule="auto"/>
              <w:rPr>
                <w:rFonts w:ascii="David" w:hAnsi="David" w:cs="David"/>
              </w:rPr>
            </w:pPr>
          </w:p>
        </w:tc>
        <w:tc>
          <w:tcPr>
            <w:tcW w:w="2551" w:type="dxa"/>
          </w:tcPr>
          <w:p w14:paraId="06C599E3" w14:textId="77777777" w:rsidR="003B4DA5" w:rsidRPr="00CB4D24" w:rsidRDefault="003B4DA5" w:rsidP="00CB4D24">
            <w:pPr>
              <w:bidi/>
              <w:spacing w:line="276" w:lineRule="auto"/>
              <w:rPr>
                <w:rFonts w:ascii="David" w:hAnsi="David" w:cs="David"/>
              </w:rPr>
            </w:pPr>
          </w:p>
        </w:tc>
        <w:tc>
          <w:tcPr>
            <w:tcW w:w="2551" w:type="dxa"/>
          </w:tcPr>
          <w:p w14:paraId="65AD569B" w14:textId="77777777" w:rsidR="003B4DA5" w:rsidRPr="00CB4D24" w:rsidRDefault="003B4DA5" w:rsidP="00CB4D24">
            <w:pPr>
              <w:bidi/>
              <w:spacing w:line="276" w:lineRule="auto"/>
              <w:rPr>
                <w:rFonts w:ascii="David" w:hAnsi="David" w:cs="David"/>
              </w:rPr>
            </w:pPr>
          </w:p>
        </w:tc>
      </w:tr>
      <w:tr w:rsidR="003B4DA5" w:rsidRPr="00CB4D24" w14:paraId="72ED2FB4" w14:textId="77777777">
        <w:trPr>
          <w:jc w:val="right"/>
        </w:trPr>
        <w:tc>
          <w:tcPr>
            <w:tcW w:w="2551" w:type="dxa"/>
          </w:tcPr>
          <w:p w14:paraId="4AFE3EFE" w14:textId="77777777" w:rsidR="003B4DA5" w:rsidRPr="00CB4D24" w:rsidRDefault="00000000" w:rsidP="00CB4D24">
            <w:pPr>
              <w:bidi/>
              <w:spacing w:line="276" w:lineRule="auto"/>
              <w:rPr>
                <w:rFonts w:ascii="David" w:hAnsi="David" w:cs="David"/>
              </w:rPr>
            </w:pPr>
            <w:r w:rsidRPr="00CB4D24">
              <w:rPr>
                <w:rFonts w:ascii="David" w:hAnsi="David" w:cs="David"/>
                <w:sz w:val="16"/>
                <w:rtl/>
              </w:rPr>
              <w:t>מים</w:t>
            </w:r>
          </w:p>
        </w:tc>
        <w:tc>
          <w:tcPr>
            <w:tcW w:w="2551" w:type="dxa"/>
          </w:tcPr>
          <w:p w14:paraId="16C36E78" w14:textId="77777777" w:rsidR="003B4DA5" w:rsidRPr="00CB4D24" w:rsidRDefault="003B4DA5" w:rsidP="00CB4D24">
            <w:pPr>
              <w:bidi/>
              <w:spacing w:line="276" w:lineRule="auto"/>
              <w:rPr>
                <w:rFonts w:ascii="David" w:hAnsi="David" w:cs="David"/>
              </w:rPr>
            </w:pPr>
          </w:p>
        </w:tc>
        <w:tc>
          <w:tcPr>
            <w:tcW w:w="2551" w:type="dxa"/>
          </w:tcPr>
          <w:p w14:paraId="62719D0D" w14:textId="77777777" w:rsidR="003B4DA5" w:rsidRPr="00CB4D24" w:rsidRDefault="003B4DA5" w:rsidP="00CB4D24">
            <w:pPr>
              <w:bidi/>
              <w:spacing w:line="276" w:lineRule="auto"/>
              <w:rPr>
                <w:rFonts w:ascii="David" w:hAnsi="David" w:cs="David"/>
              </w:rPr>
            </w:pPr>
          </w:p>
        </w:tc>
        <w:tc>
          <w:tcPr>
            <w:tcW w:w="2551" w:type="dxa"/>
          </w:tcPr>
          <w:p w14:paraId="3BA2E30D" w14:textId="77777777" w:rsidR="003B4DA5" w:rsidRPr="00CB4D24" w:rsidRDefault="003B4DA5" w:rsidP="00CB4D24">
            <w:pPr>
              <w:bidi/>
              <w:spacing w:line="276" w:lineRule="auto"/>
              <w:rPr>
                <w:rFonts w:ascii="David" w:hAnsi="David" w:cs="David"/>
              </w:rPr>
            </w:pPr>
          </w:p>
        </w:tc>
      </w:tr>
      <w:tr w:rsidR="003B4DA5" w:rsidRPr="00CB4D24" w14:paraId="0DF24F64" w14:textId="77777777">
        <w:trPr>
          <w:jc w:val="right"/>
        </w:trPr>
        <w:tc>
          <w:tcPr>
            <w:tcW w:w="2551" w:type="dxa"/>
          </w:tcPr>
          <w:p w14:paraId="104BFF42" w14:textId="77777777" w:rsidR="003B4DA5" w:rsidRPr="00CB4D24" w:rsidRDefault="00000000" w:rsidP="00CB4D24">
            <w:pPr>
              <w:bidi/>
              <w:spacing w:line="276" w:lineRule="auto"/>
              <w:rPr>
                <w:rFonts w:ascii="David" w:hAnsi="David" w:cs="David"/>
              </w:rPr>
            </w:pPr>
            <w:r w:rsidRPr="00CB4D24">
              <w:rPr>
                <w:rFonts w:ascii="David" w:hAnsi="David" w:cs="David"/>
                <w:sz w:val="16"/>
                <w:rtl/>
              </w:rPr>
              <w:t>גז</w:t>
            </w:r>
          </w:p>
        </w:tc>
        <w:tc>
          <w:tcPr>
            <w:tcW w:w="2551" w:type="dxa"/>
          </w:tcPr>
          <w:p w14:paraId="4E8C4BFC" w14:textId="77777777" w:rsidR="003B4DA5" w:rsidRPr="00CB4D24" w:rsidRDefault="003B4DA5" w:rsidP="00CB4D24">
            <w:pPr>
              <w:bidi/>
              <w:spacing w:line="276" w:lineRule="auto"/>
              <w:rPr>
                <w:rFonts w:ascii="David" w:hAnsi="David" w:cs="David"/>
              </w:rPr>
            </w:pPr>
          </w:p>
        </w:tc>
        <w:tc>
          <w:tcPr>
            <w:tcW w:w="2551" w:type="dxa"/>
          </w:tcPr>
          <w:p w14:paraId="774BE78C" w14:textId="77777777" w:rsidR="003B4DA5" w:rsidRPr="00CB4D24" w:rsidRDefault="003B4DA5" w:rsidP="00CB4D24">
            <w:pPr>
              <w:bidi/>
              <w:spacing w:line="276" w:lineRule="auto"/>
              <w:rPr>
                <w:rFonts w:ascii="David" w:hAnsi="David" w:cs="David"/>
              </w:rPr>
            </w:pPr>
          </w:p>
        </w:tc>
        <w:tc>
          <w:tcPr>
            <w:tcW w:w="2551" w:type="dxa"/>
          </w:tcPr>
          <w:p w14:paraId="35FEE05E" w14:textId="77777777" w:rsidR="003B4DA5" w:rsidRPr="00CB4D24" w:rsidRDefault="003B4DA5" w:rsidP="00CB4D24">
            <w:pPr>
              <w:bidi/>
              <w:spacing w:line="276" w:lineRule="auto"/>
              <w:rPr>
                <w:rFonts w:ascii="David" w:hAnsi="David" w:cs="David"/>
              </w:rPr>
            </w:pPr>
          </w:p>
        </w:tc>
      </w:tr>
      <w:tr w:rsidR="003B4DA5" w:rsidRPr="00CB4D24" w14:paraId="1131B6FB" w14:textId="77777777">
        <w:trPr>
          <w:jc w:val="right"/>
        </w:trPr>
        <w:tc>
          <w:tcPr>
            <w:tcW w:w="2551" w:type="dxa"/>
          </w:tcPr>
          <w:p w14:paraId="23DC6F9E" w14:textId="77777777" w:rsidR="003B4DA5" w:rsidRPr="00CB4D24" w:rsidRDefault="00000000" w:rsidP="00CB4D24">
            <w:pPr>
              <w:bidi/>
              <w:spacing w:line="276" w:lineRule="auto"/>
              <w:rPr>
                <w:rFonts w:ascii="David" w:hAnsi="David" w:cs="David"/>
              </w:rPr>
            </w:pPr>
            <w:r w:rsidRPr="00CB4D24">
              <w:rPr>
                <w:rFonts w:ascii="David" w:hAnsi="David" w:cs="David"/>
                <w:sz w:val="16"/>
                <w:rtl/>
              </w:rPr>
              <w:t>ביטוח דירה</w:t>
            </w:r>
          </w:p>
        </w:tc>
        <w:tc>
          <w:tcPr>
            <w:tcW w:w="2551" w:type="dxa"/>
          </w:tcPr>
          <w:p w14:paraId="5AB2D464" w14:textId="77777777" w:rsidR="003B4DA5" w:rsidRPr="00CB4D24" w:rsidRDefault="003B4DA5" w:rsidP="00CB4D24">
            <w:pPr>
              <w:bidi/>
              <w:spacing w:line="276" w:lineRule="auto"/>
              <w:rPr>
                <w:rFonts w:ascii="David" w:hAnsi="David" w:cs="David"/>
              </w:rPr>
            </w:pPr>
          </w:p>
        </w:tc>
        <w:tc>
          <w:tcPr>
            <w:tcW w:w="2551" w:type="dxa"/>
          </w:tcPr>
          <w:p w14:paraId="198AF1EC" w14:textId="77777777" w:rsidR="003B4DA5" w:rsidRPr="00CB4D24" w:rsidRDefault="003B4DA5" w:rsidP="00CB4D24">
            <w:pPr>
              <w:bidi/>
              <w:spacing w:line="276" w:lineRule="auto"/>
              <w:rPr>
                <w:rFonts w:ascii="David" w:hAnsi="David" w:cs="David"/>
              </w:rPr>
            </w:pPr>
          </w:p>
        </w:tc>
        <w:tc>
          <w:tcPr>
            <w:tcW w:w="2551" w:type="dxa"/>
          </w:tcPr>
          <w:p w14:paraId="026FAC4D" w14:textId="77777777" w:rsidR="003B4DA5" w:rsidRPr="00CB4D24" w:rsidRDefault="003B4DA5" w:rsidP="00CB4D24">
            <w:pPr>
              <w:bidi/>
              <w:spacing w:line="276" w:lineRule="auto"/>
              <w:rPr>
                <w:rFonts w:ascii="David" w:hAnsi="David" w:cs="David"/>
              </w:rPr>
            </w:pPr>
          </w:p>
        </w:tc>
      </w:tr>
      <w:tr w:rsidR="003B4DA5" w:rsidRPr="00CB4D24" w14:paraId="2B1A668D" w14:textId="77777777">
        <w:trPr>
          <w:jc w:val="right"/>
        </w:trPr>
        <w:tc>
          <w:tcPr>
            <w:tcW w:w="2551" w:type="dxa"/>
          </w:tcPr>
          <w:p w14:paraId="3B4566B8" w14:textId="77777777" w:rsidR="003B4DA5" w:rsidRPr="00CB4D24" w:rsidRDefault="00000000" w:rsidP="00CB4D24">
            <w:pPr>
              <w:bidi/>
              <w:spacing w:line="276" w:lineRule="auto"/>
              <w:rPr>
                <w:rFonts w:ascii="David" w:hAnsi="David" w:cs="David"/>
              </w:rPr>
            </w:pPr>
            <w:r w:rsidRPr="00CB4D24">
              <w:rPr>
                <w:rFonts w:ascii="David" w:hAnsi="David" w:cs="David"/>
                <w:sz w:val="16"/>
                <w:rtl/>
              </w:rPr>
              <w:t>אינטרנט / תקשורת</w:t>
            </w:r>
          </w:p>
        </w:tc>
        <w:tc>
          <w:tcPr>
            <w:tcW w:w="2551" w:type="dxa"/>
          </w:tcPr>
          <w:p w14:paraId="70827FC6" w14:textId="77777777" w:rsidR="003B4DA5" w:rsidRPr="00CB4D24" w:rsidRDefault="003B4DA5" w:rsidP="00CB4D24">
            <w:pPr>
              <w:bidi/>
              <w:spacing w:line="276" w:lineRule="auto"/>
              <w:rPr>
                <w:rFonts w:ascii="David" w:hAnsi="David" w:cs="David"/>
              </w:rPr>
            </w:pPr>
          </w:p>
        </w:tc>
        <w:tc>
          <w:tcPr>
            <w:tcW w:w="2551" w:type="dxa"/>
          </w:tcPr>
          <w:p w14:paraId="596CD473" w14:textId="77777777" w:rsidR="003B4DA5" w:rsidRPr="00CB4D24" w:rsidRDefault="003B4DA5" w:rsidP="00CB4D24">
            <w:pPr>
              <w:bidi/>
              <w:spacing w:line="276" w:lineRule="auto"/>
              <w:rPr>
                <w:rFonts w:ascii="David" w:hAnsi="David" w:cs="David"/>
              </w:rPr>
            </w:pPr>
          </w:p>
        </w:tc>
        <w:tc>
          <w:tcPr>
            <w:tcW w:w="2551" w:type="dxa"/>
          </w:tcPr>
          <w:p w14:paraId="3F1F33FE" w14:textId="77777777" w:rsidR="003B4DA5" w:rsidRPr="00CB4D24" w:rsidRDefault="003B4DA5" w:rsidP="00CB4D24">
            <w:pPr>
              <w:bidi/>
              <w:spacing w:line="276" w:lineRule="auto"/>
              <w:rPr>
                <w:rFonts w:ascii="David" w:hAnsi="David" w:cs="David"/>
              </w:rPr>
            </w:pPr>
          </w:p>
        </w:tc>
      </w:tr>
      <w:tr w:rsidR="003B4DA5" w:rsidRPr="00CB4D24" w14:paraId="0E4DFEEB" w14:textId="77777777">
        <w:trPr>
          <w:jc w:val="right"/>
        </w:trPr>
        <w:tc>
          <w:tcPr>
            <w:tcW w:w="2551" w:type="dxa"/>
          </w:tcPr>
          <w:p w14:paraId="2EDCE971" w14:textId="77777777" w:rsidR="003B4DA5" w:rsidRPr="00CB4D24" w:rsidRDefault="00000000" w:rsidP="00CB4D24">
            <w:pPr>
              <w:bidi/>
              <w:spacing w:line="276" w:lineRule="auto"/>
              <w:rPr>
                <w:rFonts w:ascii="David" w:hAnsi="David" w:cs="David"/>
              </w:rPr>
            </w:pPr>
            <w:r w:rsidRPr="00CB4D24">
              <w:rPr>
                <w:rFonts w:ascii="David" w:hAnsi="David" w:cs="David"/>
                <w:sz w:val="16"/>
                <w:rtl/>
              </w:rPr>
              <w:t>אחזקה שוטפת</w:t>
            </w:r>
          </w:p>
        </w:tc>
        <w:tc>
          <w:tcPr>
            <w:tcW w:w="2551" w:type="dxa"/>
          </w:tcPr>
          <w:p w14:paraId="6BF4730F" w14:textId="77777777" w:rsidR="003B4DA5" w:rsidRPr="00CB4D24" w:rsidRDefault="003B4DA5" w:rsidP="00CB4D24">
            <w:pPr>
              <w:bidi/>
              <w:spacing w:line="276" w:lineRule="auto"/>
              <w:rPr>
                <w:rFonts w:ascii="David" w:hAnsi="David" w:cs="David"/>
              </w:rPr>
            </w:pPr>
          </w:p>
        </w:tc>
        <w:tc>
          <w:tcPr>
            <w:tcW w:w="2551" w:type="dxa"/>
          </w:tcPr>
          <w:p w14:paraId="1BEEEC94" w14:textId="77777777" w:rsidR="003B4DA5" w:rsidRPr="00CB4D24" w:rsidRDefault="003B4DA5" w:rsidP="00CB4D24">
            <w:pPr>
              <w:bidi/>
              <w:spacing w:line="276" w:lineRule="auto"/>
              <w:rPr>
                <w:rFonts w:ascii="David" w:hAnsi="David" w:cs="David"/>
              </w:rPr>
            </w:pPr>
          </w:p>
        </w:tc>
        <w:tc>
          <w:tcPr>
            <w:tcW w:w="2551" w:type="dxa"/>
          </w:tcPr>
          <w:p w14:paraId="37F6B36C" w14:textId="77777777" w:rsidR="003B4DA5" w:rsidRPr="00CB4D24" w:rsidRDefault="003B4DA5" w:rsidP="00CB4D24">
            <w:pPr>
              <w:bidi/>
              <w:spacing w:line="276" w:lineRule="auto"/>
              <w:rPr>
                <w:rFonts w:ascii="David" w:hAnsi="David" w:cs="David"/>
              </w:rPr>
            </w:pPr>
          </w:p>
        </w:tc>
      </w:tr>
      <w:tr w:rsidR="003B4DA5" w:rsidRPr="00CB4D24" w14:paraId="6BE1D0E3" w14:textId="77777777">
        <w:trPr>
          <w:jc w:val="right"/>
        </w:trPr>
        <w:tc>
          <w:tcPr>
            <w:tcW w:w="2551" w:type="dxa"/>
          </w:tcPr>
          <w:p w14:paraId="61393830" w14:textId="77777777" w:rsidR="003B4DA5" w:rsidRPr="00CB4D24" w:rsidRDefault="00000000" w:rsidP="00CB4D24">
            <w:pPr>
              <w:bidi/>
              <w:spacing w:line="276" w:lineRule="auto"/>
              <w:rPr>
                <w:rFonts w:ascii="David" w:hAnsi="David" w:cs="David"/>
              </w:rPr>
            </w:pPr>
            <w:r w:rsidRPr="00CB4D24">
              <w:rPr>
                <w:rFonts w:ascii="David" w:hAnsi="David" w:cs="David"/>
                <w:sz w:val="16"/>
                <w:rtl/>
              </w:rPr>
              <w:t>סה"כ הוצאות מדור</w:t>
            </w:r>
          </w:p>
        </w:tc>
        <w:tc>
          <w:tcPr>
            <w:tcW w:w="2551" w:type="dxa"/>
          </w:tcPr>
          <w:p w14:paraId="6B2D79D4" w14:textId="77777777" w:rsidR="003B4DA5" w:rsidRPr="00CB4D24" w:rsidRDefault="003B4DA5" w:rsidP="00CB4D24">
            <w:pPr>
              <w:bidi/>
              <w:spacing w:line="276" w:lineRule="auto"/>
              <w:rPr>
                <w:rFonts w:ascii="David" w:hAnsi="David" w:cs="David"/>
              </w:rPr>
            </w:pPr>
          </w:p>
        </w:tc>
        <w:tc>
          <w:tcPr>
            <w:tcW w:w="2551" w:type="dxa"/>
          </w:tcPr>
          <w:p w14:paraId="4AA7A58A" w14:textId="77777777" w:rsidR="003B4DA5" w:rsidRPr="00CB4D24" w:rsidRDefault="003B4DA5" w:rsidP="00CB4D24">
            <w:pPr>
              <w:bidi/>
              <w:spacing w:line="276" w:lineRule="auto"/>
              <w:rPr>
                <w:rFonts w:ascii="David" w:hAnsi="David" w:cs="David"/>
              </w:rPr>
            </w:pPr>
          </w:p>
        </w:tc>
        <w:tc>
          <w:tcPr>
            <w:tcW w:w="2551" w:type="dxa"/>
          </w:tcPr>
          <w:p w14:paraId="1C866BC9" w14:textId="77777777" w:rsidR="003B4DA5" w:rsidRPr="00CB4D24" w:rsidRDefault="003B4DA5" w:rsidP="00CB4D24">
            <w:pPr>
              <w:bidi/>
              <w:spacing w:line="276" w:lineRule="auto"/>
              <w:rPr>
                <w:rFonts w:ascii="David" w:hAnsi="David" w:cs="David"/>
              </w:rPr>
            </w:pPr>
          </w:p>
        </w:tc>
      </w:tr>
    </w:tbl>
    <w:p w14:paraId="5117909F" w14:textId="77777777" w:rsidR="003B4DA5" w:rsidRPr="00CB4D24" w:rsidRDefault="003B4DA5" w:rsidP="00CB4D24">
      <w:pPr>
        <w:bidi/>
        <w:rPr>
          <w:rFonts w:ascii="David" w:hAnsi="David" w:cs="David"/>
        </w:rPr>
      </w:pPr>
    </w:p>
    <w:p w14:paraId="1013FCDB" w14:textId="77777777" w:rsidR="003B4DA5" w:rsidRPr="00CB4D24" w:rsidRDefault="00000000" w:rsidP="00CB4D24">
      <w:pPr>
        <w:bidi/>
        <w:spacing w:after="120"/>
        <w:rPr>
          <w:rFonts w:ascii="David" w:hAnsi="David" w:cs="David"/>
        </w:rPr>
      </w:pPr>
      <w:r w:rsidRPr="00CB4D24">
        <w:rPr>
          <w:rFonts w:ascii="David" w:hAnsi="David" w:cs="David"/>
          <w:sz w:val="21"/>
          <w:rtl/>
        </w:rPr>
        <w:t xml:space="preserve">האם עלות המדור סבירה ביחס למצב המשפחתי: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כן</w:t>
      </w:r>
      <w:r w:rsidRPr="00CB4D24">
        <w:rPr>
          <w:rFonts w:ascii="David" w:hAnsi="David" w:cs="David"/>
          <w:sz w:val="21"/>
          <w:rtl/>
        </w:rPr>
        <w:t xml:space="preserve">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לא</w:t>
      </w:r>
      <w:r w:rsidRPr="00CB4D24">
        <w:rPr>
          <w:rFonts w:ascii="David" w:hAnsi="David" w:cs="David"/>
          <w:sz w:val="21"/>
          <w:rtl/>
        </w:rPr>
        <w:t xml:space="preserve">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לבדיקה</w:t>
      </w:r>
    </w:p>
    <w:p w14:paraId="69D80FE8" w14:textId="77777777" w:rsidR="003B4DA5" w:rsidRPr="00CB4D24" w:rsidRDefault="00000000" w:rsidP="00CB4D24">
      <w:pPr>
        <w:bidi/>
        <w:spacing w:after="120"/>
        <w:rPr>
          <w:rFonts w:ascii="David" w:hAnsi="David" w:cs="David"/>
        </w:rPr>
      </w:pPr>
      <w:r w:rsidRPr="00CB4D24">
        <w:rPr>
          <w:rFonts w:ascii="David" w:hAnsi="David" w:cs="David"/>
          <w:sz w:val="21"/>
          <w:rtl/>
        </w:rPr>
        <w:t xml:space="preserve">האם יש רכיב מדור ילדים שיש להפריד מהמדור האישי: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כן</w:t>
      </w:r>
      <w:r w:rsidRPr="00CB4D24">
        <w:rPr>
          <w:rFonts w:ascii="David" w:hAnsi="David" w:cs="David"/>
          <w:sz w:val="21"/>
          <w:rtl/>
        </w:rPr>
        <w:t xml:space="preserve">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לא</w:t>
      </w:r>
      <w:r w:rsidRPr="00CB4D24">
        <w:rPr>
          <w:rFonts w:ascii="David" w:hAnsi="David" w:cs="David"/>
          <w:sz w:val="21"/>
          <w:rtl/>
        </w:rPr>
        <w:t xml:space="preserve">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לבדיקה</w:t>
      </w:r>
    </w:p>
    <w:p w14:paraId="20E739E2" w14:textId="77777777" w:rsidR="003B4DA5" w:rsidRPr="00CB4D24" w:rsidRDefault="00000000" w:rsidP="00CB4D24">
      <w:pPr>
        <w:bidi/>
        <w:spacing w:after="40"/>
        <w:rPr>
          <w:rFonts w:ascii="David" w:hAnsi="David" w:cs="David"/>
        </w:rPr>
      </w:pPr>
      <w:r w:rsidRPr="00CB4D24">
        <w:rPr>
          <w:rFonts w:ascii="David" w:hAnsi="David" w:cs="David"/>
          <w:b/>
          <w:sz w:val="21"/>
          <w:rtl/>
        </w:rPr>
        <w:lastRenderedPageBreak/>
        <w:t xml:space="preserve">הערות: </w:t>
      </w:r>
      <w:r w:rsidRPr="00CB4D24">
        <w:rPr>
          <w:rFonts w:ascii="David" w:hAnsi="David" w:cs="David"/>
          <w:sz w:val="21"/>
          <w:rtl/>
        </w:rPr>
        <w:t>_____________________________________________</w:t>
      </w:r>
    </w:p>
    <w:p w14:paraId="61A45D94" w14:textId="77777777" w:rsidR="003B4DA5" w:rsidRPr="00CB4D24" w:rsidRDefault="00000000" w:rsidP="00CB4D24">
      <w:pPr>
        <w:pStyle w:val="1"/>
        <w:bidi/>
        <w:spacing w:before="200" w:after="80"/>
        <w:rPr>
          <w:rFonts w:ascii="David" w:hAnsi="David" w:cs="David"/>
        </w:rPr>
      </w:pPr>
      <w:r w:rsidRPr="00CB4D24">
        <w:rPr>
          <w:rFonts w:ascii="David" w:eastAsia="Arial" w:hAnsi="David" w:cs="David"/>
          <w:color w:val="1F4E79"/>
          <w:sz w:val="30"/>
          <w:rtl/>
        </w:rPr>
        <w:t>12. הוצאות אישיות הכרחיות</w:t>
      </w:r>
    </w:p>
    <w:p w14:paraId="79A6E5BB" w14:textId="77777777" w:rsidR="003B4DA5" w:rsidRPr="00CB4D24" w:rsidRDefault="00000000" w:rsidP="00CB4D24">
      <w:pPr>
        <w:bidi/>
        <w:spacing w:after="120"/>
        <w:rPr>
          <w:rFonts w:ascii="David" w:hAnsi="David" w:cs="David"/>
        </w:rPr>
      </w:pPr>
      <w:r w:rsidRPr="00CB4D24">
        <w:rPr>
          <w:rFonts w:ascii="David" w:hAnsi="David" w:cs="David"/>
          <w:sz w:val="21"/>
          <w:rtl/>
        </w:rPr>
        <w:t>אין להפחית כל הוצאה אישית של הורה. יש לבחון רק הוצאות בסיסיות, הכרחיות וסבירות, בהתאם לשיקול דעת ולנסיבות.</w:t>
      </w:r>
    </w:p>
    <w:tbl>
      <w:tblPr>
        <w:tblStyle w:val="aff2"/>
        <w:bidiVisual/>
        <w:tblW w:w="0" w:type="auto"/>
        <w:jc w:val="right"/>
        <w:tblLook w:val="04A0" w:firstRow="1" w:lastRow="0" w:firstColumn="1" w:lastColumn="0" w:noHBand="0" w:noVBand="1"/>
      </w:tblPr>
      <w:tblGrid>
        <w:gridCol w:w="2551"/>
        <w:gridCol w:w="2551"/>
        <w:gridCol w:w="2551"/>
        <w:gridCol w:w="2551"/>
      </w:tblGrid>
      <w:tr w:rsidR="003B4DA5" w:rsidRPr="00CB4D24" w14:paraId="62FC9C1D" w14:textId="77777777">
        <w:trPr>
          <w:tblHeader/>
          <w:jc w:val="right"/>
        </w:trPr>
        <w:tc>
          <w:tcPr>
            <w:tcW w:w="2551" w:type="dxa"/>
            <w:shd w:val="clear" w:color="auto" w:fill="1F4E79"/>
          </w:tcPr>
          <w:p w14:paraId="12C83783"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6"/>
                <w:rtl/>
              </w:rPr>
              <w:t>רכיב</w:t>
            </w:r>
          </w:p>
        </w:tc>
        <w:tc>
          <w:tcPr>
            <w:tcW w:w="2551" w:type="dxa"/>
            <w:shd w:val="clear" w:color="auto" w:fill="1F4E79"/>
          </w:tcPr>
          <w:p w14:paraId="26066ABE"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6"/>
                <w:rtl/>
              </w:rPr>
              <w:t>הורה א'</w:t>
            </w:r>
          </w:p>
        </w:tc>
        <w:tc>
          <w:tcPr>
            <w:tcW w:w="2551" w:type="dxa"/>
            <w:shd w:val="clear" w:color="auto" w:fill="1F4E79"/>
          </w:tcPr>
          <w:p w14:paraId="5F39BFCE"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6"/>
                <w:rtl/>
              </w:rPr>
              <w:t>הורה ב'</w:t>
            </w:r>
          </w:p>
        </w:tc>
        <w:tc>
          <w:tcPr>
            <w:tcW w:w="2551" w:type="dxa"/>
            <w:shd w:val="clear" w:color="auto" w:fill="1F4E79"/>
          </w:tcPr>
          <w:p w14:paraId="4580384C"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6"/>
                <w:rtl/>
              </w:rPr>
              <w:t>הערות</w:t>
            </w:r>
          </w:p>
        </w:tc>
      </w:tr>
      <w:tr w:rsidR="003B4DA5" w:rsidRPr="00CB4D24" w14:paraId="71AA0724" w14:textId="77777777">
        <w:trPr>
          <w:jc w:val="right"/>
        </w:trPr>
        <w:tc>
          <w:tcPr>
            <w:tcW w:w="2551" w:type="dxa"/>
          </w:tcPr>
          <w:p w14:paraId="0FFE02F1" w14:textId="77777777" w:rsidR="003B4DA5" w:rsidRPr="00CB4D24" w:rsidRDefault="00000000" w:rsidP="00CB4D24">
            <w:pPr>
              <w:bidi/>
              <w:spacing w:line="276" w:lineRule="auto"/>
              <w:rPr>
                <w:rFonts w:ascii="David" w:hAnsi="David" w:cs="David"/>
              </w:rPr>
            </w:pPr>
            <w:r w:rsidRPr="00CB4D24">
              <w:rPr>
                <w:rFonts w:ascii="David" w:hAnsi="David" w:cs="David"/>
                <w:sz w:val="16"/>
                <w:rtl/>
              </w:rPr>
              <w:t>מזון אישי בסיסי</w:t>
            </w:r>
          </w:p>
        </w:tc>
        <w:tc>
          <w:tcPr>
            <w:tcW w:w="2551" w:type="dxa"/>
          </w:tcPr>
          <w:p w14:paraId="1EC39B70" w14:textId="77777777" w:rsidR="003B4DA5" w:rsidRPr="00CB4D24" w:rsidRDefault="003B4DA5" w:rsidP="00CB4D24">
            <w:pPr>
              <w:bidi/>
              <w:spacing w:line="276" w:lineRule="auto"/>
              <w:rPr>
                <w:rFonts w:ascii="David" w:hAnsi="David" w:cs="David"/>
              </w:rPr>
            </w:pPr>
          </w:p>
        </w:tc>
        <w:tc>
          <w:tcPr>
            <w:tcW w:w="2551" w:type="dxa"/>
          </w:tcPr>
          <w:p w14:paraId="512EE0E4" w14:textId="77777777" w:rsidR="003B4DA5" w:rsidRPr="00CB4D24" w:rsidRDefault="003B4DA5" w:rsidP="00CB4D24">
            <w:pPr>
              <w:bidi/>
              <w:spacing w:line="276" w:lineRule="auto"/>
              <w:rPr>
                <w:rFonts w:ascii="David" w:hAnsi="David" w:cs="David"/>
              </w:rPr>
            </w:pPr>
          </w:p>
        </w:tc>
        <w:tc>
          <w:tcPr>
            <w:tcW w:w="2551" w:type="dxa"/>
          </w:tcPr>
          <w:p w14:paraId="0E76766E" w14:textId="77777777" w:rsidR="003B4DA5" w:rsidRPr="00CB4D24" w:rsidRDefault="003B4DA5" w:rsidP="00CB4D24">
            <w:pPr>
              <w:bidi/>
              <w:spacing w:line="276" w:lineRule="auto"/>
              <w:rPr>
                <w:rFonts w:ascii="David" w:hAnsi="David" w:cs="David"/>
              </w:rPr>
            </w:pPr>
          </w:p>
        </w:tc>
      </w:tr>
      <w:tr w:rsidR="003B4DA5" w:rsidRPr="00CB4D24" w14:paraId="50D351F5" w14:textId="77777777">
        <w:trPr>
          <w:jc w:val="right"/>
        </w:trPr>
        <w:tc>
          <w:tcPr>
            <w:tcW w:w="2551" w:type="dxa"/>
          </w:tcPr>
          <w:p w14:paraId="22E0DE3A" w14:textId="77777777" w:rsidR="003B4DA5" w:rsidRPr="00CB4D24" w:rsidRDefault="00000000" w:rsidP="00CB4D24">
            <w:pPr>
              <w:bidi/>
              <w:spacing w:line="276" w:lineRule="auto"/>
              <w:rPr>
                <w:rFonts w:ascii="David" w:hAnsi="David" w:cs="David"/>
              </w:rPr>
            </w:pPr>
            <w:r w:rsidRPr="00CB4D24">
              <w:rPr>
                <w:rFonts w:ascii="David" w:hAnsi="David" w:cs="David"/>
                <w:sz w:val="16"/>
                <w:rtl/>
              </w:rPr>
              <w:t>נסיעות לעבודה</w:t>
            </w:r>
          </w:p>
        </w:tc>
        <w:tc>
          <w:tcPr>
            <w:tcW w:w="2551" w:type="dxa"/>
          </w:tcPr>
          <w:p w14:paraId="27BA0B26" w14:textId="77777777" w:rsidR="003B4DA5" w:rsidRPr="00CB4D24" w:rsidRDefault="003B4DA5" w:rsidP="00CB4D24">
            <w:pPr>
              <w:bidi/>
              <w:spacing w:line="276" w:lineRule="auto"/>
              <w:rPr>
                <w:rFonts w:ascii="David" w:hAnsi="David" w:cs="David"/>
              </w:rPr>
            </w:pPr>
          </w:p>
        </w:tc>
        <w:tc>
          <w:tcPr>
            <w:tcW w:w="2551" w:type="dxa"/>
          </w:tcPr>
          <w:p w14:paraId="274A6D80" w14:textId="77777777" w:rsidR="003B4DA5" w:rsidRPr="00CB4D24" w:rsidRDefault="003B4DA5" w:rsidP="00CB4D24">
            <w:pPr>
              <w:bidi/>
              <w:spacing w:line="276" w:lineRule="auto"/>
              <w:rPr>
                <w:rFonts w:ascii="David" w:hAnsi="David" w:cs="David"/>
              </w:rPr>
            </w:pPr>
          </w:p>
        </w:tc>
        <w:tc>
          <w:tcPr>
            <w:tcW w:w="2551" w:type="dxa"/>
          </w:tcPr>
          <w:p w14:paraId="6D577FEB" w14:textId="77777777" w:rsidR="003B4DA5" w:rsidRPr="00CB4D24" w:rsidRDefault="003B4DA5" w:rsidP="00CB4D24">
            <w:pPr>
              <w:bidi/>
              <w:spacing w:line="276" w:lineRule="auto"/>
              <w:rPr>
                <w:rFonts w:ascii="David" w:hAnsi="David" w:cs="David"/>
              </w:rPr>
            </w:pPr>
          </w:p>
        </w:tc>
      </w:tr>
      <w:tr w:rsidR="003B4DA5" w:rsidRPr="00CB4D24" w14:paraId="4484B4DB" w14:textId="77777777">
        <w:trPr>
          <w:jc w:val="right"/>
        </w:trPr>
        <w:tc>
          <w:tcPr>
            <w:tcW w:w="2551" w:type="dxa"/>
          </w:tcPr>
          <w:p w14:paraId="55FBF9F2" w14:textId="77777777" w:rsidR="003B4DA5" w:rsidRPr="00CB4D24" w:rsidRDefault="00000000" w:rsidP="00CB4D24">
            <w:pPr>
              <w:bidi/>
              <w:spacing w:line="276" w:lineRule="auto"/>
              <w:rPr>
                <w:rFonts w:ascii="David" w:hAnsi="David" w:cs="David"/>
              </w:rPr>
            </w:pPr>
            <w:r w:rsidRPr="00CB4D24">
              <w:rPr>
                <w:rFonts w:ascii="David" w:hAnsi="David" w:cs="David"/>
                <w:sz w:val="16"/>
                <w:rtl/>
              </w:rPr>
              <w:t>בריאות בסיסית</w:t>
            </w:r>
          </w:p>
        </w:tc>
        <w:tc>
          <w:tcPr>
            <w:tcW w:w="2551" w:type="dxa"/>
          </w:tcPr>
          <w:p w14:paraId="3EB09FDE" w14:textId="77777777" w:rsidR="003B4DA5" w:rsidRPr="00CB4D24" w:rsidRDefault="003B4DA5" w:rsidP="00CB4D24">
            <w:pPr>
              <w:bidi/>
              <w:spacing w:line="276" w:lineRule="auto"/>
              <w:rPr>
                <w:rFonts w:ascii="David" w:hAnsi="David" w:cs="David"/>
              </w:rPr>
            </w:pPr>
          </w:p>
        </w:tc>
        <w:tc>
          <w:tcPr>
            <w:tcW w:w="2551" w:type="dxa"/>
          </w:tcPr>
          <w:p w14:paraId="18F1D128" w14:textId="77777777" w:rsidR="003B4DA5" w:rsidRPr="00CB4D24" w:rsidRDefault="003B4DA5" w:rsidP="00CB4D24">
            <w:pPr>
              <w:bidi/>
              <w:spacing w:line="276" w:lineRule="auto"/>
              <w:rPr>
                <w:rFonts w:ascii="David" w:hAnsi="David" w:cs="David"/>
              </w:rPr>
            </w:pPr>
          </w:p>
        </w:tc>
        <w:tc>
          <w:tcPr>
            <w:tcW w:w="2551" w:type="dxa"/>
          </w:tcPr>
          <w:p w14:paraId="0FF1A647" w14:textId="77777777" w:rsidR="003B4DA5" w:rsidRPr="00CB4D24" w:rsidRDefault="003B4DA5" w:rsidP="00CB4D24">
            <w:pPr>
              <w:bidi/>
              <w:spacing w:line="276" w:lineRule="auto"/>
              <w:rPr>
                <w:rFonts w:ascii="David" w:hAnsi="David" w:cs="David"/>
              </w:rPr>
            </w:pPr>
          </w:p>
        </w:tc>
      </w:tr>
      <w:tr w:rsidR="003B4DA5" w:rsidRPr="00CB4D24" w14:paraId="6283FE7F" w14:textId="77777777">
        <w:trPr>
          <w:jc w:val="right"/>
        </w:trPr>
        <w:tc>
          <w:tcPr>
            <w:tcW w:w="2551" w:type="dxa"/>
          </w:tcPr>
          <w:p w14:paraId="321AFED7" w14:textId="77777777" w:rsidR="003B4DA5" w:rsidRPr="00CB4D24" w:rsidRDefault="00000000" w:rsidP="00CB4D24">
            <w:pPr>
              <w:bidi/>
              <w:spacing w:line="276" w:lineRule="auto"/>
              <w:rPr>
                <w:rFonts w:ascii="David" w:hAnsi="David" w:cs="David"/>
              </w:rPr>
            </w:pPr>
            <w:r w:rsidRPr="00CB4D24">
              <w:rPr>
                <w:rFonts w:ascii="David" w:hAnsi="David" w:cs="David"/>
                <w:sz w:val="16"/>
                <w:rtl/>
              </w:rPr>
              <w:t>תרופות קבועות</w:t>
            </w:r>
          </w:p>
        </w:tc>
        <w:tc>
          <w:tcPr>
            <w:tcW w:w="2551" w:type="dxa"/>
          </w:tcPr>
          <w:p w14:paraId="50AF4A4F" w14:textId="77777777" w:rsidR="003B4DA5" w:rsidRPr="00CB4D24" w:rsidRDefault="003B4DA5" w:rsidP="00CB4D24">
            <w:pPr>
              <w:bidi/>
              <w:spacing w:line="276" w:lineRule="auto"/>
              <w:rPr>
                <w:rFonts w:ascii="David" w:hAnsi="David" w:cs="David"/>
              </w:rPr>
            </w:pPr>
          </w:p>
        </w:tc>
        <w:tc>
          <w:tcPr>
            <w:tcW w:w="2551" w:type="dxa"/>
          </w:tcPr>
          <w:p w14:paraId="6FC2881F" w14:textId="77777777" w:rsidR="003B4DA5" w:rsidRPr="00CB4D24" w:rsidRDefault="003B4DA5" w:rsidP="00CB4D24">
            <w:pPr>
              <w:bidi/>
              <w:spacing w:line="276" w:lineRule="auto"/>
              <w:rPr>
                <w:rFonts w:ascii="David" w:hAnsi="David" w:cs="David"/>
              </w:rPr>
            </w:pPr>
          </w:p>
        </w:tc>
        <w:tc>
          <w:tcPr>
            <w:tcW w:w="2551" w:type="dxa"/>
          </w:tcPr>
          <w:p w14:paraId="14ECFBC9" w14:textId="77777777" w:rsidR="003B4DA5" w:rsidRPr="00CB4D24" w:rsidRDefault="003B4DA5" w:rsidP="00CB4D24">
            <w:pPr>
              <w:bidi/>
              <w:spacing w:line="276" w:lineRule="auto"/>
              <w:rPr>
                <w:rFonts w:ascii="David" w:hAnsi="David" w:cs="David"/>
              </w:rPr>
            </w:pPr>
          </w:p>
        </w:tc>
      </w:tr>
      <w:tr w:rsidR="003B4DA5" w:rsidRPr="00CB4D24" w14:paraId="6448A837" w14:textId="77777777">
        <w:trPr>
          <w:jc w:val="right"/>
        </w:trPr>
        <w:tc>
          <w:tcPr>
            <w:tcW w:w="2551" w:type="dxa"/>
          </w:tcPr>
          <w:p w14:paraId="7CC73BFA" w14:textId="77777777" w:rsidR="003B4DA5" w:rsidRPr="00CB4D24" w:rsidRDefault="00000000" w:rsidP="00CB4D24">
            <w:pPr>
              <w:bidi/>
              <w:spacing w:line="276" w:lineRule="auto"/>
              <w:rPr>
                <w:rFonts w:ascii="David" w:hAnsi="David" w:cs="David"/>
              </w:rPr>
            </w:pPr>
            <w:r w:rsidRPr="00CB4D24">
              <w:rPr>
                <w:rFonts w:ascii="David" w:hAnsi="David" w:cs="David"/>
                <w:sz w:val="16"/>
                <w:rtl/>
              </w:rPr>
              <w:t>ביטוח בריאות בסיסי</w:t>
            </w:r>
          </w:p>
        </w:tc>
        <w:tc>
          <w:tcPr>
            <w:tcW w:w="2551" w:type="dxa"/>
          </w:tcPr>
          <w:p w14:paraId="0254F0F7" w14:textId="77777777" w:rsidR="003B4DA5" w:rsidRPr="00CB4D24" w:rsidRDefault="003B4DA5" w:rsidP="00CB4D24">
            <w:pPr>
              <w:bidi/>
              <w:spacing w:line="276" w:lineRule="auto"/>
              <w:rPr>
                <w:rFonts w:ascii="David" w:hAnsi="David" w:cs="David"/>
              </w:rPr>
            </w:pPr>
          </w:p>
        </w:tc>
        <w:tc>
          <w:tcPr>
            <w:tcW w:w="2551" w:type="dxa"/>
          </w:tcPr>
          <w:p w14:paraId="0FACF30C" w14:textId="77777777" w:rsidR="003B4DA5" w:rsidRPr="00CB4D24" w:rsidRDefault="003B4DA5" w:rsidP="00CB4D24">
            <w:pPr>
              <w:bidi/>
              <w:spacing w:line="276" w:lineRule="auto"/>
              <w:rPr>
                <w:rFonts w:ascii="David" w:hAnsi="David" w:cs="David"/>
              </w:rPr>
            </w:pPr>
          </w:p>
        </w:tc>
        <w:tc>
          <w:tcPr>
            <w:tcW w:w="2551" w:type="dxa"/>
          </w:tcPr>
          <w:p w14:paraId="78F4D97E" w14:textId="77777777" w:rsidR="003B4DA5" w:rsidRPr="00CB4D24" w:rsidRDefault="003B4DA5" w:rsidP="00CB4D24">
            <w:pPr>
              <w:bidi/>
              <w:spacing w:line="276" w:lineRule="auto"/>
              <w:rPr>
                <w:rFonts w:ascii="David" w:hAnsi="David" w:cs="David"/>
              </w:rPr>
            </w:pPr>
          </w:p>
        </w:tc>
      </w:tr>
      <w:tr w:rsidR="003B4DA5" w:rsidRPr="00CB4D24" w14:paraId="4989249E" w14:textId="77777777">
        <w:trPr>
          <w:jc w:val="right"/>
        </w:trPr>
        <w:tc>
          <w:tcPr>
            <w:tcW w:w="2551" w:type="dxa"/>
          </w:tcPr>
          <w:p w14:paraId="526A201E" w14:textId="77777777" w:rsidR="003B4DA5" w:rsidRPr="00CB4D24" w:rsidRDefault="00000000" w:rsidP="00CB4D24">
            <w:pPr>
              <w:bidi/>
              <w:spacing w:line="276" w:lineRule="auto"/>
              <w:rPr>
                <w:rFonts w:ascii="David" w:hAnsi="David" w:cs="David"/>
              </w:rPr>
            </w:pPr>
            <w:r w:rsidRPr="00CB4D24">
              <w:rPr>
                <w:rFonts w:ascii="David" w:hAnsi="David" w:cs="David"/>
                <w:sz w:val="16"/>
                <w:rtl/>
              </w:rPr>
              <w:t>הוצאות הכרחיות נוספות</w:t>
            </w:r>
          </w:p>
        </w:tc>
        <w:tc>
          <w:tcPr>
            <w:tcW w:w="2551" w:type="dxa"/>
          </w:tcPr>
          <w:p w14:paraId="4C5F0C71" w14:textId="77777777" w:rsidR="003B4DA5" w:rsidRPr="00CB4D24" w:rsidRDefault="003B4DA5" w:rsidP="00CB4D24">
            <w:pPr>
              <w:bidi/>
              <w:spacing w:line="276" w:lineRule="auto"/>
              <w:rPr>
                <w:rFonts w:ascii="David" w:hAnsi="David" w:cs="David"/>
              </w:rPr>
            </w:pPr>
          </w:p>
        </w:tc>
        <w:tc>
          <w:tcPr>
            <w:tcW w:w="2551" w:type="dxa"/>
          </w:tcPr>
          <w:p w14:paraId="756D3A51" w14:textId="77777777" w:rsidR="003B4DA5" w:rsidRPr="00CB4D24" w:rsidRDefault="003B4DA5" w:rsidP="00CB4D24">
            <w:pPr>
              <w:bidi/>
              <w:spacing w:line="276" w:lineRule="auto"/>
              <w:rPr>
                <w:rFonts w:ascii="David" w:hAnsi="David" w:cs="David"/>
              </w:rPr>
            </w:pPr>
          </w:p>
        </w:tc>
        <w:tc>
          <w:tcPr>
            <w:tcW w:w="2551" w:type="dxa"/>
          </w:tcPr>
          <w:p w14:paraId="7A632B82" w14:textId="77777777" w:rsidR="003B4DA5" w:rsidRPr="00CB4D24" w:rsidRDefault="003B4DA5" w:rsidP="00CB4D24">
            <w:pPr>
              <w:bidi/>
              <w:spacing w:line="276" w:lineRule="auto"/>
              <w:rPr>
                <w:rFonts w:ascii="David" w:hAnsi="David" w:cs="David"/>
              </w:rPr>
            </w:pPr>
          </w:p>
        </w:tc>
      </w:tr>
      <w:tr w:rsidR="003B4DA5" w:rsidRPr="00CB4D24" w14:paraId="026A977E" w14:textId="77777777">
        <w:trPr>
          <w:jc w:val="right"/>
        </w:trPr>
        <w:tc>
          <w:tcPr>
            <w:tcW w:w="2551" w:type="dxa"/>
          </w:tcPr>
          <w:p w14:paraId="2D4EAE1F" w14:textId="77777777" w:rsidR="003B4DA5" w:rsidRPr="00CB4D24" w:rsidRDefault="00000000" w:rsidP="00CB4D24">
            <w:pPr>
              <w:bidi/>
              <w:spacing w:line="276" w:lineRule="auto"/>
              <w:rPr>
                <w:rFonts w:ascii="David" w:hAnsi="David" w:cs="David"/>
              </w:rPr>
            </w:pPr>
            <w:r w:rsidRPr="00CB4D24">
              <w:rPr>
                <w:rFonts w:ascii="David" w:hAnsi="David" w:cs="David"/>
                <w:sz w:val="16"/>
                <w:rtl/>
              </w:rPr>
              <w:t>סה"כ הוצאות אישיות הכרחיות</w:t>
            </w:r>
          </w:p>
        </w:tc>
        <w:tc>
          <w:tcPr>
            <w:tcW w:w="2551" w:type="dxa"/>
          </w:tcPr>
          <w:p w14:paraId="3E7AA43E" w14:textId="77777777" w:rsidR="003B4DA5" w:rsidRPr="00CB4D24" w:rsidRDefault="003B4DA5" w:rsidP="00CB4D24">
            <w:pPr>
              <w:bidi/>
              <w:spacing w:line="276" w:lineRule="auto"/>
              <w:rPr>
                <w:rFonts w:ascii="David" w:hAnsi="David" w:cs="David"/>
              </w:rPr>
            </w:pPr>
          </w:p>
        </w:tc>
        <w:tc>
          <w:tcPr>
            <w:tcW w:w="2551" w:type="dxa"/>
          </w:tcPr>
          <w:p w14:paraId="01FBB538" w14:textId="77777777" w:rsidR="003B4DA5" w:rsidRPr="00CB4D24" w:rsidRDefault="003B4DA5" w:rsidP="00CB4D24">
            <w:pPr>
              <w:bidi/>
              <w:spacing w:line="276" w:lineRule="auto"/>
              <w:rPr>
                <w:rFonts w:ascii="David" w:hAnsi="David" w:cs="David"/>
              </w:rPr>
            </w:pPr>
          </w:p>
        </w:tc>
        <w:tc>
          <w:tcPr>
            <w:tcW w:w="2551" w:type="dxa"/>
          </w:tcPr>
          <w:p w14:paraId="3063DEE4" w14:textId="77777777" w:rsidR="003B4DA5" w:rsidRPr="00CB4D24" w:rsidRDefault="003B4DA5" w:rsidP="00CB4D24">
            <w:pPr>
              <w:bidi/>
              <w:spacing w:line="276" w:lineRule="auto"/>
              <w:rPr>
                <w:rFonts w:ascii="David" w:hAnsi="David" w:cs="David"/>
              </w:rPr>
            </w:pPr>
          </w:p>
        </w:tc>
      </w:tr>
    </w:tbl>
    <w:p w14:paraId="4E426BE7" w14:textId="77777777" w:rsidR="003B4DA5" w:rsidRPr="00CB4D24" w:rsidRDefault="003B4DA5" w:rsidP="00CB4D24">
      <w:pPr>
        <w:bidi/>
        <w:rPr>
          <w:rFonts w:ascii="David" w:hAnsi="David" w:cs="David"/>
        </w:rPr>
      </w:pPr>
    </w:p>
    <w:p w14:paraId="6532606C" w14:textId="77777777" w:rsidR="003B4DA5" w:rsidRPr="00CB4D24" w:rsidRDefault="00000000" w:rsidP="00CB4D24">
      <w:pPr>
        <w:bidi/>
        <w:spacing w:after="120"/>
        <w:rPr>
          <w:rFonts w:ascii="David" w:hAnsi="David" w:cs="David"/>
        </w:rPr>
      </w:pPr>
      <w:r w:rsidRPr="00CB4D24">
        <w:rPr>
          <w:rFonts w:ascii="David" w:hAnsi="David" w:cs="David"/>
          <w:sz w:val="21"/>
          <w:rtl/>
        </w:rPr>
        <w:t xml:space="preserve">האם יש הוצאות שאינן הכרחיות ואין להפחיתן: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כן</w:t>
      </w:r>
      <w:r w:rsidRPr="00CB4D24">
        <w:rPr>
          <w:rFonts w:ascii="David" w:hAnsi="David" w:cs="David"/>
          <w:sz w:val="21"/>
          <w:rtl/>
        </w:rPr>
        <w:t xml:space="preserve">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לא</w:t>
      </w:r>
    </w:p>
    <w:p w14:paraId="58AA0878" w14:textId="77777777" w:rsidR="003B4DA5" w:rsidRPr="00CB4D24" w:rsidRDefault="00000000" w:rsidP="00CB4D24">
      <w:pPr>
        <w:bidi/>
        <w:spacing w:after="40"/>
        <w:rPr>
          <w:rFonts w:ascii="David" w:hAnsi="David" w:cs="David"/>
        </w:rPr>
      </w:pPr>
      <w:r w:rsidRPr="00CB4D24">
        <w:rPr>
          <w:rFonts w:ascii="David" w:hAnsi="David" w:cs="David"/>
          <w:b/>
          <w:sz w:val="21"/>
          <w:rtl/>
        </w:rPr>
        <w:t xml:space="preserve">פירוט: </w:t>
      </w:r>
      <w:r w:rsidRPr="00CB4D24">
        <w:rPr>
          <w:rFonts w:ascii="David" w:hAnsi="David" w:cs="David"/>
          <w:sz w:val="21"/>
          <w:rtl/>
        </w:rPr>
        <w:t>_____________________________________________</w:t>
      </w:r>
    </w:p>
    <w:p w14:paraId="0E13B964" w14:textId="77777777" w:rsidR="003B4DA5" w:rsidRPr="00CB4D24" w:rsidRDefault="00000000" w:rsidP="00CB4D24">
      <w:pPr>
        <w:pStyle w:val="1"/>
        <w:bidi/>
        <w:spacing w:before="200" w:after="80"/>
        <w:rPr>
          <w:rFonts w:ascii="David" w:hAnsi="David" w:cs="David"/>
        </w:rPr>
      </w:pPr>
      <w:r w:rsidRPr="00CB4D24">
        <w:rPr>
          <w:rFonts w:ascii="David" w:eastAsia="Arial" w:hAnsi="David" w:cs="David"/>
          <w:color w:val="1F4E79"/>
          <w:sz w:val="30"/>
          <w:rtl/>
        </w:rPr>
        <w:t>13. חובות והלוואות</w:t>
      </w:r>
    </w:p>
    <w:p w14:paraId="25BBE3FB" w14:textId="77777777" w:rsidR="003B4DA5" w:rsidRPr="00CB4D24" w:rsidRDefault="00000000" w:rsidP="00CB4D24">
      <w:pPr>
        <w:bidi/>
        <w:spacing w:after="120"/>
        <w:rPr>
          <w:rFonts w:ascii="David" w:hAnsi="David" w:cs="David"/>
        </w:rPr>
      </w:pPr>
      <w:r w:rsidRPr="00CB4D24">
        <w:rPr>
          <w:rFonts w:ascii="David" w:hAnsi="David" w:cs="David"/>
          <w:sz w:val="21"/>
          <w:rtl/>
        </w:rPr>
        <w:t>החזרי הלוואות אינם מופחתים אוטומטית מההכנסה. יש לבדוק מתי נוצר החוב, לצורך מה נלקח, האם שימש את התא המשפחתי והאם מדובר בחוב אמיתי והכרחי.</w:t>
      </w:r>
    </w:p>
    <w:tbl>
      <w:tblPr>
        <w:tblStyle w:val="aff2"/>
        <w:bidiVisual/>
        <w:tblW w:w="0" w:type="auto"/>
        <w:jc w:val="right"/>
        <w:tblLook w:val="04A0" w:firstRow="1" w:lastRow="0" w:firstColumn="1" w:lastColumn="0" w:noHBand="0" w:noVBand="1"/>
      </w:tblPr>
      <w:tblGrid>
        <w:gridCol w:w="1701"/>
        <w:gridCol w:w="1701"/>
        <w:gridCol w:w="1701"/>
        <w:gridCol w:w="1701"/>
        <w:gridCol w:w="1701"/>
        <w:gridCol w:w="1701"/>
      </w:tblGrid>
      <w:tr w:rsidR="003B4DA5" w:rsidRPr="00CB4D24" w14:paraId="1949164D" w14:textId="77777777">
        <w:trPr>
          <w:tblHeader/>
          <w:jc w:val="right"/>
        </w:trPr>
        <w:tc>
          <w:tcPr>
            <w:tcW w:w="1701" w:type="dxa"/>
            <w:shd w:val="clear" w:color="auto" w:fill="1F4E79"/>
          </w:tcPr>
          <w:p w14:paraId="3425E5EE"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4"/>
                <w:rtl/>
              </w:rPr>
              <w:t>סוג חוב</w:t>
            </w:r>
          </w:p>
        </w:tc>
        <w:tc>
          <w:tcPr>
            <w:tcW w:w="1701" w:type="dxa"/>
            <w:shd w:val="clear" w:color="auto" w:fill="1F4E79"/>
          </w:tcPr>
          <w:p w14:paraId="2CF2BBD2"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4"/>
                <w:rtl/>
              </w:rPr>
              <w:t>הורה א'</w:t>
            </w:r>
          </w:p>
        </w:tc>
        <w:tc>
          <w:tcPr>
            <w:tcW w:w="1701" w:type="dxa"/>
            <w:shd w:val="clear" w:color="auto" w:fill="1F4E79"/>
          </w:tcPr>
          <w:p w14:paraId="771C3164"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4"/>
                <w:rtl/>
              </w:rPr>
              <w:t>הורה ב'</w:t>
            </w:r>
          </w:p>
        </w:tc>
        <w:tc>
          <w:tcPr>
            <w:tcW w:w="1701" w:type="dxa"/>
            <w:shd w:val="clear" w:color="auto" w:fill="1F4E79"/>
          </w:tcPr>
          <w:p w14:paraId="0F9FBBD2"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4"/>
                <w:rtl/>
              </w:rPr>
              <w:t>מועד יצירת החוב</w:t>
            </w:r>
          </w:p>
        </w:tc>
        <w:tc>
          <w:tcPr>
            <w:tcW w:w="1701" w:type="dxa"/>
            <w:shd w:val="clear" w:color="auto" w:fill="1F4E79"/>
          </w:tcPr>
          <w:p w14:paraId="7DF52FBE"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4"/>
                <w:rtl/>
              </w:rPr>
              <w:t>מטרה</w:t>
            </w:r>
          </w:p>
        </w:tc>
        <w:tc>
          <w:tcPr>
            <w:tcW w:w="1701" w:type="dxa"/>
            <w:shd w:val="clear" w:color="auto" w:fill="1F4E79"/>
          </w:tcPr>
          <w:p w14:paraId="42357EAA"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4"/>
                <w:rtl/>
              </w:rPr>
              <w:t>האם להפחית</w:t>
            </w:r>
          </w:p>
        </w:tc>
      </w:tr>
      <w:tr w:rsidR="003B4DA5" w:rsidRPr="00CB4D24" w14:paraId="62A3C557" w14:textId="77777777">
        <w:trPr>
          <w:jc w:val="right"/>
        </w:trPr>
        <w:tc>
          <w:tcPr>
            <w:tcW w:w="1701" w:type="dxa"/>
          </w:tcPr>
          <w:p w14:paraId="23E959F2" w14:textId="77777777" w:rsidR="003B4DA5" w:rsidRPr="00CB4D24" w:rsidRDefault="00000000" w:rsidP="00CB4D24">
            <w:pPr>
              <w:bidi/>
              <w:spacing w:line="276" w:lineRule="auto"/>
              <w:rPr>
                <w:rFonts w:ascii="David" w:hAnsi="David" w:cs="David"/>
              </w:rPr>
            </w:pPr>
            <w:r w:rsidRPr="00CB4D24">
              <w:rPr>
                <w:rFonts w:ascii="David" w:hAnsi="David" w:cs="David"/>
                <w:sz w:val="14"/>
                <w:rtl/>
              </w:rPr>
              <w:t>הלוואה בנקאית</w:t>
            </w:r>
          </w:p>
        </w:tc>
        <w:tc>
          <w:tcPr>
            <w:tcW w:w="1701" w:type="dxa"/>
          </w:tcPr>
          <w:p w14:paraId="4A2C67D0" w14:textId="77777777" w:rsidR="003B4DA5" w:rsidRPr="00CB4D24" w:rsidRDefault="003B4DA5" w:rsidP="00CB4D24">
            <w:pPr>
              <w:bidi/>
              <w:spacing w:line="276" w:lineRule="auto"/>
              <w:rPr>
                <w:rFonts w:ascii="David" w:hAnsi="David" w:cs="David"/>
              </w:rPr>
            </w:pPr>
          </w:p>
        </w:tc>
        <w:tc>
          <w:tcPr>
            <w:tcW w:w="1701" w:type="dxa"/>
          </w:tcPr>
          <w:p w14:paraId="24977AAB" w14:textId="77777777" w:rsidR="003B4DA5" w:rsidRPr="00CB4D24" w:rsidRDefault="003B4DA5" w:rsidP="00CB4D24">
            <w:pPr>
              <w:bidi/>
              <w:spacing w:line="276" w:lineRule="auto"/>
              <w:rPr>
                <w:rFonts w:ascii="David" w:hAnsi="David" w:cs="David"/>
              </w:rPr>
            </w:pPr>
          </w:p>
        </w:tc>
        <w:tc>
          <w:tcPr>
            <w:tcW w:w="1701" w:type="dxa"/>
          </w:tcPr>
          <w:p w14:paraId="6249BF5F" w14:textId="77777777" w:rsidR="003B4DA5" w:rsidRPr="00CB4D24" w:rsidRDefault="003B4DA5" w:rsidP="00CB4D24">
            <w:pPr>
              <w:bidi/>
              <w:spacing w:line="276" w:lineRule="auto"/>
              <w:rPr>
                <w:rFonts w:ascii="David" w:hAnsi="David" w:cs="David"/>
              </w:rPr>
            </w:pPr>
          </w:p>
        </w:tc>
        <w:tc>
          <w:tcPr>
            <w:tcW w:w="1701" w:type="dxa"/>
          </w:tcPr>
          <w:p w14:paraId="423F83C4" w14:textId="77777777" w:rsidR="003B4DA5" w:rsidRPr="00CB4D24" w:rsidRDefault="003B4DA5" w:rsidP="00CB4D24">
            <w:pPr>
              <w:bidi/>
              <w:spacing w:line="276" w:lineRule="auto"/>
              <w:rPr>
                <w:rFonts w:ascii="David" w:hAnsi="David" w:cs="David"/>
              </w:rPr>
            </w:pPr>
          </w:p>
        </w:tc>
        <w:tc>
          <w:tcPr>
            <w:tcW w:w="1701" w:type="dxa"/>
          </w:tcPr>
          <w:p w14:paraId="19AED165"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4"/>
                <w:rtl/>
              </w:rPr>
              <w:t>☐</w:t>
            </w:r>
            <w:r w:rsidRPr="00CB4D24">
              <w:rPr>
                <w:rFonts w:ascii="David" w:hAnsi="David" w:cs="David"/>
                <w:sz w:val="14"/>
                <w:rtl/>
              </w:rPr>
              <w:t xml:space="preserve"> </w:t>
            </w:r>
            <w:r w:rsidRPr="00CB4D24">
              <w:rPr>
                <w:rFonts w:ascii="David" w:hAnsi="David" w:cs="David" w:hint="cs"/>
                <w:sz w:val="14"/>
                <w:rtl/>
              </w:rPr>
              <w:t>כן</w:t>
            </w:r>
            <w:r w:rsidRPr="00CB4D24">
              <w:rPr>
                <w:rFonts w:ascii="David" w:hAnsi="David" w:cs="David"/>
                <w:sz w:val="14"/>
                <w:rtl/>
              </w:rPr>
              <w:t xml:space="preserve">   </w:t>
            </w:r>
            <w:r w:rsidRPr="00CB4D24">
              <w:rPr>
                <w:rFonts w:ascii="Segoe UI Symbol" w:hAnsi="Segoe UI Symbol" w:cs="Segoe UI Symbol" w:hint="cs"/>
                <w:sz w:val="14"/>
                <w:rtl/>
              </w:rPr>
              <w:t>☐</w:t>
            </w:r>
            <w:r w:rsidRPr="00CB4D24">
              <w:rPr>
                <w:rFonts w:ascii="David" w:hAnsi="David" w:cs="David"/>
                <w:sz w:val="14"/>
                <w:rtl/>
              </w:rPr>
              <w:t xml:space="preserve"> </w:t>
            </w:r>
            <w:r w:rsidRPr="00CB4D24">
              <w:rPr>
                <w:rFonts w:ascii="David" w:hAnsi="David" w:cs="David" w:hint="cs"/>
                <w:sz w:val="14"/>
                <w:rtl/>
              </w:rPr>
              <w:t>לא</w:t>
            </w:r>
          </w:p>
        </w:tc>
      </w:tr>
      <w:tr w:rsidR="003B4DA5" w:rsidRPr="00CB4D24" w14:paraId="73E00BB3" w14:textId="77777777">
        <w:trPr>
          <w:jc w:val="right"/>
        </w:trPr>
        <w:tc>
          <w:tcPr>
            <w:tcW w:w="1701" w:type="dxa"/>
          </w:tcPr>
          <w:p w14:paraId="3FD6768B" w14:textId="77777777" w:rsidR="003B4DA5" w:rsidRPr="00CB4D24" w:rsidRDefault="00000000" w:rsidP="00CB4D24">
            <w:pPr>
              <w:bidi/>
              <w:spacing w:line="276" w:lineRule="auto"/>
              <w:rPr>
                <w:rFonts w:ascii="David" w:hAnsi="David" w:cs="David"/>
              </w:rPr>
            </w:pPr>
            <w:r w:rsidRPr="00CB4D24">
              <w:rPr>
                <w:rFonts w:ascii="David" w:hAnsi="David" w:cs="David"/>
                <w:sz w:val="14"/>
                <w:rtl/>
              </w:rPr>
              <w:t>הלוואה חוץ בנקאית</w:t>
            </w:r>
          </w:p>
        </w:tc>
        <w:tc>
          <w:tcPr>
            <w:tcW w:w="1701" w:type="dxa"/>
          </w:tcPr>
          <w:p w14:paraId="218E8778" w14:textId="77777777" w:rsidR="003B4DA5" w:rsidRPr="00CB4D24" w:rsidRDefault="003B4DA5" w:rsidP="00CB4D24">
            <w:pPr>
              <w:bidi/>
              <w:spacing w:line="276" w:lineRule="auto"/>
              <w:rPr>
                <w:rFonts w:ascii="David" w:hAnsi="David" w:cs="David"/>
              </w:rPr>
            </w:pPr>
          </w:p>
        </w:tc>
        <w:tc>
          <w:tcPr>
            <w:tcW w:w="1701" w:type="dxa"/>
          </w:tcPr>
          <w:p w14:paraId="73EFB951" w14:textId="77777777" w:rsidR="003B4DA5" w:rsidRPr="00CB4D24" w:rsidRDefault="003B4DA5" w:rsidP="00CB4D24">
            <w:pPr>
              <w:bidi/>
              <w:spacing w:line="276" w:lineRule="auto"/>
              <w:rPr>
                <w:rFonts w:ascii="David" w:hAnsi="David" w:cs="David"/>
              </w:rPr>
            </w:pPr>
          </w:p>
        </w:tc>
        <w:tc>
          <w:tcPr>
            <w:tcW w:w="1701" w:type="dxa"/>
          </w:tcPr>
          <w:p w14:paraId="4EA55781" w14:textId="77777777" w:rsidR="003B4DA5" w:rsidRPr="00CB4D24" w:rsidRDefault="003B4DA5" w:rsidP="00CB4D24">
            <w:pPr>
              <w:bidi/>
              <w:spacing w:line="276" w:lineRule="auto"/>
              <w:rPr>
                <w:rFonts w:ascii="David" w:hAnsi="David" w:cs="David"/>
              </w:rPr>
            </w:pPr>
          </w:p>
        </w:tc>
        <w:tc>
          <w:tcPr>
            <w:tcW w:w="1701" w:type="dxa"/>
          </w:tcPr>
          <w:p w14:paraId="381ACC1A" w14:textId="77777777" w:rsidR="003B4DA5" w:rsidRPr="00CB4D24" w:rsidRDefault="003B4DA5" w:rsidP="00CB4D24">
            <w:pPr>
              <w:bidi/>
              <w:spacing w:line="276" w:lineRule="auto"/>
              <w:rPr>
                <w:rFonts w:ascii="David" w:hAnsi="David" w:cs="David"/>
              </w:rPr>
            </w:pPr>
          </w:p>
        </w:tc>
        <w:tc>
          <w:tcPr>
            <w:tcW w:w="1701" w:type="dxa"/>
          </w:tcPr>
          <w:p w14:paraId="7714CBEC"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4"/>
                <w:rtl/>
              </w:rPr>
              <w:t>☐</w:t>
            </w:r>
            <w:r w:rsidRPr="00CB4D24">
              <w:rPr>
                <w:rFonts w:ascii="David" w:hAnsi="David" w:cs="David"/>
                <w:sz w:val="14"/>
                <w:rtl/>
              </w:rPr>
              <w:t xml:space="preserve"> </w:t>
            </w:r>
            <w:r w:rsidRPr="00CB4D24">
              <w:rPr>
                <w:rFonts w:ascii="David" w:hAnsi="David" w:cs="David" w:hint="cs"/>
                <w:sz w:val="14"/>
                <w:rtl/>
              </w:rPr>
              <w:t>כן</w:t>
            </w:r>
            <w:r w:rsidRPr="00CB4D24">
              <w:rPr>
                <w:rFonts w:ascii="David" w:hAnsi="David" w:cs="David"/>
                <w:sz w:val="14"/>
                <w:rtl/>
              </w:rPr>
              <w:t xml:space="preserve">   </w:t>
            </w:r>
            <w:r w:rsidRPr="00CB4D24">
              <w:rPr>
                <w:rFonts w:ascii="Segoe UI Symbol" w:hAnsi="Segoe UI Symbol" w:cs="Segoe UI Symbol" w:hint="cs"/>
                <w:sz w:val="14"/>
                <w:rtl/>
              </w:rPr>
              <w:t>☐</w:t>
            </w:r>
            <w:r w:rsidRPr="00CB4D24">
              <w:rPr>
                <w:rFonts w:ascii="David" w:hAnsi="David" w:cs="David"/>
                <w:sz w:val="14"/>
                <w:rtl/>
              </w:rPr>
              <w:t xml:space="preserve"> </w:t>
            </w:r>
            <w:r w:rsidRPr="00CB4D24">
              <w:rPr>
                <w:rFonts w:ascii="David" w:hAnsi="David" w:cs="David" w:hint="cs"/>
                <w:sz w:val="14"/>
                <w:rtl/>
              </w:rPr>
              <w:t>לא</w:t>
            </w:r>
          </w:p>
        </w:tc>
      </w:tr>
      <w:tr w:rsidR="003B4DA5" w:rsidRPr="00CB4D24" w14:paraId="49936B69" w14:textId="77777777">
        <w:trPr>
          <w:jc w:val="right"/>
        </w:trPr>
        <w:tc>
          <w:tcPr>
            <w:tcW w:w="1701" w:type="dxa"/>
          </w:tcPr>
          <w:p w14:paraId="752DD2AD" w14:textId="77777777" w:rsidR="003B4DA5" w:rsidRPr="00CB4D24" w:rsidRDefault="00000000" w:rsidP="00CB4D24">
            <w:pPr>
              <w:bidi/>
              <w:spacing w:line="276" w:lineRule="auto"/>
              <w:rPr>
                <w:rFonts w:ascii="David" w:hAnsi="David" w:cs="David"/>
              </w:rPr>
            </w:pPr>
            <w:r w:rsidRPr="00CB4D24">
              <w:rPr>
                <w:rFonts w:ascii="David" w:hAnsi="David" w:cs="David"/>
                <w:sz w:val="14"/>
                <w:rtl/>
              </w:rPr>
              <w:t>הלוואה מבני משפחה</w:t>
            </w:r>
          </w:p>
        </w:tc>
        <w:tc>
          <w:tcPr>
            <w:tcW w:w="1701" w:type="dxa"/>
          </w:tcPr>
          <w:p w14:paraId="79F83267" w14:textId="77777777" w:rsidR="003B4DA5" w:rsidRPr="00CB4D24" w:rsidRDefault="003B4DA5" w:rsidP="00CB4D24">
            <w:pPr>
              <w:bidi/>
              <w:spacing w:line="276" w:lineRule="auto"/>
              <w:rPr>
                <w:rFonts w:ascii="David" w:hAnsi="David" w:cs="David"/>
              </w:rPr>
            </w:pPr>
          </w:p>
        </w:tc>
        <w:tc>
          <w:tcPr>
            <w:tcW w:w="1701" w:type="dxa"/>
          </w:tcPr>
          <w:p w14:paraId="41B2877D" w14:textId="77777777" w:rsidR="003B4DA5" w:rsidRPr="00CB4D24" w:rsidRDefault="003B4DA5" w:rsidP="00CB4D24">
            <w:pPr>
              <w:bidi/>
              <w:spacing w:line="276" w:lineRule="auto"/>
              <w:rPr>
                <w:rFonts w:ascii="David" w:hAnsi="David" w:cs="David"/>
              </w:rPr>
            </w:pPr>
          </w:p>
        </w:tc>
        <w:tc>
          <w:tcPr>
            <w:tcW w:w="1701" w:type="dxa"/>
          </w:tcPr>
          <w:p w14:paraId="790499CD" w14:textId="77777777" w:rsidR="003B4DA5" w:rsidRPr="00CB4D24" w:rsidRDefault="003B4DA5" w:rsidP="00CB4D24">
            <w:pPr>
              <w:bidi/>
              <w:spacing w:line="276" w:lineRule="auto"/>
              <w:rPr>
                <w:rFonts w:ascii="David" w:hAnsi="David" w:cs="David"/>
              </w:rPr>
            </w:pPr>
          </w:p>
        </w:tc>
        <w:tc>
          <w:tcPr>
            <w:tcW w:w="1701" w:type="dxa"/>
          </w:tcPr>
          <w:p w14:paraId="408D540B" w14:textId="77777777" w:rsidR="003B4DA5" w:rsidRPr="00CB4D24" w:rsidRDefault="003B4DA5" w:rsidP="00CB4D24">
            <w:pPr>
              <w:bidi/>
              <w:spacing w:line="276" w:lineRule="auto"/>
              <w:rPr>
                <w:rFonts w:ascii="David" w:hAnsi="David" w:cs="David"/>
              </w:rPr>
            </w:pPr>
          </w:p>
        </w:tc>
        <w:tc>
          <w:tcPr>
            <w:tcW w:w="1701" w:type="dxa"/>
          </w:tcPr>
          <w:p w14:paraId="08DE0C88"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4"/>
                <w:rtl/>
              </w:rPr>
              <w:t>☐</w:t>
            </w:r>
            <w:r w:rsidRPr="00CB4D24">
              <w:rPr>
                <w:rFonts w:ascii="David" w:hAnsi="David" w:cs="David"/>
                <w:sz w:val="14"/>
                <w:rtl/>
              </w:rPr>
              <w:t xml:space="preserve"> </w:t>
            </w:r>
            <w:r w:rsidRPr="00CB4D24">
              <w:rPr>
                <w:rFonts w:ascii="David" w:hAnsi="David" w:cs="David" w:hint="cs"/>
                <w:sz w:val="14"/>
                <w:rtl/>
              </w:rPr>
              <w:t>כן</w:t>
            </w:r>
            <w:r w:rsidRPr="00CB4D24">
              <w:rPr>
                <w:rFonts w:ascii="David" w:hAnsi="David" w:cs="David"/>
                <w:sz w:val="14"/>
                <w:rtl/>
              </w:rPr>
              <w:t xml:space="preserve">   </w:t>
            </w:r>
            <w:r w:rsidRPr="00CB4D24">
              <w:rPr>
                <w:rFonts w:ascii="Segoe UI Symbol" w:hAnsi="Segoe UI Symbol" w:cs="Segoe UI Symbol" w:hint="cs"/>
                <w:sz w:val="14"/>
                <w:rtl/>
              </w:rPr>
              <w:t>☐</w:t>
            </w:r>
            <w:r w:rsidRPr="00CB4D24">
              <w:rPr>
                <w:rFonts w:ascii="David" w:hAnsi="David" w:cs="David"/>
                <w:sz w:val="14"/>
                <w:rtl/>
              </w:rPr>
              <w:t xml:space="preserve"> </w:t>
            </w:r>
            <w:r w:rsidRPr="00CB4D24">
              <w:rPr>
                <w:rFonts w:ascii="David" w:hAnsi="David" w:cs="David" w:hint="cs"/>
                <w:sz w:val="14"/>
                <w:rtl/>
              </w:rPr>
              <w:t>לא</w:t>
            </w:r>
          </w:p>
        </w:tc>
      </w:tr>
      <w:tr w:rsidR="003B4DA5" w:rsidRPr="00CB4D24" w14:paraId="1E65DE90" w14:textId="77777777">
        <w:trPr>
          <w:jc w:val="right"/>
        </w:trPr>
        <w:tc>
          <w:tcPr>
            <w:tcW w:w="1701" w:type="dxa"/>
          </w:tcPr>
          <w:p w14:paraId="378C8937" w14:textId="77777777" w:rsidR="003B4DA5" w:rsidRPr="00CB4D24" w:rsidRDefault="00000000" w:rsidP="00CB4D24">
            <w:pPr>
              <w:bidi/>
              <w:spacing w:line="276" w:lineRule="auto"/>
              <w:rPr>
                <w:rFonts w:ascii="David" w:hAnsi="David" w:cs="David"/>
              </w:rPr>
            </w:pPr>
            <w:r w:rsidRPr="00CB4D24">
              <w:rPr>
                <w:rFonts w:ascii="David" w:hAnsi="David" w:cs="David"/>
                <w:sz w:val="14"/>
                <w:rtl/>
              </w:rPr>
              <w:t>חוב אשראי</w:t>
            </w:r>
          </w:p>
        </w:tc>
        <w:tc>
          <w:tcPr>
            <w:tcW w:w="1701" w:type="dxa"/>
          </w:tcPr>
          <w:p w14:paraId="2578D64D" w14:textId="77777777" w:rsidR="003B4DA5" w:rsidRPr="00CB4D24" w:rsidRDefault="003B4DA5" w:rsidP="00CB4D24">
            <w:pPr>
              <w:bidi/>
              <w:spacing w:line="276" w:lineRule="auto"/>
              <w:rPr>
                <w:rFonts w:ascii="David" w:hAnsi="David" w:cs="David"/>
              </w:rPr>
            </w:pPr>
          </w:p>
        </w:tc>
        <w:tc>
          <w:tcPr>
            <w:tcW w:w="1701" w:type="dxa"/>
          </w:tcPr>
          <w:p w14:paraId="27C22137" w14:textId="77777777" w:rsidR="003B4DA5" w:rsidRPr="00CB4D24" w:rsidRDefault="003B4DA5" w:rsidP="00CB4D24">
            <w:pPr>
              <w:bidi/>
              <w:spacing w:line="276" w:lineRule="auto"/>
              <w:rPr>
                <w:rFonts w:ascii="David" w:hAnsi="David" w:cs="David"/>
              </w:rPr>
            </w:pPr>
          </w:p>
        </w:tc>
        <w:tc>
          <w:tcPr>
            <w:tcW w:w="1701" w:type="dxa"/>
          </w:tcPr>
          <w:p w14:paraId="5D80FB44" w14:textId="77777777" w:rsidR="003B4DA5" w:rsidRPr="00CB4D24" w:rsidRDefault="003B4DA5" w:rsidP="00CB4D24">
            <w:pPr>
              <w:bidi/>
              <w:spacing w:line="276" w:lineRule="auto"/>
              <w:rPr>
                <w:rFonts w:ascii="David" w:hAnsi="David" w:cs="David"/>
              </w:rPr>
            </w:pPr>
          </w:p>
        </w:tc>
        <w:tc>
          <w:tcPr>
            <w:tcW w:w="1701" w:type="dxa"/>
          </w:tcPr>
          <w:p w14:paraId="38345A10" w14:textId="77777777" w:rsidR="003B4DA5" w:rsidRPr="00CB4D24" w:rsidRDefault="003B4DA5" w:rsidP="00CB4D24">
            <w:pPr>
              <w:bidi/>
              <w:spacing w:line="276" w:lineRule="auto"/>
              <w:rPr>
                <w:rFonts w:ascii="David" w:hAnsi="David" w:cs="David"/>
              </w:rPr>
            </w:pPr>
          </w:p>
        </w:tc>
        <w:tc>
          <w:tcPr>
            <w:tcW w:w="1701" w:type="dxa"/>
          </w:tcPr>
          <w:p w14:paraId="4B6FE30A"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4"/>
                <w:rtl/>
              </w:rPr>
              <w:t>☐</w:t>
            </w:r>
            <w:r w:rsidRPr="00CB4D24">
              <w:rPr>
                <w:rFonts w:ascii="David" w:hAnsi="David" w:cs="David"/>
                <w:sz w:val="14"/>
                <w:rtl/>
              </w:rPr>
              <w:t xml:space="preserve"> </w:t>
            </w:r>
            <w:r w:rsidRPr="00CB4D24">
              <w:rPr>
                <w:rFonts w:ascii="David" w:hAnsi="David" w:cs="David" w:hint="cs"/>
                <w:sz w:val="14"/>
                <w:rtl/>
              </w:rPr>
              <w:t>כן</w:t>
            </w:r>
            <w:r w:rsidRPr="00CB4D24">
              <w:rPr>
                <w:rFonts w:ascii="David" w:hAnsi="David" w:cs="David"/>
                <w:sz w:val="14"/>
                <w:rtl/>
              </w:rPr>
              <w:t xml:space="preserve">   </w:t>
            </w:r>
            <w:r w:rsidRPr="00CB4D24">
              <w:rPr>
                <w:rFonts w:ascii="Segoe UI Symbol" w:hAnsi="Segoe UI Symbol" w:cs="Segoe UI Symbol" w:hint="cs"/>
                <w:sz w:val="14"/>
                <w:rtl/>
              </w:rPr>
              <w:t>☐</w:t>
            </w:r>
            <w:r w:rsidRPr="00CB4D24">
              <w:rPr>
                <w:rFonts w:ascii="David" w:hAnsi="David" w:cs="David"/>
                <w:sz w:val="14"/>
                <w:rtl/>
              </w:rPr>
              <w:t xml:space="preserve"> </w:t>
            </w:r>
            <w:r w:rsidRPr="00CB4D24">
              <w:rPr>
                <w:rFonts w:ascii="David" w:hAnsi="David" w:cs="David" w:hint="cs"/>
                <w:sz w:val="14"/>
                <w:rtl/>
              </w:rPr>
              <w:t>לא</w:t>
            </w:r>
          </w:p>
        </w:tc>
      </w:tr>
      <w:tr w:rsidR="003B4DA5" w:rsidRPr="00CB4D24" w14:paraId="00A29BE1" w14:textId="77777777">
        <w:trPr>
          <w:jc w:val="right"/>
        </w:trPr>
        <w:tc>
          <w:tcPr>
            <w:tcW w:w="1701" w:type="dxa"/>
          </w:tcPr>
          <w:p w14:paraId="4517EB51" w14:textId="77777777" w:rsidR="003B4DA5" w:rsidRPr="00CB4D24" w:rsidRDefault="00000000" w:rsidP="00CB4D24">
            <w:pPr>
              <w:bidi/>
              <w:spacing w:line="276" w:lineRule="auto"/>
              <w:rPr>
                <w:rFonts w:ascii="David" w:hAnsi="David" w:cs="David"/>
              </w:rPr>
            </w:pPr>
            <w:r w:rsidRPr="00CB4D24">
              <w:rPr>
                <w:rFonts w:ascii="David" w:hAnsi="David" w:cs="David"/>
                <w:sz w:val="14"/>
                <w:rtl/>
              </w:rPr>
              <w:t>חוב עסקי</w:t>
            </w:r>
          </w:p>
        </w:tc>
        <w:tc>
          <w:tcPr>
            <w:tcW w:w="1701" w:type="dxa"/>
          </w:tcPr>
          <w:p w14:paraId="41AB5453" w14:textId="77777777" w:rsidR="003B4DA5" w:rsidRPr="00CB4D24" w:rsidRDefault="003B4DA5" w:rsidP="00CB4D24">
            <w:pPr>
              <w:bidi/>
              <w:spacing w:line="276" w:lineRule="auto"/>
              <w:rPr>
                <w:rFonts w:ascii="David" w:hAnsi="David" w:cs="David"/>
              </w:rPr>
            </w:pPr>
          </w:p>
        </w:tc>
        <w:tc>
          <w:tcPr>
            <w:tcW w:w="1701" w:type="dxa"/>
          </w:tcPr>
          <w:p w14:paraId="64CEBC15" w14:textId="77777777" w:rsidR="003B4DA5" w:rsidRPr="00CB4D24" w:rsidRDefault="003B4DA5" w:rsidP="00CB4D24">
            <w:pPr>
              <w:bidi/>
              <w:spacing w:line="276" w:lineRule="auto"/>
              <w:rPr>
                <w:rFonts w:ascii="David" w:hAnsi="David" w:cs="David"/>
              </w:rPr>
            </w:pPr>
          </w:p>
        </w:tc>
        <w:tc>
          <w:tcPr>
            <w:tcW w:w="1701" w:type="dxa"/>
          </w:tcPr>
          <w:p w14:paraId="6A1259DA" w14:textId="77777777" w:rsidR="003B4DA5" w:rsidRPr="00CB4D24" w:rsidRDefault="003B4DA5" w:rsidP="00CB4D24">
            <w:pPr>
              <w:bidi/>
              <w:spacing w:line="276" w:lineRule="auto"/>
              <w:rPr>
                <w:rFonts w:ascii="David" w:hAnsi="David" w:cs="David"/>
              </w:rPr>
            </w:pPr>
          </w:p>
        </w:tc>
        <w:tc>
          <w:tcPr>
            <w:tcW w:w="1701" w:type="dxa"/>
          </w:tcPr>
          <w:p w14:paraId="5D0DF36F" w14:textId="77777777" w:rsidR="003B4DA5" w:rsidRPr="00CB4D24" w:rsidRDefault="003B4DA5" w:rsidP="00CB4D24">
            <w:pPr>
              <w:bidi/>
              <w:spacing w:line="276" w:lineRule="auto"/>
              <w:rPr>
                <w:rFonts w:ascii="David" w:hAnsi="David" w:cs="David"/>
              </w:rPr>
            </w:pPr>
          </w:p>
        </w:tc>
        <w:tc>
          <w:tcPr>
            <w:tcW w:w="1701" w:type="dxa"/>
          </w:tcPr>
          <w:p w14:paraId="7B40D119"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4"/>
                <w:rtl/>
              </w:rPr>
              <w:t>☐</w:t>
            </w:r>
            <w:r w:rsidRPr="00CB4D24">
              <w:rPr>
                <w:rFonts w:ascii="David" w:hAnsi="David" w:cs="David"/>
                <w:sz w:val="14"/>
                <w:rtl/>
              </w:rPr>
              <w:t xml:space="preserve"> </w:t>
            </w:r>
            <w:r w:rsidRPr="00CB4D24">
              <w:rPr>
                <w:rFonts w:ascii="David" w:hAnsi="David" w:cs="David" w:hint="cs"/>
                <w:sz w:val="14"/>
                <w:rtl/>
              </w:rPr>
              <w:t>כן</w:t>
            </w:r>
            <w:r w:rsidRPr="00CB4D24">
              <w:rPr>
                <w:rFonts w:ascii="David" w:hAnsi="David" w:cs="David"/>
                <w:sz w:val="14"/>
                <w:rtl/>
              </w:rPr>
              <w:t xml:space="preserve">   </w:t>
            </w:r>
            <w:r w:rsidRPr="00CB4D24">
              <w:rPr>
                <w:rFonts w:ascii="Segoe UI Symbol" w:hAnsi="Segoe UI Symbol" w:cs="Segoe UI Symbol" w:hint="cs"/>
                <w:sz w:val="14"/>
                <w:rtl/>
              </w:rPr>
              <w:t>☐</w:t>
            </w:r>
            <w:r w:rsidRPr="00CB4D24">
              <w:rPr>
                <w:rFonts w:ascii="David" w:hAnsi="David" w:cs="David"/>
                <w:sz w:val="14"/>
                <w:rtl/>
              </w:rPr>
              <w:t xml:space="preserve"> </w:t>
            </w:r>
            <w:r w:rsidRPr="00CB4D24">
              <w:rPr>
                <w:rFonts w:ascii="David" w:hAnsi="David" w:cs="David" w:hint="cs"/>
                <w:sz w:val="14"/>
                <w:rtl/>
              </w:rPr>
              <w:t>לא</w:t>
            </w:r>
          </w:p>
        </w:tc>
      </w:tr>
      <w:tr w:rsidR="003B4DA5" w:rsidRPr="00CB4D24" w14:paraId="364E5702" w14:textId="77777777">
        <w:trPr>
          <w:jc w:val="right"/>
        </w:trPr>
        <w:tc>
          <w:tcPr>
            <w:tcW w:w="1701" w:type="dxa"/>
          </w:tcPr>
          <w:p w14:paraId="7942BA83" w14:textId="77777777" w:rsidR="003B4DA5" w:rsidRPr="00CB4D24" w:rsidRDefault="00000000" w:rsidP="00CB4D24">
            <w:pPr>
              <w:bidi/>
              <w:spacing w:line="276" w:lineRule="auto"/>
              <w:rPr>
                <w:rFonts w:ascii="David" w:hAnsi="David" w:cs="David"/>
              </w:rPr>
            </w:pPr>
            <w:r w:rsidRPr="00CB4D24">
              <w:rPr>
                <w:rFonts w:ascii="David" w:hAnsi="David" w:cs="David"/>
                <w:sz w:val="14"/>
                <w:rtl/>
              </w:rPr>
              <w:t>חוב הוצאה לפועל</w:t>
            </w:r>
          </w:p>
        </w:tc>
        <w:tc>
          <w:tcPr>
            <w:tcW w:w="1701" w:type="dxa"/>
          </w:tcPr>
          <w:p w14:paraId="0FFA2124" w14:textId="77777777" w:rsidR="003B4DA5" w:rsidRPr="00CB4D24" w:rsidRDefault="003B4DA5" w:rsidP="00CB4D24">
            <w:pPr>
              <w:bidi/>
              <w:spacing w:line="276" w:lineRule="auto"/>
              <w:rPr>
                <w:rFonts w:ascii="David" w:hAnsi="David" w:cs="David"/>
              </w:rPr>
            </w:pPr>
          </w:p>
        </w:tc>
        <w:tc>
          <w:tcPr>
            <w:tcW w:w="1701" w:type="dxa"/>
          </w:tcPr>
          <w:p w14:paraId="09D6102A" w14:textId="77777777" w:rsidR="003B4DA5" w:rsidRPr="00CB4D24" w:rsidRDefault="003B4DA5" w:rsidP="00CB4D24">
            <w:pPr>
              <w:bidi/>
              <w:spacing w:line="276" w:lineRule="auto"/>
              <w:rPr>
                <w:rFonts w:ascii="David" w:hAnsi="David" w:cs="David"/>
              </w:rPr>
            </w:pPr>
          </w:p>
        </w:tc>
        <w:tc>
          <w:tcPr>
            <w:tcW w:w="1701" w:type="dxa"/>
          </w:tcPr>
          <w:p w14:paraId="7436C391" w14:textId="77777777" w:rsidR="003B4DA5" w:rsidRPr="00CB4D24" w:rsidRDefault="003B4DA5" w:rsidP="00CB4D24">
            <w:pPr>
              <w:bidi/>
              <w:spacing w:line="276" w:lineRule="auto"/>
              <w:rPr>
                <w:rFonts w:ascii="David" w:hAnsi="David" w:cs="David"/>
              </w:rPr>
            </w:pPr>
          </w:p>
        </w:tc>
        <w:tc>
          <w:tcPr>
            <w:tcW w:w="1701" w:type="dxa"/>
          </w:tcPr>
          <w:p w14:paraId="73F9873C" w14:textId="77777777" w:rsidR="003B4DA5" w:rsidRPr="00CB4D24" w:rsidRDefault="003B4DA5" w:rsidP="00CB4D24">
            <w:pPr>
              <w:bidi/>
              <w:spacing w:line="276" w:lineRule="auto"/>
              <w:rPr>
                <w:rFonts w:ascii="David" w:hAnsi="David" w:cs="David"/>
              </w:rPr>
            </w:pPr>
          </w:p>
        </w:tc>
        <w:tc>
          <w:tcPr>
            <w:tcW w:w="1701" w:type="dxa"/>
          </w:tcPr>
          <w:p w14:paraId="46C608D9"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4"/>
                <w:rtl/>
              </w:rPr>
              <w:t>☐</w:t>
            </w:r>
            <w:r w:rsidRPr="00CB4D24">
              <w:rPr>
                <w:rFonts w:ascii="David" w:hAnsi="David" w:cs="David"/>
                <w:sz w:val="14"/>
                <w:rtl/>
              </w:rPr>
              <w:t xml:space="preserve"> </w:t>
            </w:r>
            <w:r w:rsidRPr="00CB4D24">
              <w:rPr>
                <w:rFonts w:ascii="David" w:hAnsi="David" w:cs="David" w:hint="cs"/>
                <w:sz w:val="14"/>
                <w:rtl/>
              </w:rPr>
              <w:t>כן</w:t>
            </w:r>
            <w:r w:rsidRPr="00CB4D24">
              <w:rPr>
                <w:rFonts w:ascii="David" w:hAnsi="David" w:cs="David"/>
                <w:sz w:val="14"/>
                <w:rtl/>
              </w:rPr>
              <w:t xml:space="preserve">   </w:t>
            </w:r>
            <w:r w:rsidRPr="00CB4D24">
              <w:rPr>
                <w:rFonts w:ascii="Segoe UI Symbol" w:hAnsi="Segoe UI Symbol" w:cs="Segoe UI Symbol" w:hint="cs"/>
                <w:sz w:val="14"/>
                <w:rtl/>
              </w:rPr>
              <w:t>☐</w:t>
            </w:r>
            <w:r w:rsidRPr="00CB4D24">
              <w:rPr>
                <w:rFonts w:ascii="David" w:hAnsi="David" w:cs="David"/>
                <w:sz w:val="14"/>
                <w:rtl/>
              </w:rPr>
              <w:t xml:space="preserve"> </w:t>
            </w:r>
            <w:r w:rsidRPr="00CB4D24">
              <w:rPr>
                <w:rFonts w:ascii="David" w:hAnsi="David" w:cs="David" w:hint="cs"/>
                <w:sz w:val="14"/>
                <w:rtl/>
              </w:rPr>
              <w:t>לא</w:t>
            </w:r>
          </w:p>
        </w:tc>
      </w:tr>
      <w:tr w:rsidR="003B4DA5" w:rsidRPr="00CB4D24" w14:paraId="4A25261F" w14:textId="77777777">
        <w:trPr>
          <w:jc w:val="right"/>
        </w:trPr>
        <w:tc>
          <w:tcPr>
            <w:tcW w:w="1701" w:type="dxa"/>
          </w:tcPr>
          <w:p w14:paraId="766CA9F6" w14:textId="77777777" w:rsidR="003B4DA5" w:rsidRPr="00CB4D24" w:rsidRDefault="00000000" w:rsidP="00CB4D24">
            <w:pPr>
              <w:bidi/>
              <w:spacing w:line="276" w:lineRule="auto"/>
              <w:rPr>
                <w:rFonts w:ascii="David" w:hAnsi="David" w:cs="David"/>
              </w:rPr>
            </w:pPr>
            <w:r w:rsidRPr="00CB4D24">
              <w:rPr>
                <w:rFonts w:ascii="David" w:hAnsi="David" w:cs="David"/>
                <w:sz w:val="14"/>
                <w:rtl/>
              </w:rPr>
              <w:t>חוב מזונות קודם</w:t>
            </w:r>
          </w:p>
        </w:tc>
        <w:tc>
          <w:tcPr>
            <w:tcW w:w="1701" w:type="dxa"/>
          </w:tcPr>
          <w:p w14:paraId="41C13216" w14:textId="77777777" w:rsidR="003B4DA5" w:rsidRPr="00CB4D24" w:rsidRDefault="003B4DA5" w:rsidP="00CB4D24">
            <w:pPr>
              <w:bidi/>
              <w:spacing w:line="276" w:lineRule="auto"/>
              <w:rPr>
                <w:rFonts w:ascii="David" w:hAnsi="David" w:cs="David"/>
              </w:rPr>
            </w:pPr>
          </w:p>
        </w:tc>
        <w:tc>
          <w:tcPr>
            <w:tcW w:w="1701" w:type="dxa"/>
          </w:tcPr>
          <w:p w14:paraId="2BAB493D" w14:textId="77777777" w:rsidR="003B4DA5" w:rsidRPr="00CB4D24" w:rsidRDefault="003B4DA5" w:rsidP="00CB4D24">
            <w:pPr>
              <w:bidi/>
              <w:spacing w:line="276" w:lineRule="auto"/>
              <w:rPr>
                <w:rFonts w:ascii="David" w:hAnsi="David" w:cs="David"/>
              </w:rPr>
            </w:pPr>
          </w:p>
        </w:tc>
        <w:tc>
          <w:tcPr>
            <w:tcW w:w="1701" w:type="dxa"/>
          </w:tcPr>
          <w:p w14:paraId="65257B6E" w14:textId="77777777" w:rsidR="003B4DA5" w:rsidRPr="00CB4D24" w:rsidRDefault="003B4DA5" w:rsidP="00CB4D24">
            <w:pPr>
              <w:bidi/>
              <w:spacing w:line="276" w:lineRule="auto"/>
              <w:rPr>
                <w:rFonts w:ascii="David" w:hAnsi="David" w:cs="David"/>
              </w:rPr>
            </w:pPr>
          </w:p>
        </w:tc>
        <w:tc>
          <w:tcPr>
            <w:tcW w:w="1701" w:type="dxa"/>
          </w:tcPr>
          <w:p w14:paraId="69FD15BB" w14:textId="77777777" w:rsidR="003B4DA5" w:rsidRPr="00CB4D24" w:rsidRDefault="003B4DA5" w:rsidP="00CB4D24">
            <w:pPr>
              <w:bidi/>
              <w:spacing w:line="276" w:lineRule="auto"/>
              <w:rPr>
                <w:rFonts w:ascii="David" w:hAnsi="David" w:cs="David"/>
              </w:rPr>
            </w:pPr>
          </w:p>
        </w:tc>
        <w:tc>
          <w:tcPr>
            <w:tcW w:w="1701" w:type="dxa"/>
          </w:tcPr>
          <w:p w14:paraId="2D37A0EB"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4"/>
                <w:rtl/>
              </w:rPr>
              <w:t>☐</w:t>
            </w:r>
            <w:r w:rsidRPr="00CB4D24">
              <w:rPr>
                <w:rFonts w:ascii="David" w:hAnsi="David" w:cs="David"/>
                <w:sz w:val="14"/>
                <w:rtl/>
              </w:rPr>
              <w:t xml:space="preserve"> </w:t>
            </w:r>
            <w:r w:rsidRPr="00CB4D24">
              <w:rPr>
                <w:rFonts w:ascii="David" w:hAnsi="David" w:cs="David" w:hint="cs"/>
                <w:sz w:val="14"/>
                <w:rtl/>
              </w:rPr>
              <w:t>כן</w:t>
            </w:r>
            <w:r w:rsidRPr="00CB4D24">
              <w:rPr>
                <w:rFonts w:ascii="David" w:hAnsi="David" w:cs="David"/>
                <w:sz w:val="14"/>
                <w:rtl/>
              </w:rPr>
              <w:t xml:space="preserve">   </w:t>
            </w:r>
            <w:r w:rsidRPr="00CB4D24">
              <w:rPr>
                <w:rFonts w:ascii="Segoe UI Symbol" w:hAnsi="Segoe UI Symbol" w:cs="Segoe UI Symbol" w:hint="cs"/>
                <w:sz w:val="14"/>
                <w:rtl/>
              </w:rPr>
              <w:t>☐</w:t>
            </w:r>
            <w:r w:rsidRPr="00CB4D24">
              <w:rPr>
                <w:rFonts w:ascii="David" w:hAnsi="David" w:cs="David"/>
                <w:sz w:val="14"/>
                <w:rtl/>
              </w:rPr>
              <w:t xml:space="preserve"> </w:t>
            </w:r>
            <w:r w:rsidRPr="00CB4D24">
              <w:rPr>
                <w:rFonts w:ascii="David" w:hAnsi="David" w:cs="David" w:hint="cs"/>
                <w:sz w:val="14"/>
                <w:rtl/>
              </w:rPr>
              <w:t>לא</w:t>
            </w:r>
          </w:p>
        </w:tc>
      </w:tr>
      <w:tr w:rsidR="003B4DA5" w:rsidRPr="00CB4D24" w14:paraId="451CE837" w14:textId="77777777">
        <w:trPr>
          <w:jc w:val="right"/>
        </w:trPr>
        <w:tc>
          <w:tcPr>
            <w:tcW w:w="1701" w:type="dxa"/>
          </w:tcPr>
          <w:p w14:paraId="0E34496F" w14:textId="77777777" w:rsidR="003B4DA5" w:rsidRPr="00CB4D24" w:rsidRDefault="00000000" w:rsidP="00CB4D24">
            <w:pPr>
              <w:bidi/>
              <w:spacing w:line="276" w:lineRule="auto"/>
              <w:rPr>
                <w:rFonts w:ascii="David" w:hAnsi="David" w:cs="David"/>
              </w:rPr>
            </w:pPr>
            <w:r w:rsidRPr="00CB4D24">
              <w:rPr>
                <w:rFonts w:ascii="David" w:hAnsi="David" w:cs="David"/>
                <w:sz w:val="14"/>
                <w:rtl/>
              </w:rPr>
              <w:t>אחר</w:t>
            </w:r>
          </w:p>
        </w:tc>
        <w:tc>
          <w:tcPr>
            <w:tcW w:w="1701" w:type="dxa"/>
          </w:tcPr>
          <w:p w14:paraId="06F1D675" w14:textId="77777777" w:rsidR="003B4DA5" w:rsidRPr="00CB4D24" w:rsidRDefault="003B4DA5" w:rsidP="00CB4D24">
            <w:pPr>
              <w:bidi/>
              <w:spacing w:line="276" w:lineRule="auto"/>
              <w:rPr>
                <w:rFonts w:ascii="David" w:hAnsi="David" w:cs="David"/>
              </w:rPr>
            </w:pPr>
          </w:p>
        </w:tc>
        <w:tc>
          <w:tcPr>
            <w:tcW w:w="1701" w:type="dxa"/>
          </w:tcPr>
          <w:p w14:paraId="06BD03A6" w14:textId="77777777" w:rsidR="003B4DA5" w:rsidRPr="00CB4D24" w:rsidRDefault="003B4DA5" w:rsidP="00CB4D24">
            <w:pPr>
              <w:bidi/>
              <w:spacing w:line="276" w:lineRule="auto"/>
              <w:rPr>
                <w:rFonts w:ascii="David" w:hAnsi="David" w:cs="David"/>
              </w:rPr>
            </w:pPr>
          </w:p>
        </w:tc>
        <w:tc>
          <w:tcPr>
            <w:tcW w:w="1701" w:type="dxa"/>
          </w:tcPr>
          <w:p w14:paraId="1C41B32D" w14:textId="77777777" w:rsidR="003B4DA5" w:rsidRPr="00CB4D24" w:rsidRDefault="003B4DA5" w:rsidP="00CB4D24">
            <w:pPr>
              <w:bidi/>
              <w:spacing w:line="276" w:lineRule="auto"/>
              <w:rPr>
                <w:rFonts w:ascii="David" w:hAnsi="David" w:cs="David"/>
              </w:rPr>
            </w:pPr>
          </w:p>
        </w:tc>
        <w:tc>
          <w:tcPr>
            <w:tcW w:w="1701" w:type="dxa"/>
          </w:tcPr>
          <w:p w14:paraId="1F837DD9" w14:textId="77777777" w:rsidR="003B4DA5" w:rsidRPr="00CB4D24" w:rsidRDefault="003B4DA5" w:rsidP="00CB4D24">
            <w:pPr>
              <w:bidi/>
              <w:spacing w:line="276" w:lineRule="auto"/>
              <w:rPr>
                <w:rFonts w:ascii="David" w:hAnsi="David" w:cs="David"/>
              </w:rPr>
            </w:pPr>
          </w:p>
        </w:tc>
        <w:tc>
          <w:tcPr>
            <w:tcW w:w="1701" w:type="dxa"/>
          </w:tcPr>
          <w:p w14:paraId="127F9FAA"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4"/>
                <w:rtl/>
              </w:rPr>
              <w:t>☐</w:t>
            </w:r>
            <w:r w:rsidRPr="00CB4D24">
              <w:rPr>
                <w:rFonts w:ascii="David" w:hAnsi="David" w:cs="David"/>
                <w:sz w:val="14"/>
                <w:rtl/>
              </w:rPr>
              <w:t xml:space="preserve"> </w:t>
            </w:r>
            <w:r w:rsidRPr="00CB4D24">
              <w:rPr>
                <w:rFonts w:ascii="David" w:hAnsi="David" w:cs="David" w:hint="cs"/>
                <w:sz w:val="14"/>
                <w:rtl/>
              </w:rPr>
              <w:t>כן</w:t>
            </w:r>
            <w:r w:rsidRPr="00CB4D24">
              <w:rPr>
                <w:rFonts w:ascii="David" w:hAnsi="David" w:cs="David"/>
                <w:sz w:val="14"/>
                <w:rtl/>
              </w:rPr>
              <w:t xml:space="preserve">   </w:t>
            </w:r>
            <w:r w:rsidRPr="00CB4D24">
              <w:rPr>
                <w:rFonts w:ascii="Segoe UI Symbol" w:hAnsi="Segoe UI Symbol" w:cs="Segoe UI Symbol" w:hint="cs"/>
                <w:sz w:val="14"/>
                <w:rtl/>
              </w:rPr>
              <w:t>☐</w:t>
            </w:r>
            <w:r w:rsidRPr="00CB4D24">
              <w:rPr>
                <w:rFonts w:ascii="David" w:hAnsi="David" w:cs="David"/>
                <w:sz w:val="14"/>
                <w:rtl/>
              </w:rPr>
              <w:t xml:space="preserve"> </w:t>
            </w:r>
            <w:r w:rsidRPr="00CB4D24">
              <w:rPr>
                <w:rFonts w:ascii="David" w:hAnsi="David" w:cs="David" w:hint="cs"/>
                <w:sz w:val="14"/>
                <w:rtl/>
              </w:rPr>
              <w:t>לא</w:t>
            </w:r>
          </w:p>
        </w:tc>
      </w:tr>
    </w:tbl>
    <w:p w14:paraId="01056D50" w14:textId="77777777" w:rsidR="003B4DA5" w:rsidRPr="00CB4D24" w:rsidRDefault="003B4DA5" w:rsidP="00CB4D24">
      <w:pPr>
        <w:bidi/>
        <w:rPr>
          <w:rFonts w:ascii="David" w:hAnsi="David" w:cs="David"/>
        </w:rPr>
      </w:pPr>
    </w:p>
    <w:p w14:paraId="483F35AF" w14:textId="77777777" w:rsidR="003B4DA5" w:rsidRPr="00CB4D24" w:rsidRDefault="00000000" w:rsidP="00CB4D24">
      <w:pPr>
        <w:bidi/>
        <w:spacing w:after="40"/>
        <w:rPr>
          <w:rFonts w:ascii="David" w:hAnsi="David" w:cs="David"/>
        </w:rPr>
      </w:pPr>
      <w:r w:rsidRPr="00CB4D24">
        <w:rPr>
          <w:rFonts w:ascii="David" w:hAnsi="David" w:cs="David"/>
          <w:b/>
          <w:sz w:val="21"/>
          <w:rtl/>
        </w:rPr>
        <w:t xml:space="preserve">נימוק להפחתה או אי הפחתה: </w:t>
      </w:r>
      <w:r w:rsidRPr="00CB4D24">
        <w:rPr>
          <w:rFonts w:ascii="David" w:hAnsi="David" w:cs="David"/>
          <w:sz w:val="21"/>
          <w:rtl/>
        </w:rPr>
        <w:t>_____________________________________________</w:t>
      </w:r>
    </w:p>
    <w:p w14:paraId="3BFB4714" w14:textId="77777777" w:rsidR="003B4DA5" w:rsidRPr="00CB4D24" w:rsidRDefault="00000000" w:rsidP="00CB4D24">
      <w:pPr>
        <w:pStyle w:val="1"/>
        <w:bidi/>
        <w:spacing w:before="200" w:after="80"/>
        <w:rPr>
          <w:rFonts w:ascii="David" w:hAnsi="David" w:cs="David"/>
        </w:rPr>
      </w:pPr>
      <w:r w:rsidRPr="00CB4D24">
        <w:rPr>
          <w:rFonts w:ascii="David" w:eastAsia="Arial" w:hAnsi="David" w:cs="David"/>
          <w:color w:val="1F4E79"/>
          <w:sz w:val="30"/>
          <w:rtl/>
        </w:rPr>
        <w:t>14. חישוב הכנסה פנויה</w:t>
      </w:r>
    </w:p>
    <w:p w14:paraId="31E29AAA" w14:textId="77777777" w:rsidR="003B4DA5" w:rsidRPr="00CB4D24" w:rsidRDefault="00000000" w:rsidP="00CB4D24">
      <w:pPr>
        <w:pStyle w:val="21"/>
        <w:bidi/>
        <w:spacing w:before="120" w:after="80"/>
        <w:rPr>
          <w:rFonts w:ascii="David" w:hAnsi="David" w:cs="David"/>
        </w:rPr>
      </w:pPr>
      <w:r w:rsidRPr="00CB4D24">
        <w:rPr>
          <w:rFonts w:ascii="David" w:eastAsia="Arial" w:hAnsi="David" w:cs="David"/>
          <w:color w:val="2F5496"/>
          <w:sz w:val="25"/>
          <w:rtl/>
        </w:rPr>
        <w:t>14.1 הורה א'</w:t>
      </w:r>
    </w:p>
    <w:tbl>
      <w:tblPr>
        <w:tblStyle w:val="aff2"/>
        <w:bidiVisual/>
        <w:tblW w:w="0" w:type="auto"/>
        <w:jc w:val="right"/>
        <w:tblLook w:val="04A0" w:firstRow="1" w:lastRow="0" w:firstColumn="1" w:lastColumn="0" w:noHBand="0" w:noVBand="1"/>
      </w:tblPr>
      <w:tblGrid>
        <w:gridCol w:w="5102"/>
        <w:gridCol w:w="5102"/>
      </w:tblGrid>
      <w:tr w:rsidR="003B4DA5" w:rsidRPr="00CB4D24" w14:paraId="46810E94" w14:textId="77777777">
        <w:trPr>
          <w:tblHeader/>
          <w:jc w:val="right"/>
        </w:trPr>
        <w:tc>
          <w:tcPr>
            <w:tcW w:w="5102" w:type="dxa"/>
            <w:shd w:val="clear" w:color="auto" w:fill="1F4E79"/>
          </w:tcPr>
          <w:p w14:paraId="5D5441C6"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7"/>
                <w:rtl/>
              </w:rPr>
              <w:t>רכיב</w:t>
            </w:r>
          </w:p>
        </w:tc>
        <w:tc>
          <w:tcPr>
            <w:tcW w:w="5102" w:type="dxa"/>
            <w:shd w:val="clear" w:color="auto" w:fill="1F4E79"/>
          </w:tcPr>
          <w:p w14:paraId="046C36DA"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7"/>
                <w:rtl/>
              </w:rPr>
              <w:t>סכום</w:t>
            </w:r>
          </w:p>
        </w:tc>
      </w:tr>
      <w:tr w:rsidR="003B4DA5" w:rsidRPr="00CB4D24" w14:paraId="621B6B6B" w14:textId="77777777">
        <w:trPr>
          <w:jc w:val="right"/>
        </w:trPr>
        <w:tc>
          <w:tcPr>
            <w:tcW w:w="5102" w:type="dxa"/>
          </w:tcPr>
          <w:p w14:paraId="6019253F" w14:textId="77777777" w:rsidR="003B4DA5" w:rsidRPr="00CB4D24" w:rsidRDefault="00000000" w:rsidP="00CB4D24">
            <w:pPr>
              <w:bidi/>
              <w:spacing w:line="276" w:lineRule="auto"/>
              <w:rPr>
                <w:rFonts w:ascii="David" w:hAnsi="David" w:cs="David"/>
              </w:rPr>
            </w:pPr>
            <w:r w:rsidRPr="00CB4D24">
              <w:rPr>
                <w:rFonts w:ascii="David" w:hAnsi="David" w:cs="David"/>
                <w:sz w:val="17"/>
                <w:rtl/>
              </w:rPr>
              <w:t>הכנסה חודשית מתוקנת משכר</w:t>
            </w:r>
          </w:p>
        </w:tc>
        <w:tc>
          <w:tcPr>
            <w:tcW w:w="5102" w:type="dxa"/>
          </w:tcPr>
          <w:p w14:paraId="3FB6C7CA" w14:textId="77777777" w:rsidR="003B4DA5" w:rsidRPr="00CB4D24" w:rsidRDefault="003B4DA5" w:rsidP="00CB4D24">
            <w:pPr>
              <w:bidi/>
              <w:spacing w:line="276" w:lineRule="auto"/>
              <w:rPr>
                <w:rFonts w:ascii="David" w:hAnsi="David" w:cs="David"/>
              </w:rPr>
            </w:pPr>
          </w:p>
        </w:tc>
      </w:tr>
      <w:tr w:rsidR="003B4DA5" w:rsidRPr="00CB4D24" w14:paraId="1972D9F6" w14:textId="77777777">
        <w:trPr>
          <w:jc w:val="right"/>
        </w:trPr>
        <w:tc>
          <w:tcPr>
            <w:tcW w:w="5102" w:type="dxa"/>
          </w:tcPr>
          <w:p w14:paraId="50F4DC4F" w14:textId="77777777" w:rsidR="003B4DA5" w:rsidRPr="00CB4D24" w:rsidRDefault="00000000" w:rsidP="00CB4D24">
            <w:pPr>
              <w:bidi/>
              <w:spacing w:line="276" w:lineRule="auto"/>
              <w:rPr>
                <w:rFonts w:ascii="David" w:hAnsi="David" w:cs="David"/>
              </w:rPr>
            </w:pPr>
            <w:r w:rsidRPr="00CB4D24">
              <w:rPr>
                <w:rFonts w:ascii="David" w:hAnsi="David" w:cs="David"/>
                <w:sz w:val="17"/>
                <w:rtl/>
              </w:rPr>
              <w:t>הכנסה חודשית מעסק</w:t>
            </w:r>
          </w:p>
        </w:tc>
        <w:tc>
          <w:tcPr>
            <w:tcW w:w="5102" w:type="dxa"/>
          </w:tcPr>
          <w:p w14:paraId="5CB4A6E0" w14:textId="77777777" w:rsidR="003B4DA5" w:rsidRPr="00CB4D24" w:rsidRDefault="003B4DA5" w:rsidP="00CB4D24">
            <w:pPr>
              <w:bidi/>
              <w:spacing w:line="276" w:lineRule="auto"/>
              <w:rPr>
                <w:rFonts w:ascii="David" w:hAnsi="David" w:cs="David"/>
              </w:rPr>
            </w:pPr>
          </w:p>
        </w:tc>
      </w:tr>
      <w:tr w:rsidR="003B4DA5" w:rsidRPr="00CB4D24" w14:paraId="53B7BA48" w14:textId="77777777">
        <w:trPr>
          <w:jc w:val="right"/>
        </w:trPr>
        <w:tc>
          <w:tcPr>
            <w:tcW w:w="5102" w:type="dxa"/>
          </w:tcPr>
          <w:p w14:paraId="66206C23" w14:textId="77777777" w:rsidR="003B4DA5" w:rsidRPr="00CB4D24" w:rsidRDefault="00000000" w:rsidP="00CB4D24">
            <w:pPr>
              <w:bidi/>
              <w:spacing w:line="276" w:lineRule="auto"/>
              <w:rPr>
                <w:rFonts w:ascii="David" w:hAnsi="David" w:cs="David"/>
              </w:rPr>
            </w:pPr>
            <w:r w:rsidRPr="00CB4D24">
              <w:rPr>
                <w:rFonts w:ascii="David" w:hAnsi="David" w:cs="David"/>
                <w:sz w:val="17"/>
                <w:rtl/>
              </w:rPr>
              <w:t>הכנסה חודשית מנכסים</w:t>
            </w:r>
          </w:p>
        </w:tc>
        <w:tc>
          <w:tcPr>
            <w:tcW w:w="5102" w:type="dxa"/>
          </w:tcPr>
          <w:p w14:paraId="04E15648" w14:textId="77777777" w:rsidR="003B4DA5" w:rsidRPr="00CB4D24" w:rsidRDefault="003B4DA5" w:rsidP="00CB4D24">
            <w:pPr>
              <w:bidi/>
              <w:spacing w:line="276" w:lineRule="auto"/>
              <w:rPr>
                <w:rFonts w:ascii="David" w:hAnsi="David" w:cs="David"/>
              </w:rPr>
            </w:pPr>
          </w:p>
        </w:tc>
      </w:tr>
      <w:tr w:rsidR="003B4DA5" w:rsidRPr="00CB4D24" w14:paraId="0682D21E" w14:textId="77777777">
        <w:trPr>
          <w:jc w:val="right"/>
        </w:trPr>
        <w:tc>
          <w:tcPr>
            <w:tcW w:w="5102" w:type="dxa"/>
          </w:tcPr>
          <w:p w14:paraId="4A7249DA" w14:textId="77777777" w:rsidR="003B4DA5" w:rsidRPr="00CB4D24" w:rsidRDefault="00000000" w:rsidP="00CB4D24">
            <w:pPr>
              <w:bidi/>
              <w:spacing w:line="276" w:lineRule="auto"/>
              <w:rPr>
                <w:rFonts w:ascii="David" w:hAnsi="David" w:cs="David"/>
              </w:rPr>
            </w:pPr>
            <w:r w:rsidRPr="00CB4D24">
              <w:rPr>
                <w:rFonts w:ascii="David" w:hAnsi="David" w:cs="David"/>
                <w:sz w:val="17"/>
                <w:rtl/>
              </w:rPr>
              <w:t>קצבאות הנחשבות הכנסה</w:t>
            </w:r>
          </w:p>
        </w:tc>
        <w:tc>
          <w:tcPr>
            <w:tcW w:w="5102" w:type="dxa"/>
          </w:tcPr>
          <w:p w14:paraId="1D88070A" w14:textId="77777777" w:rsidR="003B4DA5" w:rsidRPr="00CB4D24" w:rsidRDefault="003B4DA5" w:rsidP="00CB4D24">
            <w:pPr>
              <w:bidi/>
              <w:spacing w:line="276" w:lineRule="auto"/>
              <w:rPr>
                <w:rFonts w:ascii="David" w:hAnsi="David" w:cs="David"/>
              </w:rPr>
            </w:pPr>
          </w:p>
        </w:tc>
      </w:tr>
      <w:tr w:rsidR="003B4DA5" w:rsidRPr="00CB4D24" w14:paraId="0CEC784A" w14:textId="77777777">
        <w:trPr>
          <w:jc w:val="right"/>
        </w:trPr>
        <w:tc>
          <w:tcPr>
            <w:tcW w:w="5102" w:type="dxa"/>
          </w:tcPr>
          <w:p w14:paraId="63C38750" w14:textId="77777777" w:rsidR="003B4DA5" w:rsidRPr="00CB4D24" w:rsidRDefault="00000000" w:rsidP="00CB4D24">
            <w:pPr>
              <w:bidi/>
              <w:spacing w:line="276" w:lineRule="auto"/>
              <w:rPr>
                <w:rFonts w:ascii="David" w:hAnsi="David" w:cs="David"/>
              </w:rPr>
            </w:pPr>
            <w:r w:rsidRPr="00CB4D24">
              <w:rPr>
                <w:rFonts w:ascii="David" w:hAnsi="David" w:cs="David"/>
                <w:sz w:val="17"/>
                <w:rtl/>
              </w:rPr>
              <w:t>הטבות כלכליות</w:t>
            </w:r>
          </w:p>
        </w:tc>
        <w:tc>
          <w:tcPr>
            <w:tcW w:w="5102" w:type="dxa"/>
          </w:tcPr>
          <w:p w14:paraId="5F2AEDAA" w14:textId="77777777" w:rsidR="003B4DA5" w:rsidRPr="00CB4D24" w:rsidRDefault="003B4DA5" w:rsidP="00CB4D24">
            <w:pPr>
              <w:bidi/>
              <w:spacing w:line="276" w:lineRule="auto"/>
              <w:rPr>
                <w:rFonts w:ascii="David" w:hAnsi="David" w:cs="David"/>
              </w:rPr>
            </w:pPr>
          </w:p>
        </w:tc>
      </w:tr>
      <w:tr w:rsidR="003B4DA5" w:rsidRPr="00CB4D24" w14:paraId="7C3EC237" w14:textId="77777777">
        <w:trPr>
          <w:jc w:val="right"/>
        </w:trPr>
        <w:tc>
          <w:tcPr>
            <w:tcW w:w="5102" w:type="dxa"/>
          </w:tcPr>
          <w:p w14:paraId="66CF6714" w14:textId="77777777" w:rsidR="003B4DA5" w:rsidRPr="00CB4D24" w:rsidRDefault="00000000" w:rsidP="00CB4D24">
            <w:pPr>
              <w:bidi/>
              <w:spacing w:line="276" w:lineRule="auto"/>
              <w:rPr>
                <w:rFonts w:ascii="David" w:hAnsi="David" w:cs="David"/>
              </w:rPr>
            </w:pPr>
            <w:r w:rsidRPr="00CB4D24">
              <w:rPr>
                <w:rFonts w:ascii="David" w:hAnsi="David" w:cs="David"/>
                <w:sz w:val="17"/>
                <w:rtl/>
              </w:rPr>
              <w:t>הכנסה רעיונית / פוטנציאל השתכרות</w:t>
            </w:r>
          </w:p>
        </w:tc>
        <w:tc>
          <w:tcPr>
            <w:tcW w:w="5102" w:type="dxa"/>
          </w:tcPr>
          <w:p w14:paraId="3DB24CF2" w14:textId="77777777" w:rsidR="003B4DA5" w:rsidRPr="00CB4D24" w:rsidRDefault="003B4DA5" w:rsidP="00CB4D24">
            <w:pPr>
              <w:bidi/>
              <w:spacing w:line="276" w:lineRule="auto"/>
              <w:rPr>
                <w:rFonts w:ascii="David" w:hAnsi="David" w:cs="David"/>
              </w:rPr>
            </w:pPr>
          </w:p>
        </w:tc>
      </w:tr>
      <w:tr w:rsidR="003B4DA5" w:rsidRPr="00CB4D24" w14:paraId="5F4AEB27" w14:textId="77777777">
        <w:trPr>
          <w:jc w:val="right"/>
        </w:trPr>
        <w:tc>
          <w:tcPr>
            <w:tcW w:w="5102" w:type="dxa"/>
          </w:tcPr>
          <w:p w14:paraId="0EADC42D" w14:textId="77777777" w:rsidR="003B4DA5" w:rsidRPr="00CB4D24" w:rsidRDefault="00000000" w:rsidP="00CB4D24">
            <w:pPr>
              <w:bidi/>
              <w:spacing w:line="276" w:lineRule="auto"/>
              <w:rPr>
                <w:rFonts w:ascii="David" w:hAnsi="David" w:cs="David"/>
              </w:rPr>
            </w:pPr>
            <w:r w:rsidRPr="00CB4D24">
              <w:rPr>
                <w:rFonts w:ascii="David" w:hAnsi="David" w:cs="David"/>
                <w:sz w:val="17"/>
                <w:rtl/>
              </w:rPr>
              <w:t>הכנסות נוספות</w:t>
            </w:r>
          </w:p>
        </w:tc>
        <w:tc>
          <w:tcPr>
            <w:tcW w:w="5102" w:type="dxa"/>
          </w:tcPr>
          <w:p w14:paraId="3B4BA021" w14:textId="77777777" w:rsidR="003B4DA5" w:rsidRPr="00CB4D24" w:rsidRDefault="003B4DA5" w:rsidP="00CB4D24">
            <w:pPr>
              <w:bidi/>
              <w:spacing w:line="276" w:lineRule="auto"/>
              <w:rPr>
                <w:rFonts w:ascii="David" w:hAnsi="David" w:cs="David"/>
              </w:rPr>
            </w:pPr>
          </w:p>
        </w:tc>
      </w:tr>
      <w:tr w:rsidR="003B4DA5" w:rsidRPr="00CB4D24" w14:paraId="6CEEA4EA" w14:textId="77777777">
        <w:trPr>
          <w:jc w:val="right"/>
        </w:trPr>
        <w:tc>
          <w:tcPr>
            <w:tcW w:w="5102" w:type="dxa"/>
          </w:tcPr>
          <w:p w14:paraId="582C16DA" w14:textId="77777777" w:rsidR="003B4DA5" w:rsidRPr="00CB4D24" w:rsidRDefault="00000000" w:rsidP="00CB4D24">
            <w:pPr>
              <w:bidi/>
              <w:spacing w:line="276" w:lineRule="auto"/>
              <w:rPr>
                <w:rFonts w:ascii="David" w:hAnsi="David" w:cs="David"/>
              </w:rPr>
            </w:pPr>
            <w:r w:rsidRPr="00CB4D24">
              <w:rPr>
                <w:rFonts w:ascii="David" w:hAnsi="David" w:cs="David"/>
                <w:sz w:val="17"/>
                <w:rtl/>
              </w:rPr>
              <w:t>סה"כ הכנסות מכל המקורות</w:t>
            </w:r>
          </w:p>
        </w:tc>
        <w:tc>
          <w:tcPr>
            <w:tcW w:w="5102" w:type="dxa"/>
          </w:tcPr>
          <w:p w14:paraId="2E758150" w14:textId="77777777" w:rsidR="003B4DA5" w:rsidRPr="00CB4D24" w:rsidRDefault="003B4DA5" w:rsidP="00CB4D24">
            <w:pPr>
              <w:bidi/>
              <w:spacing w:line="276" w:lineRule="auto"/>
              <w:rPr>
                <w:rFonts w:ascii="David" w:hAnsi="David" w:cs="David"/>
              </w:rPr>
            </w:pPr>
          </w:p>
        </w:tc>
      </w:tr>
      <w:tr w:rsidR="003B4DA5" w:rsidRPr="00CB4D24" w14:paraId="7B2F4E4C" w14:textId="77777777">
        <w:trPr>
          <w:jc w:val="right"/>
        </w:trPr>
        <w:tc>
          <w:tcPr>
            <w:tcW w:w="5102" w:type="dxa"/>
          </w:tcPr>
          <w:p w14:paraId="1A399075" w14:textId="77777777" w:rsidR="003B4DA5" w:rsidRPr="00CB4D24" w:rsidRDefault="00000000" w:rsidP="00CB4D24">
            <w:pPr>
              <w:bidi/>
              <w:spacing w:line="276" w:lineRule="auto"/>
              <w:rPr>
                <w:rFonts w:ascii="David" w:hAnsi="David" w:cs="David"/>
              </w:rPr>
            </w:pPr>
            <w:r w:rsidRPr="00CB4D24">
              <w:rPr>
                <w:rFonts w:ascii="David" w:hAnsi="David" w:cs="David"/>
                <w:sz w:val="17"/>
                <w:rtl/>
              </w:rPr>
              <w:t>פחות מדור אישי סביר</w:t>
            </w:r>
          </w:p>
        </w:tc>
        <w:tc>
          <w:tcPr>
            <w:tcW w:w="5102" w:type="dxa"/>
          </w:tcPr>
          <w:p w14:paraId="2D679E43" w14:textId="77777777" w:rsidR="003B4DA5" w:rsidRPr="00CB4D24" w:rsidRDefault="003B4DA5" w:rsidP="00CB4D24">
            <w:pPr>
              <w:bidi/>
              <w:spacing w:line="276" w:lineRule="auto"/>
              <w:rPr>
                <w:rFonts w:ascii="David" w:hAnsi="David" w:cs="David"/>
              </w:rPr>
            </w:pPr>
          </w:p>
        </w:tc>
      </w:tr>
      <w:tr w:rsidR="003B4DA5" w:rsidRPr="00CB4D24" w14:paraId="315FB986" w14:textId="77777777">
        <w:trPr>
          <w:jc w:val="right"/>
        </w:trPr>
        <w:tc>
          <w:tcPr>
            <w:tcW w:w="5102" w:type="dxa"/>
          </w:tcPr>
          <w:p w14:paraId="60DBB145" w14:textId="77777777" w:rsidR="003B4DA5" w:rsidRPr="00CB4D24" w:rsidRDefault="00000000" w:rsidP="00CB4D24">
            <w:pPr>
              <w:bidi/>
              <w:spacing w:line="276" w:lineRule="auto"/>
              <w:rPr>
                <w:rFonts w:ascii="David" w:hAnsi="David" w:cs="David"/>
              </w:rPr>
            </w:pPr>
            <w:r w:rsidRPr="00CB4D24">
              <w:rPr>
                <w:rFonts w:ascii="David" w:hAnsi="David" w:cs="David"/>
                <w:sz w:val="17"/>
                <w:rtl/>
              </w:rPr>
              <w:t>פחות הוצאות אישיות הכרחיות</w:t>
            </w:r>
          </w:p>
        </w:tc>
        <w:tc>
          <w:tcPr>
            <w:tcW w:w="5102" w:type="dxa"/>
          </w:tcPr>
          <w:p w14:paraId="672C810D" w14:textId="77777777" w:rsidR="003B4DA5" w:rsidRPr="00CB4D24" w:rsidRDefault="003B4DA5" w:rsidP="00CB4D24">
            <w:pPr>
              <w:bidi/>
              <w:spacing w:line="276" w:lineRule="auto"/>
              <w:rPr>
                <w:rFonts w:ascii="David" w:hAnsi="David" w:cs="David"/>
              </w:rPr>
            </w:pPr>
          </w:p>
        </w:tc>
      </w:tr>
      <w:tr w:rsidR="003B4DA5" w:rsidRPr="00CB4D24" w14:paraId="49B2C69A" w14:textId="77777777">
        <w:trPr>
          <w:jc w:val="right"/>
        </w:trPr>
        <w:tc>
          <w:tcPr>
            <w:tcW w:w="5102" w:type="dxa"/>
          </w:tcPr>
          <w:p w14:paraId="405D0F70" w14:textId="77777777" w:rsidR="003B4DA5" w:rsidRPr="00CB4D24" w:rsidRDefault="00000000" w:rsidP="00CB4D24">
            <w:pPr>
              <w:bidi/>
              <w:spacing w:line="276" w:lineRule="auto"/>
              <w:rPr>
                <w:rFonts w:ascii="David" w:hAnsi="David" w:cs="David"/>
              </w:rPr>
            </w:pPr>
            <w:r w:rsidRPr="00CB4D24">
              <w:rPr>
                <w:rFonts w:ascii="David" w:hAnsi="David" w:cs="David"/>
                <w:sz w:val="17"/>
                <w:rtl/>
              </w:rPr>
              <w:t>פחות חובות שיש הצדקה להפחית</w:t>
            </w:r>
          </w:p>
        </w:tc>
        <w:tc>
          <w:tcPr>
            <w:tcW w:w="5102" w:type="dxa"/>
          </w:tcPr>
          <w:p w14:paraId="4D2619A6" w14:textId="77777777" w:rsidR="003B4DA5" w:rsidRPr="00CB4D24" w:rsidRDefault="003B4DA5" w:rsidP="00CB4D24">
            <w:pPr>
              <w:bidi/>
              <w:spacing w:line="276" w:lineRule="auto"/>
              <w:rPr>
                <w:rFonts w:ascii="David" w:hAnsi="David" w:cs="David"/>
              </w:rPr>
            </w:pPr>
          </w:p>
        </w:tc>
      </w:tr>
      <w:tr w:rsidR="003B4DA5" w:rsidRPr="00CB4D24" w14:paraId="78037834" w14:textId="77777777">
        <w:trPr>
          <w:jc w:val="right"/>
        </w:trPr>
        <w:tc>
          <w:tcPr>
            <w:tcW w:w="5102" w:type="dxa"/>
          </w:tcPr>
          <w:p w14:paraId="6A79DEDB" w14:textId="77777777" w:rsidR="003B4DA5" w:rsidRPr="00CB4D24" w:rsidRDefault="00000000" w:rsidP="00CB4D24">
            <w:pPr>
              <w:bidi/>
              <w:spacing w:line="276" w:lineRule="auto"/>
              <w:rPr>
                <w:rFonts w:ascii="David" w:hAnsi="David" w:cs="David"/>
              </w:rPr>
            </w:pPr>
            <w:r w:rsidRPr="00CB4D24">
              <w:rPr>
                <w:rFonts w:ascii="David" w:hAnsi="David" w:cs="David"/>
                <w:sz w:val="17"/>
                <w:rtl/>
              </w:rPr>
              <w:t>הכנסה פנויה הורה א'</w:t>
            </w:r>
          </w:p>
        </w:tc>
        <w:tc>
          <w:tcPr>
            <w:tcW w:w="5102" w:type="dxa"/>
          </w:tcPr>
          <w:p w14:paraId="60675A63" w14:textId="77777777" w:rsidR="003B4DA5" w:rsidRPr="00CB4D24" w:rsidRDefault="003B4DA5" w:rsidP="00CB4D24">
            <w:pPr>
              <w:bidi/>
              <w:spacing w:line="276" w:lineRule="auto"/>
              <w:rPr>
                <w:rFonts w:ascii="David" w:hAnsi="David" w:cs="David"/>
              </w:rPr>
            </w:pPr>
          </w:p>
        </w:tc>
      </w:tr>
    </w:tbl>
    <w:p w14:paraId="382766D7" w14:textId="77777777" w:rsidR="003B4DA5" w:rsidRPr="00CB4D24" w:rsidRDefault="003B4DA5" w:rsidP="00CB4D24">
      <w:pPr>
        <w:bidi/>
        <w:rPr>
          <w:rFonts w:ascii="David" w:hAnsi="David" w:cs="David"/>
        </w:rPr>
      </w:pPr>
    </w:p>
    <w:p w14:paraId="5AA11AFF" w14:textId="77777777" w:rsidR="003B4DA5" w:rsidRPr="00CB4D24" w:rsidRDefault="00000000" w:rsidP="00CB4D24">
      <w:pPr>
        <w:pStyle w:val="21"/>
        <w:bidi/>
        <w:spacing w:before="120" w:after="80"/>
        <w:rPr>
          <w:rFonts w:ascii="David" w:hAnsi="David" w:cs="David"/>
        </w:rPr>
      </w:pPr>
      <w:r w:rsidRPr="00CB4D24">
        <w:rPr>
          <w:rFonts w:ascii="David" w:eastAsia="Arial" w:hAnsi="David" w:cs="David"/>
          <w:color w:val="2F5496"/>
          <w:sz w:val="25"/>
          <w:rtl/>
        </w:rPr>
        <w:lastRenderedPageBreak/>
        <w:t>14.2 הורה ב'</w:t>
      </w:r>
    </w:p>
    <w:tbl>
      <w:tblPr>
        <w:tblStyle w:val="aff2"/>
        <w:bidiVisual/>
        <w:tblW w:w="0" w:type="auto"/>
        <w:jc w:val="right"/>
        <w:tblLook w:val="04A0" w:firstRow="1" w:lastRow="0" w:firstColumn="1" w:lastColumn="0" w:noHBand="0" w:noVBand="1"/>
      </w:tblPr>
      <w:tblGrid>
        <w:gridCol w:w="5102"/>
        <w:gridCol w:w="5102"/>
      </w:tblGrid>
      <w:tr w:rsidR="003B4DA5" w:rsidRPr="00CB4D24" w14:paraId="4F113E05" w14:textId="77777777">
        <w:trPr>
          <w:tblHeader/>
          <w:jc w:val="right"/>
        </w:trPr>
        <w:tc>
          <w:tcPr>
            <w:tcW w:w="5102" w:type="dxa"/>
            <w:shd w:val="clear" w:color="auto" w:fill="1F4E79"/>
          </w:tcPr>
          <w:p w14:paraId="7195A11E"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7"/>
                <w:rtl/>
              </w:rPr>
              <w:t>רכיב</w:t>
            </w:r>
          </w:p>
        </w:tc>
        <w:tc>
          <w:tcPr>
            <w:tcW w:w="5102" w:type="dxa"/>
            <w:shd w:val="clear" w:color="auto" w:fill="1F4E79"/>
          </w:tcPr>
          <w:p w14:paraId="1452FF1A"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7"/>
                <w:rtl/>
              </w:rPr>
              <w:t>סכום</w:t>
            </w:r>
          </w:p>
        </w:tc>
      </w:tr>
      <w:tr w:rsidR="003B4DA5" w:rsidRPr="00CB4D24" w14:paraId="28308CE4" w14:textId="77777777">
        <w:trPr>
          <w:jc w:val="right"/>
        </w:trPr>
        <w:tc>
          <w:tcPr>
            <w:tcW w:w="5102" w:type="dxa"/>
          </w:tcPr>
          <w:p w14:paraId="63851AC9" w14:textId="77777777" w:rsidR="003B4DA5" w:rsidRPr="00CB4D24" w:rsidRDefault="00000000" w:rsidP="00CB4D24">
            <w:pPr>
              <w:bidi/>
              <w:spacing w:line="276" w:lineRule="auto"/>
              <w:rPr>
                <w:rFonts w:ascii="David" w:hAnsi="David" w:cs="David"/>
              </w:rPr>
            </w:pPr>
            <w:r w:rsidRPr="00CB4D24">
              <w:rPr>
                <w:rFonts w:ascii="David" w:hAnsi="David" w:cs="David"/>
                <w:sz w:val="17"/>
                <w:rtl/>
              </w:rPr>
              <w:t>הכנסה חודשית מתוקנת משכר</w:t>
            </w:r>
          </w:p>
        </w:tc>
        <w:tc>
          <w:tcPr>
            <w:tcW w:w="5102" w:type="dxa"/>
          </w:tcPr>
          <w:p w14:paraId="04616A1D" w14:textId="77777777" w:rsidR="003B4DA5" w:rsidRPr="00CB4D24" w:rsidRDefault="003B4DA5" w:rsidP="00CB4D24">
            <w:pPr>
              <w:bidi/>
              <w:spacing w:line="276" w:lineRule="auto"/>
              <w:rPr>
                <w:rFonts w:ascii="David" w:hAnsi="David" w:cs="David"/>
              </w:rPr>
            </w:pPr>
          </w:p>
        </w:tc>
      </w:tr>
      <w:tr w:rsidR="003B4DA5" w:rsidRPr="00CB4D24" w14:paraId="0D12A69F" w14:textId="77777777">
        <w:trPr>
          <w:jc w:val="right"/>
        </w:trPr>
        <w:tc>
          <w:tcPr>
            <w:tcW w:w="5102" w:type="dxa"/>
          </w:tcPr>
          <w:p w14:paraId="6999BCB3" w14:textId="77777777" w:rsidR="003B4DA5" w:rsidRPr="00CB4D24" w:rsidRDefault="00000000" w:rsidP="00CB4D24">
            <w:pPr>
              <w:bidi/>
              <w:spacing w:line="276" w:lineRule="auto"/>
              <w:rPr>
                <w:rFonts w:ascii="David" w:hAnsi="David" w:cs="David"/>
              </w:rPr>
            </w:pPr>
            <w:r w:rsidRPr="00CB4D24">
              <w:rPr>
                <w:rFonts w:ascii="David" w:hAnsi="David" w:cs="David"/>
                <w:sz w:val="17"/>
                <w:rtl/>
              </w:rPr>
              <w:t>הכנסה חודשית מעסק</w:t>
            </w:r>
          </w:p>
        </w:tc>
        <w:tc>
          <w:tcPr>
            <w:tcW w:w="5102" w:type="dxa"/>
          </w:tcPr>
          <w:p w14:paraId="49E90FDE" w14:textId="77777777" w:rsidR="003B4DA5" w:rsidRPr="00CB4D24" w:rsidRDefault="003B4DA5" w:rsidP="00CB4D24">
            <w:pPr>
              <w:bidi/>
              <w:spacing w:line="276" w:lineRule="auto"/>
              <w:rPr>
                <w:rFonts w:ascii="David" w:hAnsi="David" w:cs="David"/>
              </w:rPr>
            </w:pPr>
          </w:p>
        </w:tc>
      </w:tr>
      <w:tr w:rsidR="003B4DA5" w:rsidRPr="00CB4D24" w14:paraId="014B143A" w14:textId="77777777">
        <w:trPr>
          <w:jc w:val="right"/>
        </w:trPr>
        <w:tc>
          <w:tcPr>
            <w:tcW w:w="5102" w:type="dxa"/>
          </w:tcPr>
          <w:p w14:paraId="1F8ED59D" w14:textId="77777777" w:rsidR="003B4DA5" w:rsidRPr="00CB4D24" w:rsidRDefault="00000000" w:rsidP="00CB4D24">
            <w:pPr>
              <w:bidi/>
              <w:spacing w:line="276" w:lineRule="auto"/>
              <w:rPr>
                <w:rFonts w:ascii="David" w:hAnsi="David" w:cs="David"/>
              </w:rPr>
            </w:pPr>
            <w:r w:rsidRPr="00CB4D24">
              <w:rPr>
                <w:rFonts w:ascii="David" w:hAnsi="David" w:cs="David"/>
                <w:sz w:val="17"/>
                <w:rtl/>
              </w:rPr>
              <w:t>הכנסה חודשית מנכסים</w:t>
            </w:r>
          </w:p>
        </w:tc>
        <w:tc>
          <w:tcPr>
            <w:tcW w:w="5102" w:type="dxa"/>
          </w:tcPr>
          <w:p w14:paraId="45A5B62F" w14:textId="77777777" w:rsidR="003B4DA5" w:rsidRPr="00CB4D24" w:rsidRDefault="003B4DA5" w:rsidP="00CB4D24">
            <w:pPr>
              <w:bidi/>
              <w:spacing w:line="276" w:lineRule="auto"/>
              <w:rPr>
                <w:rFonts w:ascii="David" w:hAnsi="David" w:cs="David"/>
              </w:rPr>
            </w:pPr>
          </w:p>
        </w:tc>
      </w:tr>
      <w:tr w:rsidR="003B4DA5" w:rsidRPr="00CB4D24" w14:paraId="4FA58479" w14:textId="77777777">
        <w:trPr>
          <w:jc w:val="right"/>
        </w:trPr>
        <w:tc>
          <w:tcPr>
            <w:tcW w:w="5102" w:type="dxa"/>
          </w:tcPr>
          <w:p w14:paraId="38539ECE" w14:textId="77777777" w:rsidR="003B4DA5" w:rsidRPr="00CB4D24" w:rsidRDefault="00000000" w:rsidP="00CB4D24">
            <w:pPr>
              <w:bidi/>
              <w:spacing w:line="276" w:lineRule="auto"/>
              <w:rPr>
                <w:rFonts w:ascii="David" w:hAnsi="David" w:cs="David"/>
              </w:rPr>
            </w:pPr>
            <w:r w:rsidRPr="00CB4D24">
              <w:rPr>
                <w:rFonts w:ascii="David" w:hAnsi="David" w:cs="David"/>
                <w:sz w:val="17"/>
                <w:rtl/>
              </w:rPr>
              <w:t>קצבאות הנחשבות הכנסה</w:t>
            </w:r>
          </w:p>
        </w:tc>
        <w:tc>
          <w:tcPr>
            <w:tcW w:w="5102" w:type="dxa"/>
          </w:tcPr>
          <w:p w14:paraId="7B002557" w14:textId="77777777" w:rsidR="003B4DA5" w:rsidRPr="00CB4D24" w:rsidRDefault="003B4DA5" w:rsidP="00CB4D24">
            <w:pPr>
              <w:bidi/>
              <w:spacing w:line="276" w:lineRule="auto"/>
              <w:rPr>
                <w:rFonts w:ascii="David" w:hAnsi="David" w:cs="David"/>
              </w:rPr>
            </w:pPr>
          </w:p>
        </w:tc>
      </w:tr>
      <w:tr w:rsidR="003B4DA5" w:rsidRPr="00CB4D24" w14:paraId="426BC3CD" w14:textId="77777777">
        <w:trPr>
          <w:jc w:val="right"/>
        </w:trPr>
        <w:tc>
          <w:tcPr>
            <w:tcW w:w="5102" w:type="dxa"/>
          </w:tcPr>
          <w:p w14:paraId="1BD7F831" w14:textId="77777777" w:rsidR="003B4DA5" w:rsidRPr="00CB4D24" w:rsidRDefault="00000000" w:rsidP="00CB4D24">
            <w:pPr>
              <w:bidi/>
              <w:spacing w:line="276" w:lineRule="auto"/>
              <w:rPr>
                <w:rFonts w:ascii="David" w:hAnsi="David" w:cs="David"/>
              </w:rPr>
            </w:pPr>
            <w:r w:rsidRPr="00CB4D24">
              <w:rPr>
                <w:rFonts w:ascii="David" w:hAnsi="David" w:cs="David"/>
                <w:sz w:val="17"/>
                <w:rtl/>
              </w:rPr>
              <w:t>הטבות כלכליות</w:t>
            </w:r>
          </w:p>
        </w:tc>
        <w:tc>
          <w:tcPr>
            <w:tcW w:w="5102" w:type="dxa"/>
          </w:tcPr>
          <w:p w14:paraId="4759284C" w14:textId="77777777" w:rsidR="003B4DA5" w:rsidRPr="00CB4D24" w:rsidRDefault="003B4DA5" w:rsidP="00CB4D24">
            <w:pPr>
              <w:bidi/>
              <w:spacing w:line="276" w:lineRule="auto"/>
              <w:rPr>
                <w:rFonts w:ascii="David" w:hAnsi="David" w:cs="David"/>
              </w:rPr>
            </w:pPr>
          </w:p>
        </w:tc>
      </w:tr>
      <w:tr w:rsidR="003B4DA5" w:rsidRPr="00CB4D24" w14:paraId="2DC40A63" w14:textId="77777777">
        <w:trPr>
          <w:jc w:val="right"/>
        </w:trPr>
        <w:tc>
          <w:tcPr>
            <w:tcW w:w="5102" w:type="dxa"/>
          </w:tcPr>
          <w:p w14:paraId="3B43614C" w14:textId="77777777" w:rsidR="003B4DA5" w:rsidRPr="00CB4D24" w:rsidRDefault="00000000" w:rsidP="00CB4D24">
            <w:pPr>
              <w:bidi/>
              <w:spacing w:line="276" w:lineRule="auto"/>
              <w:rPr>
                <w:rFonts w:ascii="David" w:hAnsi="David" w:cs="David"/>
              </w:rPr>
            </w:pPr>
            <w:r w:rsidRPr="00CB4D24">
              <w:rPr>
                <w:rFonts w:ascii="David" w:hAnsi="David" w:cs="David"/>
                <w:sz w:val="17"/>
                <w:rtl/>
              </w:rPr>
              <w:t>הכנסה רעיונית / פוטנציאל השתכרות</w:t>
            </w:r>
          </w:p>
        </w:tc>
        <w:tc>
          <w:tcPr>
            <w:tcW w:w="5102" w:type="dxa"/>
          </w:tcPr>
          <w:p w14:paraId="22F86193" w14:textId="77777777" w:rsidR="003B4DA5" w:rsidRPr="00CB4D24" w:rsidRDefault="003B4DA5" w:rsidP="00CB4D24">
            <w:pPr>
              <w:bidi/>
              <w:spacing w:line="276" w:lineRule="auto"/>
              <w:rPr>
                <w:rFonts w:ascii="David" w:hAnsi="David" w:cs="David"/>
              </w:rPr>
            </w:pPr>
          </w:p>
        </w:tc>
      </w:tr>
      <w:tr w:rsidR="003B4DA5" w:rsidRPr="00CB4D24" w14:paraId="5DBD3D14" w14:textId="77777777">
        <w:trPr>
          <w:jc w:val="right"/>
        </w:trPr>
        <w:tc>
          <w:tcPr>
            <w:tcW w:w="5102" w:type="dxa"/>
          </w:tcPr>
          <w:p w14:paraId="54CF4477" w14:textId="77777777" w:rsidR="003B4DA5" w:rsidRPr="00CB4D24" w:rsidRDefault="00000000" w:rsidP="00CB4D24">
            <w:pPr>
              <w:bidi/>
              <w:spacing w:line="276" w:lineRule="auto"/>
              <w:rPr>
                <w:rFonts w:ascii="David" w:hAnsi="David" w:cs="David"/>
              </w:rPr>
            </w:pPr>
            <w:r w:rsidRPr="00CB4D24">
              <w:rPr>
                <w:rFonts w:ascii="David" w:hAnsi="David" w:cs="David"/>
                <w:sz w:val="17"/>
                <w:rtl/>
              </w:rPr>
              <w:t>הכנסות נוספות</w:t>
            </w:r>
          </w:p>
        </w:tc>
        <w:tc>
          <w:tcPr>
            <w:tcW w:w="5102" w:type="dxa"/>
          </w:tcPr>
          <w:p w14:paraId="2E827487" w14:textId="77777777" w:rsidR="003B4DA5" w:rsidRPr="00CB4D24" w:rsidRDefault="003B4DA5" w:rsidP="00CB4D24">
            <w:pPr>
              <w:bidi/>
              <w:spacing w:line="276" w:lineRule="auto"/>
              <w:rPr>
                <w:rFonts w:ascii="David" w:hAnsi="David" w:cs="David"/>
              </w:rPr>
            </w:pPr>
          </w:p>
        </w:tc>
      </w:tr>
      <w:tr w:rsidR="003B4DA5" w:rsidRPr="00CB4D24" w14:paraId="3247735F" w14:textId="77777777">
        <w:trPr>
          <w:jc w:val="right"/>
        </w:trPr>
        <w:tc>
          <w:tcPr>
            <w:tcW w:w="5102" w:type="dxa"/>
          </w:tcPr>
          <w:p w14:paraId="3FDD0088" w14:textId="77777777" w:rsidR="003B4DA5" w:rsidRPr="00CB4D24" w:rsidRDefault="00000000" w:rsidP="00CB4D24">
            <w:pPr>
              <w:bidi/>
              <w:spacing w:line="276" w:lineRule="auto"/>
              <w:rPr>
                <w:rFonts w:ascii="David" w:hAnsi="David" w:cs="David"/>
              </w:rPr>
            </w:pPr>
            <w:r w:rsidRPr="00CB4D24">
              <w:rPr>
                <w:rFonts w:ascii="David" w:hAnsi="David" w:cs="David"/>
                <w:sz w:val="17"/>
                <w:rtl/>
              </w:rPr>
              <w:t>סה"כ הכנסות מכל המקורות</w:t>
            </w:r>
          </w:p>
        </w:tc>
        <w:tc>
          <w:tcPr>
            <w:tcW w:w="5102" w:type="dxa"/>
          </w:tcPr>
          <w:p w14:paraId="1C6A3A33" w14:textId="77777777" w:rsidR="003B4DA5" w:rsidRPr="00CB4D24" w:rsidRDefault="003B4DA5" w:rsidP="00CB4D24">
            <w:pPr>
              <w:bidi/>
              <w:spacing w:line="276" w:lineRule="auto"/>
              <w:rPr>
                <w:rFonts w:ascii="David" w:hAnsi="David" w:cs="David"/>
              </w:rPr>
            </w:pPr>
          </w:p>
        </w:tc>
      </w:tr>
      <w:tr w:rsidR="003B4DA5" w:rsidRPr="00CB4D24" w14:paraId="23793F1E" w14:textId="77777777">
        <w:trPr>
          <w:jc w:val="right"/>
        </w:trPr>
        <w:tc>
          <w:tcPr>
            <w:tcW w:w="5102" w:type="dxa"/>
          </w:tcPr>
          <w:p w14:paraId="7A21C9DE" w14:textId="77777777" w:rsidR="003B4DA5" w:rsidRPr="00CB4D24" w:rsidRDefault="00000000" w:rsidP="00CB4D24">
            <w:pPr>
              <w:bidi/>
              <w:spacing w:line="276" w:lineRule="auto"/>
              <w:rPr>
                <w:rFonts w:ascii="David" w:hAnsi="David" w:cs="David"/>
              </w:rPr>
            </w:pPr>
            <w:r w:rsidRPr="00CB4D24">
              <w:rPr>
                <w:rFonts w:ascii="David" w:hAnsi="David" w:cs="David"/>
                <w:sz w:val="17"/>
                <w:rtl/>
              </w:rPr>
              <w:t>פחות מדור אישי סביר</w:t>
            </w:r>
          </w:p>
        </w:tc>
        <w:tc>
          <w:tcPr>
            <w:tcW w:w="5102" w:type="dxa"/>
          </w:tcPr>
          <w:p w14:paraId="7D4A38FD" w14:textId="77777777" w:rsidR="003B4DA5" w:rsidRPr="00CB4D24" w:rsidRDefault="003B4DA5" w:rsidP="00CB4D24">
            <w:pPr>
              <w:bidi/>
              <w:spacing w:line="276" w:lineRule="auto"/>
              <w:rPr>
                <w:rFonts w:ascii="David" w:hAnsi="David" w:cs="David"/>
              </w:rPr>
            </w:pPr>
          </w:p>
        </w:tc>
      </w:tr>
      <w:tr w:rsidR="003B4DA5" w:rsidRPr="00CB4D24" w14:paraId="0773101A" w14:textId="77777777">
        <w:trPr>
          <w:jc w:val="right"/>
        </w:trPr>
        <w:tc>
          <w:tcPr>
            <w:tcW w:w="5102" w:type="dxa"/>
          </w:tcPr>
          <w:p w14:paraId="7D772974" w14:textId="77777777" w:rsidR="003B4DA5" w:rsidRPr="00CB4D24" w:rsidRDefault="00000000" w:rsidP="00CB4D24">
            <w:pPr>
              <w:bidi/>
              <w:spacing w:line="276" w:lineRule="auto"/>
              <w:rPr>
                <w:rFonts w:ascii="David" w:hAnsi="David" w:cs="David"/>
              </w:rPr>
            </w:pPr>
            <w:r w:rsidRPr="00CB4D24">
              <w:rPr>
                <w:rFonts w:ascii="David" w:hAnsi="David" w:cs="David"/>
                <w:sz w:val="17"/>
                <w:rtl/>
              </w:rPr>
              <w:t>פחות הוצאות אישיות הכרחיות</w:t>
            </w:r>
          </w:p>
        </w:tc>
        <w:tc>
          <w:tcPr>
            <w:tcW w:w="5102" w:type="dxa"/>
          </w:tcPr>
          <w:p w14:paraId="5F7E32E3" w14:textId="77777777" w:rsidR="003B4DA5" w:rsidRPr="00CB4D24" w:rsidRDefault="003B4DA5" w:rsidP="00CB4D24">
            <w:pPr>
              <w:bidi/>
              <w:spacing w:line="276" w:lineRule="auto"/>
              <w:rPr>
                <w:rFonts w:ascii="David" w:hAnsi="David" w:cs="David"/>
              </w:rPr>
            </w:pPr>
          </w:p>
        </w:tc>
      </w:tr>
      <w:tr w:rsidR="003B4DA5" w:rsidRPr="00CB4D24" w14:paraId="3133EA36" w14:textId="77777777">
        <w:trPr>
          <w:jc w:val="right"/>
        </w:trPr>
        <w:tc>
          <w:tcPr>
            <w:tcW w:w="5102" w:type="dxa"/>
          </w:tcPr>
          <w:p w14:paraId="643D5C8E" w14:textId="77777777" w:rsidR="003B4DA5" w:rsidRPr="00CB4D24" w:rsidRDefault="00000000" w:rsidP="00CB4D24">
            <w:pPr>
              <w:bidi/>
              <w:spacing w:line="276" w:lineRule="auto"/>
              <w:rPr>
                <w:rFonts w:ascii="David" w:hAnsi="David" w:cs="David"/>
              </w:rPr>
            </w:pPr>
            <w:r w:rsidRPr="00CB4D24">
              <w:rPr>
                <w:rFonts w:ascii="David" w:hAnsi="David" w:cs="David"/>
                <w:sz w:val="17"/>
                <w:rtl/>
              </w:rPr>
              <w:t>פחות חובות שיש הצדקה להפחית</w:t>
            </w:r>
          </w:p>
        </w:tc>
        <w:tc>
          <w:tcPr>
            <w:tcW w:w="5102" w:type="dxa"/>
          </w:tcPr>
          <w:p w14:paraId="2114ACBF" w14:textId="77777777" w:rsidR="003B4DA5" w:rsidRPr="00CB4D24" w:rsidRDefault="003B4DA5" w:rsidP="00CB4D24">
            <w:pPr>
              <w:bidi/>
              <w:spacing w:line="276" w:lineRule="auto"/>
              <w:rPr>
                <w:rFonts w:ascii="David" w:hAnsi="David" w:cs="David"/>
              </w:rPr>
            </w:pPr>
          </w:p>
        </w:tc>
      </w:tr>
      <w:tr w:rsidR="003B4DA5" w:rsidRPr="00CB4D24" w14:paraId="55C247ED" w14:textId="77777777">
        <w:trPr>
          <w:jc w:val="right"/>
        </w:trPr>
        <w:tc>
          <w:tcPr>
            <w:tcW w:w="5102" w:type="dxa"/>
          </w:tcPr>
          <w:p w14:paraId="2FACF6C1" w14:textId="77777777" w:rsidR="003B4DA5" w:rsidRPr="00CB4D24" w:rsidRDefault="00000000" w:rsidP="00CB4D24">
            <w:pPr>
              <w:bidi/>
              <w:spacing w:line="276" w:lineRule="auto"/>
              <w:rPr>
                <w:rFonts w:ascii="David" w:hAnsi="David" w:cs="David"/>
              </w:rPr>
            </w:pPr>
            <w:r w:rsidRPr="00CB4D24">
              <w:rPr>
                <w:rFonts w:ascii="David" w:hAnsi="David" w:cs="David"/>
                <w:sz w:val="17"/>
                <w:rtl/>
              </w:rPr>
              <w:t>הכנסה פנויה הורה ב'</w:t>
            </w:r>
          </w:p>
        </w:tc>
        <w:tc>
          <w:tcPr>
            <w:tcW w:w="5102" w:type="dxa"/>
          </w:tcPr>
          <w:p w14:paraId="19831B7D" w14:textId="77777777" w:rsidR="003B4DA5" w:rsidRPr="00CB4D24" w:rsidRDefault="003B4DA5" w:rsidP="00CB4D24">
            <w:pPr>
              <w:bidi/>
              <w:spacing w:line="276" w:lineRule="auto"/>
              <w:rPr>
                <w:rFonts w:ascii="David" w:hAnsi="David" w:cs="David"/>
              </w:rPr>
            </w:pPr>
          </w:p>
        </w:tc>
      </w:tr>
    </w:tbl>
    <w:p w14:paraId="194E2DCF" w14:textId="77777777" w:rsidR="003B4DA5" w:rsidRPr="00CB4D24" w:rsidRDefault="003B4DA5" w:rsidP="00CB4D24">
      <w:pPr>
        <w:bidi/>
        <w:rPr>
          <w:rFonts w:ascii="David" w:hAnsi="David" w:cs="David"/>
        </w:rPr>
      </w:pPr>
    </w:p>
    <w:p w14:paraId="67402873" w14:textId="77777777" w:rsidR="003B4DA5" w:rsidRPr="00CB4D24" w:rsidRDefault="00000000" w:rsidP="00CB4D24">
      <w:pPr>
        <w:pStyle w:val="1"/>
        <w:bidi/>
        <w:spacing w:before="200" w:after="80"/>
        <w:rPr>
          <w:rFonts w:ascii="David" w:hAnsi="David" w:cs="David"/>
        </w:rPr>
      </w:pPr>
      <w:r w:rsidRPr="00CB4D24">
        <w:rPr>
          <w:rFonts w:ascii="David" w:eastAsia="Arial" w:hAnsi="David" w:cs="David"/>
          <w:color w:val="1F4E79"/>
          <w:sz w:val="30"/>
          <w:rtl/>
        </w:rPr>
        <w:t>15. נוסחה לחישוב יחס הכנסות</w:t>
      </w:r>
    </w:p>
    <w:p w14:paraId="235CC435" w14:textId="77777777" w:rsidR="003B4DA5" w:rsidRPr="00CB4D24" w:rsidRDefault="00000000" w:rsidP="00CB4D24">
      <w:pPr>
        <w:bidi/>
        <w:spacing w:after="120"/>
        <w:rPr>
          <w:rFonts w:ascii="David" w:hAnsi="David" w:cs="David"/>
        </w:rPr>
      </w:pPr>
      <w:r w:rsidRPr="00CB4D24">
        <w:rPr>
          <w:rFonts w:ascii="David" w:hAnsi="David" w:cs="David"/>
          <w:b/>
          <w:sz w:val="21"/>
          <w:rtl/>
        </w:rPr>
        <w:t>יחס הכנסה פנויה של הורה א':</w:t>
      </w:r>
    </w:p>
    <w:p w14:paraId="38DFE578" w14:textId="77777777" w:rsidR="003B4DA5" w:rsidRPr="00CB4D24" w:rsidRDefault="00000000" w:rsidP="00CB4D24">
      <w:pPr>
        <w:bidi/>
        <w:spacing w:after="120"/>
        <w:rPr>
          <w:rFonts w:ascii="David" w:hAnsi="David" w:cs="David"/>
        </w:rPr>
      </w:pPr>
      <w:r w:rsidRPr="00CB4D24">
        <w:rPr>
          <w:rFonts w:ascii="David" w:hAnsi="David" w:cs="David"/>
          <w:sz w:val="21"/>
          <w:rtl/>
        </w:rPr>
        <w:t>הכנסה פנויה של הורה א' / סך ההכנסות הפנויות של שני ההורים X 100</w:t>
      </w:r>
    </w:p>
    <w:p w14:paraId="0072F9A0" w14:textId="77777777" w:rsidR="003B4DA5" w:rsidRPr="00CB4D24" w:rsidRDefault="00000000" w:rsidP="00CB4D24">
      <w:pPr>
        <w:bidi/>
        <w:spacing w:after="120"/>
        <w:rPr>
          <w:rFonts w:ascii="David" w:hAnsi="David" w:cs="David"/>
        </w:rPr>
      </w:pPr>
      <w:r w:rsidRPr="00CB4D24">
        <w:rPr>
          <w:rFonts w:ascii="David" w:hAnsi="David" w:cs="David"/>
          <w:b/>
          <w:sz w:val="21"/>
          <w:rtl/>
        </w:rPr>
        <w:t>יחס הכנסה פנויה של הורה ב':</w:t>
      </w:r>
    </w:p>
    <w:p w14:paraId="55DF181C" w14:textId="77777777" w:rsidR="003B4DA5" w:rsidRPr="00CB4D24" w:rsidRDefault="00000000" w:rsidP="00CB4D24">
      <w:pPr>
        <w:bidi/>
        <w:spacing w:after="120"/>
        <w:rPr>
          <w:rFonts w:ascii="David" w:hAnsi="David" w:cs="David"/>
        </w:rPr>
      </w:pPr>
      <w:r w:rsidRPr="00CB4D24">
        <w:rPr>
          <w:rFonts w:ascii="David" w:hAnsi="David" w:cs="David"/>
          <w:sz w:val="21"/>
          <w:rtl/>
        </w:rPr>
        <w:t>הכנסה פנויה של הורה ב' / סך ההכנסות הפנויות של שני ההורים X 100</w:t>
      </w:r>
    </w:p>
    <w:p w14:paraId="6AACD1B9" w14:textId="77777777" w:rsidR="003B4DA5" w:rsidRPr="00CB4D24" w:rsidRDefault="00000000" w:rsidP="00CB4D24">
      <w:pPr>
        <w:pStyle w:val="1"/>
        <w:bidi/>
        <w:spacing w:before="200" w:after="80"/>
        <w:rPr>
          <w:rFonts w:ascii="David" w:hAnsi="David" w:cs="David"/>
        </w:rPr>
      </w:pPr>
      <w:r w:rsidRPr="00CB4D24">
        <w:rPr>
          <w:rFonts w:ascii="David" w:eastAsia="Arial" w:hAnsi="David" w:cs="David"/>
          <w:color w:val="1F4E79"/>
          <w:sz w:val="30"/>
          <w:rtl/>
        </w:rPr>
        <w:t>16. טבלת יחס הכנסות</w:t>
      </w:r>
    </w:p>
    <w:tbl>
      <w:tblPr>
        <w:tblStyle w:val="aff2"/>
        <w:bidiVisual/>
        <w:tblW w:w="0" w:type="auto"/>
        <w:jc w:val="right"/>
        <w:tblLook w:val="04A0" w:firstRow="1" w:lastRow="0" w:firstColumn="1" w:lastColumn="0" w:noHBand="0" w:noVBand="1"/>
      </w:tblPr>
      <w:tblGrid>
        <w:gridCol w:w="5102"/>
        <w:gridCol w:w="5102"/>
      </w:tblGrid>
      <w:tr w:rsidR="003B4DA5" w:rsidRPr="00CB4D24" w14:paraId="5ACB060A" w14:textId="77777777">
        <w:trPr>
          <w:tblHeader/>
          <w:jc w:val="right"/>
        </w:trPr>
        <w:tc>
          <w:tcPr>
            <w:tcW w:w="5102" w:type="dxa"/>
            <w:shd w:val="clear" w:color="auto" w:fill="1F4E79"/>
          </w:tcPr>
          <w:p w14:paraId="02F68C90"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7"/>
                <w:rtl/>
              </w:rPr>
              <w:t>נתון</w:t>
            </w:r>
          </w:p>
        </w:tc>
        <w:tc>
          <w:tcPr>
            <w:tcW w:w="5102" w:type="dxa"/>
            <w:shd w:val="clear" w:color="auto" w:fill="1F4E79"/>
          </w:tcPr>
          <w:p w14:paraId="477B286F"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7"/>
                <w:rtl/>
              </w:rPr>
              <w:t>סכום</w:t>
            </w:r>
          </w:p>
        </w:tc>
      </w:tr>
      <w:tr w:rsidR="003B4DA5" w:rsidRPr="00CB4D24" w14:paraId="2EE7F1ED" w14:textId="77777777">
        <w:trPr>
          <w:jc w:val="right"/>
        </w:trPr>
        <w:tc>
          <w:tcPr>
            <w:tcW w:w="5102" w:type="dxa"/>
          </w:tcPr>
          <w:p w14:paraId="39B384B3" w14:textId="77777777" w:rsidR="003B4DA5" w:rsidRPr="00CB4D24" w:rsidRDefault="00000000" w:rsidP="00CB4D24">
            <w:pPr>
              <w:bidi/>
              <w:spacing w:line="276" w:lineRule="auto"/>
              <w:rPr>
                <w:rFonts w:ascii="David" w:hAnsi="David" w:cs="David"/>
              </w:rPr>
            </w:pPr>
            <w:r w:rsidRPr="00CB4D24">
              <w:rPr>
                <w:rFonts w:ascii="David" w:hAnsi="David" w:cs="David"/>
                <w:sz w:val="17"/>
                <w:rtl/>
              </w:rPr>
              <w:t>הכנסה פנויה הורה א'</w:t>
            </w:r>
          </w:p>
        </w:tc>
        <w:tc>
          <w:tcPr>
            <w:tcW w:w="5102" w:type="dxa"/>
          </w:tcPr>
          <w:p w14:paraId="36F6A36A" w14:textId="77777777" w:rsidR="003B4DA5" w:rsidRPr="00CB4D24" w:rsidRDefault="003B4DA5" w:rsidP="00CB4D24">
            <w:pPr>
              <w:bidi/>
              <w:spacing w:line="276" w:lineRule="auto"/>
              <w:rPr>
                <w:rFonts w:ascii="David" w:hAnsi="David" w:cs="David"/>
              </w:rPr>
            </w:pPr>
          </w:p>
        </w:tc>
      </w:tr>
      <w:tr w:rsidR="003B4DA5" w:rsidRPr="00CB4D24" w14:paraId="7683907C" w14:textId="77777777">
        <w:trPr>
          <w:jc w:val="right"/>
        </w:trPr>
        <w:tc>
          <w:tcPr>
            <w:tcW w:w="5102" w:type="dxa"/>
          </w:tcPr>
          <w:p w14:paraId="1338D177" w14:textId="77777777" w:rsidR="003B4DA5" w:rsidRPr="00CB4D24" w:rsidRDefault="00000000" w:rsidP="00CB4D24">
            <w:pPr>
              <w:bidi/>
              <w:spacing w:line="276" w:lineRule="auto"/>
              <w:rPr>
                <w:rFonts w:ascii="David" w:hAnsi="David" w:cs="David"/>
              </w:rPr>
            </w:pPr>
            <w:r w:rsidRPr="00CB4D24">
              <w:rPr>
                <w:rFonts w:ascii="David" w:hAnsi="David" w:cs="David"/>
                <w:sz w:val="17"/>
                <w:rtl/>
              </w:rPr>
              <w:t>הכנסה פנויה הורה ב'</w:t>
            </w:r>
          </w:p>
        </w:tc>
        <w:tc>
          <w:tcPr>
            <w:tcW w:w="5102" w:type="dxa"/>
          </w:tcPr>
          <w:p w14:paraId="05C876D6" w14:textId="77777777" w:rsidR="003B4DA5" w:rsidRPr="00CB4D24" w:rsidRDefault="003B4DA5" w:rsidP="00CB4D24">
            <w:pPr>
              <w:bidi/>
              <w:spacing w:line="276" w:lineRule="auto"/>
              <w:rPr>
                <w:rFonts w:ascii="David" w:hAnsi="David" w:cs="David"/>
              </w:rPr>
            </w:pPr>
          </w:p>
        </w:tc>
      </w:tr>
      <w:tr w:rsidR="003B4DA5" w:rsidRPr="00CB4D24" w14:paraId="6CE4D900" w14:textId="77777777">
        <w:trPr>
          <w:jc w:val="right"/>
        </w:trPr>
        <w:tc>
          <w:tcPr>
            <w:tcW w:w="5102" w:type="dxa"/>
          </w:tcPr>
          <w:p w14:paraId="304ACD59" w14:textId="77777777" w:rsidR="003B4DA5" w:rsidRPr="00CB4D24" w:rsidRDefault="00000000" w:rsidP="00CB4D24">
            <w:pPr>
              <w:bidi/>
              <w:spacing w:line="276" w:lineRule="auto"/>
              <w:rPr>
                <w:rFonts w:ascii="David" w:hAnsi="David" w:cs="David"/>
              </w:rPr>
            </w:pPr>
            <w:r w:rsidRPr="00CB4D24">
              <w:rPr>
                <w:rFonts w:ascii="David" w:hAnsi="David" w:cs="David"/>
                <w:sz w:val="17"/>
                <w:rtl/>
              </w:rPr>
              <w:t>סך הכנסות פנויות</w:t>
            </w:r>
          </w:p>
        </w:tc>
        <w:tc>
          <w:tcPr>
            <w:tcW w:w="5102" w:type="dxa"/>
          </w:tcPr>
          <w:p w14:paraId="40B4A32D" w14:textId="77777777" w:rsidR="003B4DA5" w:rsidRPr="00CB4D24" w:rsidRDefault="003B4DA5" w:rsidP="00CB4D24">
            <w:pPr>
              <w:bidi/>
              <w:spacing w:line="276" w:lineRule="auto"/>
              <w:rPr>
                <w:rFonts w:ascii="David" w:hAnsi="David" w:cs="David"/>
              </w:rPr>
            </w:pPr>
          </w:p>
        </w:tc>
      </w:tr>
      <w:tr w:rsidR="003B4DA5" w:rsidRPr="00CB4D24" w14:paraId="6D22B1F8" w14:textId="77777777">
        <w:trPr>
          <w:jc w:val="right"/>
        </w:trPr>
        <w:tc>
          <w:tcPr>
            <w:tcW w:w="5102" w:type="dxa"/>
          </w:tcPr>
          <w:p w14:paraId="2265C52B" w14:textId="77777777" w:rsidR="003B4DA5" w:rsidRPr="00CB4D24" w:rsidRDefault="00000000" w:rsidP="00CB4D24">
            <w:pPr>
              <w:bidi/>
              <w:spacing w:line="276" w:lineRule="auto"/>
              <w:rPr>
                <w:rFonts w:ascii="David" w:hAnsi="David" w:cs="David"/>
              </w:rPr>
            </w:pPr>
            <w:r w:rsidRPr="00CB4D24">
              <w:rPr>
                <w:rFonts w:ascii="David" w:hAnsi="David" w:cs="David"/>
                <w:sz w:val="17"/>
                <w:rtl/>
              </w:rPr>
              <w:t>יחס הכנסה הורה א' באחוזים</w:t>
            </w:r>
          </w:p>
        </w:tc>
        <w:tc>
          <w:tcPr>
            <w:tcW w:w="5102" w:type="dxa"/>
          </w:tcPr>
          <w:p w14:paraId="3549D950" w14:textId="77777777" w:rsidR="003B4DA5" w:rsidRPr="00CB4D24" w:rsidRDefault="003B4DA5" w:rsidP="00CB4D24">
            <w:pPr>
              <w:bidi/>
              <w:spacing w:line="276" w:lineRule="auto"/>
              <w:rPr>
                <w:rFonts w:ascii="David" w:hAnsi="David" w:cs="David"/>
              </w:rPr>
            </w:pPr>
          </w:p>
        </w:tc>
      </w:tr>
      <w:tr w:rsidR="003B4DA5" w:rsidRPr="00CB4D24" w14:paraId="1CB44F69" w14:textId="77777777">
        <w:trPr>
          <w:jc w:val="right"/>
        </w:trPr>
        <w:tc>
          <w:tcPr>
            <w:tcW w:w="5102" w:type="dxa"/>
          </w:tcPr>
          <w:p w14:paraId="6712641D" w14:textId="77777777" w:rsidR="003B4DA5" w:rsidRPr="00CB4D24" w:rsidRDefault="00000000" w:rsidP="00CB4D24">
            <w:pPr>
              <w:bidi/>
              <w:spacing w:line="276" w:lineRule="auto"/>
              <w:rPr>
                <w:rFonts w:ascii="David" w:hAnsi="David" w:cs="David"/>
              </w:rPr>
            </w:pPr>
            <w:r w:rsidRPr="00CB4D24">
              <w:rPr>
                <w:rFonts w:ascii="David" w:hAnsi="David" w:cs="David"/>
                <w:sz w:val="17"/>
                <w:rtl/>
              </w:rPr>
              <w:t>יחס הכנסה הורה ב' באחוזים</w:t>
            </w:r>
          </w:p>
        </w:tc>
        <w:tc>
          <w:tcPr>
            <w:tcW w:w="5102" w:type="dxa"/>
          </w:tcPr>
          <w:p w14:paraId="47979177" w14:textId="77777777" w:rsidR="003B4DA5" w:rsidRPr="00CB4D24" w:rsidRDefault="003B4DA5" w:rsidP="00CB4D24">
            <w:pPr>
              <w:bidi/>
              <w:spacing w:line="276" w:lineRule="auto"/>
              <w:rPr>
                <w:rFonts w:ascii="David" w:hAnsi="David" w:cs="David"/>
              </w:rPr>
            </w:pPr>
          </w:p>
        </w:tc>
      </w:tr>
    </w:tbl>
    <w:p w14:paraId="4C572611" w14:textId="77777777" w:rsidR="003B4DA5" w:rsidRPr="00CB4D24" w:rsidRDefault="003B4DA5" w:rsidP="00CB4D24">
      <w:pPr>
        <w:bidi/>
        <w:rPr>
          <w:rFonts w:ascii="David" w:hAnsi="David" w:cs="David"/>
        </w:rPr>
      </w:pPr>
    </w:p>
    <w:p w14:paraId="465C397C" w14:textId="0CB19C12" w:rsidR="003B4DA5" w:rsidRPr="00CB4D24" w:rsidRDefault="00000000" w:rsidP="00CB4D24">
      <w:pPr>
        <w:bidi/>
        <w:spacing w:after="120"/>
        <w:rPr>
          <w:rFonts w:ascii="David" w:hAnsi="David" w:cs="David"/>
        </w:rPr>
      </w:pPr>
      <w:r w:rsidRPr="00CB4D24">
        <w:rPr>
          <w:rFonts w:ascii="David" w:hAnsi="David" w:cs="David"/>
          <w:sz w:val="21"/>
          <w:rtl/>
        </w:rPr>
        <w:t>יחס ההכנסות לצורך התחשיב:  הורה א':</w:t>
      </w:r>
      <w:r w:rsidR="000150D0">
        <w:rPr>
          <w:rFonts w:ascii="David" w:hAnsi="David" w:cs="David" w:hint="cs"/>
          <w:sz w:val="21"/>
          <w:rtl/>
          <w:lang w:bidi="he-IL"/>
        </w:rPr>
        <w:t xml:space="preserve"> </w:t>
      </w:r>
      <w:r w:rsidR="000150D0" w:rsidRPr="00CB4D24">
        <w:rPr>
          <w:rFonts w:ascii="David" w:hAnsi="David" w:cs="David"/>
          <w:sz w:val="21"/>
          <w:rtl/>
        </w:rPr>
        <w:t>%</w:t>
      </w:r>
      <w:r w:rsidRPr="00CB4D24">
        <w:rPr>
          <w:rFonts w:ascii="David" w:hAnsi="David" w:cs="David"/>
          <w:sz w:val="21"/>
          <w:rtl/>
        </w:rPr>
        <w:t xml:space="preserve"> _______   הורה ב':</w:t>
      </w:r>
      <w:r w:rsidR="000150D0">
        <w:rPr>
          <w:rFonts w:ascii="David" w:hAnsi="David" w:cs="David" w:hint="cs"/>
          <w:sz w:val="21"/>
          <w:rtl/>
          <w:lang w:bidi="he-IL"/>
        </w:rPr>
        <w:t xml:space="preserve"> </w:t>
      </w:r>
      <w:r w:rsidR="000150D0" w:rsidRPr="00CB4D24">
        <w:rPr>
          <w:rFonts w:ascii="David" w:hAnsi="David" w:cs="David"/>
          <w:sz w:val="21"/>
          <w:rtl/>
        </w:rPr>
        <w:t>%</w:t>
      </w:r>
      <w:r w:rsidRPr="00CB4D24">
        <w:rPr>
          <w:rFonts w:ascii="David" w:hAnsi="David" w:cs="David"/>
          <w:sz w:val="21"/>
          <w:rtl/>
        </w:rPr>
        <w:t xml:space="preserve"> _______</w:t>
      </w:r>
    </w:p>
    <w:p w14:paraId="5B1625AF" w14:textId="77777777" w:rsidR="003B4DA5" w:rsidRPr="00CB4D24" w:rsidRDefault="00000000" w:rsidP="00CB4D24">
      <w:pPr>
        <w:pStyle w:val="1"/>
        <w:bidi/>
        <w:spacing w:before="200" w:after="80"/>
        <w:rPr>
          <w:rFonts w:ascii="David" w:hAnsi="David" w:cs="David"/>
        </w:rPr>
      </w:pPr>
      <w:r w:rsidRPr="00CB4D24">
        <w:rPr>
          <w:rFonts w:ascii="David" w:eastAsia="Arial" w:hAnsi="David" w:cs="David"/>
          <w:color w:val="1F4E79"/>
          <w:sz w:val="30"/>
          <w:rtl/>
        </w:rPr>
        <w:t>17. בדיקת סבירות התוצאה</w:t>
      </w:r>
    </w:p>
    <w:p w14:paraId="7BB08A08" w14:textId="77777777" w:rsidR="003B4DA5" w:rsidRPr="00CB4D24" w:rsidRDefault="00000000" w:rsidP="00CB4D24">
      <w:pPr>
        <w:bidi/>
        <w:spacing w:after="120"/>
        <w:rPr>
          <w:rFonts w:ascii="David" w:hAnsi="David" w:cs="David"/>
        </w:rPr>
      </w:pPr>
      <w:r w:rsidRPr="00CB4D24">
        <w:rPr>
          <w:rFonts w:ascii="David" w:hAnsi="David" w:cs="David"/>
          <w:sz w:val="21"/>
          <w:rtl/>
        </w:rPr>
        <w:t>לאחר חישוב ההכנסה הפנויה, יש לבדוק האם התוצאה משקפת את המציאות הכלכלית בפועל.</w:t>
      </w:r>
    </w:p>
    <w:p w14:paraId="3EAC3E7B" w14:textId="77777777" w:rsidR="003B4DA5" w:rsidRPr="00CB4D24" w:rsidRDefault="00000000" w:rsidP="00CB4D24">
      <w:pPr>
        <w:pStyle w:val="21"/>
        <w:bidi/>
        <w:spacing w:before="120" w:after="80"/>
        <w:rPr>
          <w:rFonts w:ascii="David" w:hAnsi="David" w:cs="David"/>
        </w:rPr>
      </w:pPr>
      <w:r w:rsidRPr="00CB4D24">
        <w:rPr>
          <w:rFonts w:ascii="David" w:eastAsia="Arial" w:hAnsi="David" w:cs="David"/>
          <w:color w:val="2F5496"/>
          <w:sz w:val="25"/>
          <w:rtl/>
        </w:rPr>
        <w:t>שאלות בדיקה</w:t>
      </w:r>
    </w:p>
    <w:tbl>
      <w:tblPr>
        <w:tblStyle w:val="aff2"/>
        <w:bidiVisual/>
        <w:tblW w:w="0" w:type="auto"/>
        <w:jc w:val="right"/>
        <w:tblLook w:val="04A0" w:firstRow="1" w:lastRow="0" w:firstColumn="1" w:lastColumn="0" w:noHBand="0" w:noVBand="1"/>
      </w:tblPr>
      <w:tblGrid>
        <w:gridCol w:w="5102"/>
        <w:gridCol w:w="5102"/>
      </w:tblGrid>
      <w:tr w:rsidR="003B4DA5" w:rsidRPr="00CB4D24" w14:paraId="325C91CE" w14:textId="77777777">
        <w:trPr>
          <w:jc w:val="right"/>
        </w:trPr>
        <w:tc>
          <w:tcPr>
            <w:tcW w:w="5102" w:type="dxa"/>
          </w:tcPr>
          <w:p w14:paraId="70E5CBF9"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האם</w:t>
            </w:r>
            <w:r w:rsidRPr="00CB4D24">
              <w:rPr>
                <w:rFonts w:ascii="David" w:hAnsi="David" w:cs="David"/>
                <w:sz w:val="19"/>
                <w:rtl/>
              </w:rPr>
              <w:t xml:space="preserve"> </w:t>
            </w:r>
            <w:r w:rsidRPr="00CB4D24">
              <w:rPr>
                <w:rFonts w:ascii="David" w:hAnsi="David" w:cs="David" w:hint="cs"/>
                <w:sz w:val="19"/>
                <w:rtl/>
              </w:rPr>
              <w:t>ההכנסה</w:t>
            </w:r>
            <w:r w:rsidRPr="00CB4D24">
              <w:rPr>
                <w:rFonts w:ascii="David" w:hAnsi="David" w:cs="David"/>
                <w:sz w:val="19"/>
                <w:rtl/>
              </w:rPr>
              <w:t xml:space="preserve"> </w:t>
            </w:r>
            <w:r w:rsidRPr="00CB4D24">
              <w:rPr>
                <w:rFonts w:ascii="David" w:hAnsi="David" w:cs="David" w:hint="cs"/>
                <w:sz w:val="19"/>
                <w:rtl/>
              </w:rPr>
              <w:t>הפנויה</w:t>
            </w:r>
            <w:r w:rsidRPr="00CB4D24">
              <w:rPr>
                <w:rFonts w:ascii="David" w:hAnsi="David" w:cs="David"/>
                <w:sz w:val="19"/>
                <w:rtl/>
              </w:rPr>
              <w:t xml:space="preserve"> </w:t>
            </w:r>
            <w:r w:rsidRPr="00CB4D24">
              <w:rPr>
                <w:rFonts w:ascii="David" w:hAnsi="David" w:cs="David" w:hint="cs"/>
                <w:sz w:val="19"/>
                <w:rtl/>
              </w:rPr>
              <w:t>מתיישבת</w:t>
            </w:r>
            <w:r w:rsidRPr="00CB4D24">
              <w:rPr>
                <w:rFonts w:ascii="David" w:hAnsi="David" w:cs="David"/>
                <w:sz w:val="19"/>
                <w:rtl/>
              </w:rPr>
              <w:t xml:space="preserve"> </w:t>
            </w:r>
            <w:r w:rsidRPr="00CB4D24">
              <w:rPr>
                <w:rFonts w:ascii="David" w:hAnsi="David" w:cs="David" w:hint="cs"/>
                <w:sz w:val="19"/>
                <w:rtl/>
              </w:rPr>
              <w:t>עם</w:t>
            </w:r>
            <w:r w:rsidRPr="00CB4D24">
              <w:rPr>
                <w:rFonts w:ascii="David" w:hAnsi="David" w:cs="David"/>
                <w:sz w:val="19"/>
                <w:rtl/>
              </w:rPr>
              <w:t xml:space="preserve"> </w:t>
            </w:r>
            <w:r w:rsidRPr="00CB4D24">
              <w:rPr>
                <w:rFonts w:ascii="David" w:hAnsi="David" w:cs="David" w:hint="cs"/>
                <w:sz w:val="19"/>
                <w:rtl/>
              </w:rPr>
              <w:t>רמת</w:t>
            </w:r>
            <w:r w:rsidRPr="00CB4D24">
              <w:rPr>
                <w:rFonts w:ascii="David" w:hAnsi="David" w:cs="David"/>
                <w:sz w:val="19"/>
                <w:rtl/>
              </w:rPr>
              <w:t xml:space="preserve"> </w:t>
            </w:r>
            <w:r w:rsidRPr="00CB4D24">
              <w:rPr>
                <w:rFonts w:ascii="David" w:hAnsi="David" w:cs="David" w:hint="cs"/>
                <w:sz w:val="19"/>
                <w:rtl/>
              </w:rPr>
              <w:t>החיים</w:t>
            </w:r>
            <w:r w:rsidRPr="00CB4D24">
              <w:rPr>
                <w:rFonts w:ascii="David" w:hAnsi="David" w:cs="David"/>
                <w:sz w:val="19"/>
                <w:rtl/>
              </w:rPr>
              <w:t xml:space="preserve"> </w:t>
            </w:r>
            <w:r w:rsidRPr="00CB4D24">
              <w:rPr>
                <w:rFonts w:ascii="David" w:hAnsi="David" w:cs="David" w:hint="cs"/>
                <w:sz w:val="19"/>
                <w:rtl/>
              </w:rPr>
              <w:t>בפועל</w:t>
            </w:r>
          </w:p>
        </w:tc>
        <w:tc>
          <w:tcPr>
            <w:tcW w:w="5102" w:type="dxa"/>
          </w:tcPr>
          <w:p w14:paraId="3ACF00C0"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האם</w:t>
            </w:r>
            <w:r w:rsidRPr="00CB4D24">
              <w:rPr>
                <w:rFonts w:ascii="David" w:hAnsi="David" w:cs="David"/>
                <w:sz w:val="19"/>
                <w:rtl/>
              </w:rPr>
              <w:t xml:space="preserve"> </w:t>
            </w:r>
            <w:r w:rsidRPr="00CB4D24">
              <w:rPr>
                <w:rFonts w:ascii="David" w:hAnsi="David" w:cs="David" w:hint="cs"/>
                <w:sz w:val="19"/>
                <w:rtl/>
              </w:rPr>
              <w:t>יש</w:t>
            </w:r>
            <w:r w:rsidRPr="00CB4D24">
              <w:rPr>
                <w:rFonts w:ascii="David" w:hAnsi="David" w:cs="David"/>
                <w:sz w:val="19"/>
                <w:rtl/>
              </w:rPr>
              <w:t xml:space="preserve"> </w:t>
            </w:r>
            <w:r w:rsidRPr="00CB4D24">
              <w:rPr>
                <w:rFonts w:ascii="David" w:hAnsi="David" w:cs="David" w:hint="cs"/>
                <w:sz w:val="19"/>
                <w:rtl/>
              </w:rPr>
              <w:t>מקום</w:t>
            </w:r>
            <w:r w:rsidRPr="00CB4D24">
              <w:rPr>
                <w:rFonts w:ascii="David" w:hAnsi="David" w:cs="David"/>
                <w:sz w:val="19"/>
                <w:rtl/>
              </w:rPr>
              <w:t xml:space="preserve"> </w:t>
            </w:r>
            <w:r w:rsidRPr="00CB4D24">
              <w:rPr>
                <w:rFonts w:ascii="David" w:hAnsi="David" w:cs="David" w:hint="cs"/>
                <w:sz w:val="19"/>
                <w:rtl/>
              </w:rPr>
              <w:t>לסטות</w:t>
            </w:r>
            <w:r w:rsidRPr="00CB4D24">
              <w:rPr>
                <w:rFonts w:ascii="David" w:hAnsi="David" w:cs="David"/>
                <w:sz w:val="19"/>
                <w:rtl/>
              </w:rPr>
              <w:t xml:space="preserve"> </w:t>
            </w:r>
            <w:r w:rsidRPr="00CB4D24">
              <w:rPr>
                <w:rFonts w:ascii="David" w:hAnsi="David" w:cs="David" w:hint="cs"/>
                <w:sz w:val="19"/>
                <w:rtl/>
              </w:rPr>
              <w:t>מחישוב</w:t>
            </w:r>
            <w:r w:rsidRPr="00CB4D24">
              <w:rPr>
                <w:rFonts w:ascii="David" w:hAnsi="David" w:cs="David"/>
                <w:sz w:val="19"/>
                <w:rtl/>
              </w:rPr>
              <w:t xml:space="preserve"> </w:t>
            </w:r>
            <w:r w:rsidRPr="00CB4D24">
              <w:rPr>
                <w:rFonts w:ascii="David" w:hAnsi="David" w:cs="David" w:hint="cs"/>
                <w:sz w:val="19"/>
                <w:rtl/>
              </w:rPr>
              <w:t>מתמטי</w:t>
            </w:r>
            <w:r w:rsidRPr="00CB4D24">
              <w:rPr>
                <w:rFonts w:ascii="David" w:hAnsi="David" w:cs="David"/>
                <w:sz w:val="19"/>
                <w:rtl/>
              </w:rPr>
              <w:t xml:space="preserve"> </w:t>
            </w:r>
            <w:r w:rsidRPr="00CB4D24">
              <w:rPr>
                <w:rFonts w:ascii="David" w:hAnsi="David" w:cs="David" w:hint="cs"/>
                <w:sz w:val="19"/>
                <w:rtl/>
              </w:rPr>
              <w:t>יבש</w:t>
            </w:r>
          </w:p>
        </w:tc>
      </w:tr>
      <w:tr w:rsidR="003B4DA5" w:rsidRPr="00CB4D24" w14:paraId="6D45AC3D" w14:textId="77777777">
        <w:trPr>
          <w:jc w:val="right"/>
        </w:trPr>
        <w:tc>
          <w:tcPr>
            <w:tcW w:w="5102" w:type="dxa"/>
          </w:tcPr>
          <w:p w14:paraId="24524D53"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האם</w:t>
            </w:r>
            <w:r w:rsidRPr="00CB4D24">
              <w:rPr>
                <w:rFonts w:ascii="David" w:hAnsi="David" w:cs="David"/>
                <w:sz w:val="19"/>
                <w:rtl/>
              </w:rPr>
              <w:t xml:space="preserve"> </w:t>
            </w:r>
            <w:r w:rsidRPr="00CB4D24">
              <w:rPr>
                <w:rFonts w:ascii="David" w:hAnsi="David" w:cs="David" w:hint="cs"/>
                <w:sz w:val="19"/>
                <w:rtl/>
              </w:rPr>
              <w:t>יש</w:t>
            </w:r>
            <w:r w:rsidRPr="00CB4D24">
              <w:rPr>
                <w:rFonts w:ascii="David" w:hAnsi="David" w:cs="David"/>
                <w:sz w:val="19"/>
                <w:rtl/>
              </w:rPr>
              <w:t xml:space="preserve"> </w:t>
            </w:r>
            <w:r w:rsidRPr="00CB4D24">
              <w:rPr>
                <w:rFonts w:ascii="David" w:hAnsi="David" w:cs="David" w:hint="cs"/>
                <w:sz w:val="19"/>
                <w:rtl/>
              </w:rPr>
              <w:t>פער</w:t>
            </w:r>
            <w:r w:rsidRPr="00CB4D24">
              <w:rPr>
                <w:rFonts w:ascii="David" w:hAnsi="David" w:cs="David"/>
                <w:sz w:val="19"/>
                <w:rtl/>
              </w:rPr>
              <w:t xml:space="preserve"> </w:t>
            </w:r>
            <w:r w:rsidRPr="00CB4D24">
              <w:rPr>
                <w:rFonts w:ascii="David" w:hAnsi="David" w:cs="David" w:hint="cs"/>
                <w:sz w:val="19"/>
                <w:rtl/>
              </w:rPr>
              <w:t>בלתי</w:t>
            </w:r>
            <w:r w:rsidRPr="00CB4D24">
              <w:rPr>
                <w:rFonts w:ascii="David" w:hAnsi="David" w:cs="David"/>
                <w:sz w:val="19"/>
                <w:rtl/>
              </w:rPr>
              <w:t xml:space="preserve"> </w:t>
            </w:r>
            <w:r w:rsidRPr="00CB4D24">
              <w:rPr>
                <w:rFonts w:ascii="David" w:hAnsi="David" w:cs="David" w:hint="cs"/>
                <w:sz w:val="19"/>
                <w:rtl/>
              </w:rPr>
              <w:t>מוסבר</w:t>
            </w:r>
            <w:r w:rsidRPr="00CB4D24">
              <w:rPr>
                <w:rFonts w:ascii="David" w:hAnsi="David" w:cs="David"/>
                <w:sz w:val="19"/>
                <w:rtl/>
              </w:rPr>
              <w:t xml:space="preserve"> </w:t>
            </w:r>
            <w:r w:rsidRPr="00CB4D24">
              <w:rPr>
                <w:rFonts w:ascii="David" w:hAnsi="David" w:cs="David" w:hint="cs"/>
                <w:sz w:val="19"/>
                <w:rtl/>
              </w:rPr>
              <w:t>בין</w:t>
            </w:r>
            <w:r w:rsidRPr="00CB4D24">
              <w:rPr>
                <w:rFonts w:ascii="David" w:hAnsi="David" w:cs="David"/>
                <w:sz w:val="19"/>
                <w:rtl/>
              </w:rPr>
              <w:t xml:space="preserve"> </w:t>
            </w:r>
            <w:r w:rsidRPr="00CB4D24">
              <w:rPr>
                <w:rFonts w:ascii="David" w:hAnsi="David" w:cs="David" w:hint="cs"/>
                <w:sz w:val="19"/>
                <w:rtl/>
              </w:rPr>
              <w:t>הכנסה</w:t>
            </w:r>
            <w:r w:rsidRPr="00CB4D24">
              <w:rPr>
                <w:rFonts w:ascii="David" w:hAnsi="David" w:cs="David"/>
                <w:sz w:val="19"/>
                <w:rtl/>
              </w:rPr>
              <w:t xml:space="preserve"> </w:t>
            </w:r>
            <w:r w:rsidRPr="00CB4D24">
              <w:rPr>
                <w:rFonts w:ascii="David" w:hAnsi="David" w:cs="David" w:hint="cs"/>
                <w:sz w:val="19"/>
                <w:rtl/>
              </w:rPr>
              <w:t>מדווחת</w:t>
            </w:r>
            <w:r w:rsidRPr="00CB4D24">
              <w:rPr>
                <w:rFonts w:ascii="David" w:hAnsi="David" w:cs="David"/>
                <w:sz w:val="19"/>
                <w:rtl/>
              </w:rPr>
              <w:t xml:space="preserve"> </w:t>
            </w:r>
            <w:r w:rsidRPr="00CB4D24">
              <w:rPr>
                <w:rFonts w:ascii="David" w:hAnsi="David" w:cs="David" w:hint="cs"/>
                <w:sz w:val="19"/>
                <w:rtl/>
              </w:rPr>
              <w:t>להוצאות</w:t>
            </w:r>
            <w:r w:rsidRPr="00CB4D24">
              <w:rPr>
                <w:rFonts w:ascii="David" w:hAnsi="David" w:cs="David"/>
                <w:sz w:val="19"/>
                <w:rtl/>
              </w:rPr>
              <w:t xml:space="preserve"> </w:t>
            </w:r>
            <w:r w:rsidRPr="00CB4D24">
              <w:rPr>
                <w:rFonts w:ascii="David" w:hAnsi="David" w:cs="David" w:hint="cs"/>
                <w:sz w:val="19"/>
                <w:rtl/>
              </w:rPr>
              <w:t>בפועל</w:t>
            </w:r>
          </w:p>
        </w:tc>
        <w:tc>
          <w:tcPr>
            <w:tcW w:w="5102" w:type="dxa"/>
          </w:tcPr>
          <w:p w14:paraId="046D398E"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האם</w:t>
            </w:r>
            <w:r w:rsidRPr="00CB4D24">
              <w:rPr>
                <w:rFonts w:ascii="David" w:hAnsi="David" w:cs="David"/>
                <w:sz w:val="19"/>
                <w:rtl/>
              </w:rPr>
              <w:t xml:space="preserve"> </w:t>
            </w:r>
            <w:r w:rsidRPr="00CB4D24">
              <w:rPr>
                <w:rFonts w:ascii="David" w:hAnsi="David" w:cs="David" w:hint="cs"/>
                <w:sz w:val="19"/>
                <w:rtl/>
              </w:rPr>
              <w:t>יש</w:t>
            </w:r>
            <w:r w:rsidRPr="00CB4D24">
              <w:rPr>
                <w:rFonts w:ascii="David" w:hAnsi="David" w:cs="David"/>
                <w:sz w:val="19"/>
                <w:rtl/>
              </w:rPr>
              <w:t xml:space="preserve"> </w:t>
            </w:r>
            <w:r w:rsidRPr="00CB4D24">
              <w:rPr>
                <w:rFonts w:ascii="David" w:hAnsi="David" w:cs="David" w:hint="cs"/>
                <w:sz w:val="19"/>
                <w:rtl/>
              </w:rPr>
              <w:t>צורך</w:t>
            </w:r>
            <w:r w:rsidRPr="00CB4D24">
              <w:rPr>
                <w:rFonts w:ascii="David" w:hAnsi="David" w:cs="David"/>
                <w:sz w:val="19"/>
                <w:rtl/>
              </w:rPr>
              <w:t xml:space="preserve"> </w:t>
            </w:r>
            <w:r w:rsidRPr="00CB4D24">
              <w:rPr>
                <w:rFonts w:ascii="David" w:hAnsi="David" w:cs="David" w:hint="cs"/>
                <w:sz w:val="19"/>
                <w:rtl/>
              </w:rPr>
              <w:t>בגילוי</w:t>
            </w:r>
            <w:r w:rsidRPr="00CB4D24">
              <w:rPr>
                <w:rFonts w:ascii="David" w:hAnsi="David" w:cs="David"/>
                <w:sz w:val="19"/>
                <w:rtl/>
              </w:rPr>
              <w:t xml:space="preserve"> </w:t>
            </w:r>
            <w:r w:rsidRPr="00CB4D24">
              <w:rPr>
                <w:rFonts w:ascii="David" w:hAnsi="David" w:cs="David" w:hint="cs"/>
                <w:sz w:val="19"/>
                <w:rtl/>
              </w:rPr>
              <w:t>מסמכים</w:t>
            </w:r>
            <w:r w:rsidRPr="00CB4D24">
              <w:rPr>
                <w:rFonts w:ascii="David" w:hAnsi="David" w:cs="David"/>
                <w:sz w:val="19"/>
                <w:rtl/>
              </w:rPr>
              <w:t xml:space="preserve"> </w:t>
            </w:r>
            <w:r w:rsidRPr="00CB4D24">
              <w:rPr>
                <w:rFonts w:ascii="David" w:hAnsi="David" w:cs="David" w:hint="cs"/>
                <w:sz w:val="19"/>
                <w:rtl/>
              </w:rPr>
              <w:t>נוסף</w:t>
            </w:r>
          </w:p>
        </w:tc>
      </w:tr>
      <w:tr w:rsidR="003B4DA5" w:rsidRPr="00CB4D24" w14:paraId="1F151172" w14:textId="77777777">
        <w:trPr>
          <w:jc w:val="right"/>
        </w:trPr>
        <w:tc>
          <w:tcPr>
            <w:tcW w:w="5102" w:type="dxa"/>
          </w:tcPr>
          <w:p w14:paraId="24ED8E15"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האם</w:t>
            </w:r>
            <w:r w:rsidRPr="00CB4D24">
              <w:rPr>
                <w:rFonts w:ascii="David" w:hAnsi="David" w:cs="David"/>
                <w:sz w:val="19"/>
                <w:rtl/>
              </w:rPr>
              <w:t xml:space="preserve"> </w:t>
            </w:r>
            <w:r w:rsidRPr="00CB4D24">
              <w:rPr>
                <w:rFonts w:ascii="David" w:hAnsi="David" w:cs="David" w:hint="cs"/>
                <w:sz w:val="19"/>
                <w:rtl/>
              </w:rPr>
              <w:t>אחד</w:t>
            </w:r>
            <w:r w:rsidRPr="00CB4D24">
              <w:rPr>
                <w:rFonts w:ascii="David" w:hAnsi="David" w:cs="David"/>
                <w:sz w:val="19"/>
                <w:rtl/>
              </w:rPr>
              <w:t xml:space="preserve"> </w:t>
            </w:r>
            <w:r w:rsidRPr="00CB4D24">
              <w:rPr>
                <w:rFonts w:ascii="David" w:hAnsi="David" w:cs="David" w:hint="cs"/>
                <w:sz w:val="19"/>
                <w:rtl/>
              </w:rPr>
              <w:t>ההורים</w:t>
            </w:r>
            <w:r w:rsidRPr="00CB4D24">
              <w:rPr>
                <w:rFonts w:ascii="David" w:hAnsi="David" w:cs="David"/>
                <w:sz w:val="19"/>
                <w:rtl/>
              </w:rPr>
              <w:t xml:space="preserve"> </w:t>
            </w:r>
            <w:r w:rsidRPr="00CB4D24">
              <w:rPr>
                <w:rFonts w:ascii="David" w:hAnsi="David" w:cs="David" w:hint="cs"/>
                <w:sz w:val="19"/>
                <w:rtl/>
              </w:rPr>
              <w:t>נותר</w:t>
            </w:r>
            <w:r w:rsidRPr="00CB4D24">
              <w:rPr>
                <w:rFonts w:ascii="David" w:hAnsi="David" w:cs="David"/>
                <w:sz w:val="19"/>
                <w:rtl/>
              </w:rPr>
              <w:t xml:space="preserve"> </w:t>
            </w:r>
            <w:r w:rsidRPr="00CB4D24">
              <w:rPr>
                <w:rFonts w:ascii="David" w:hAnsi="David" w:cs="David" w:hint="cs"/>
                <w:sz w:val="19"/>
                <w:rtl/>
              </w:rPr>
              <w:t>ללא</w:t>
            </w:r>
            <w:r w:rsidRPr="00CB4D24">
              <w:rPr>
                <w:rFonts w:ascii="David" w:hAnsi="David" w:cs="David"/>
                <w:sz w:val="19"/>
                <w:rtl/>
              </w:rPr>
              <w:t xml:space="preserve"> </w:t>
            </w:r>
            <w:r w:rsidRPr="00CB4D24">
              <w:rPr>
                <w:rFonts w:ascii="David" w:hAnsi="David" w:cs="David" w:hint="cs"/>
                <w:sz w:val="19"/>
                <w:rtl/>
              </w:rPr>
              <w:t>יכולת</w:t>
            </w:r>
            <w:r w:rsidRPr="00CB4D24">
              <w:rPr>
                <w:rFonts w:ascii="David" w:hAnsi="David" w:cs="David"/>
                <w:sz w:val="19"/>
                <w:rtl/>
              </w:rPr>
              <w:t xml:space="preserve"> </w:t>
            </w:r>
            <w:r w:rsidRPr="00CB4D24">
              <w:rPr>
                <w:rFonts w:ascii="David" w:hAnsi="David" w:cs="David" w:hint="cs"/>
                <w:sz w:val="19"/>
                <w:rtl/>
              </w:rPr>
              <w:t>קיום</w:t>
            </w:r>
            <w:r w:rsidRPr="00CB4D24">
              <w:rPr>
                <w:rFonts w:ascii="David" w:hAnsi="David" w:cs="David"/>
                <w:sz w:val="19"/>
                <w:rtl/>
              </w:rPr>
              <w:t xml:space="preserve"> </w:t>
            </w:r>
            <w:r w:rsidRPr="00CB4D24">
              <w:rPr>
                <w:rFonts w:ascii="David" w:hAnsi="David" w:cs="David" w:hint="cs"/>
                <w:sz w:val="19"/>
                <w:rtl/>
              </w:rPr>
              <w:t>בסיסית</w:t>
            </w:r>
          </w:p>
        </w:tc>
        <w:tc>
          <w:tcPr>
            <w:tcW w:w="5102" w:type="dxa"/>
          </w:tcPr>
          <w:p w14:paraId="48708116"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האם</w:t>
            </w:r>
            <w:r w:rsidRPr="00CB4D24">
              <w:rPr>
                <w:rFonts w:ascii="David" w:hAnsi="David" w:cs="David"/>
                <w:sz w:val="19"/>
                <w:rtl/>
              </w:rPr>
              <w:t xml:space="preserve"> </w:t>
            </w:r>
            <w:r w:rsidRPr="00CB4D24">
              <w:rPr>
                <w:rFonts w:ascii="David" w:hAnsi="David" w:cs="David" w:hint="cs"/>
                <w:sz w:val="19"/>
                <w:rtl/>
              </w:rPr>
              <w:t>יש</w:t>
            </w:r>
            <w:r w:rsidRPr="00CB4D24">
              <w:rPr>
                <w:rFonts w:ascii="David" w:hAnsi="David" w:cs="David"/>
                <w:sz w:val="19"/>
                <w:rtl/>
              </w:rPr>
              <w:t xml:space="preserve"> </w:t>
            </w:r>
            <w:r w:rsidRPr="00CB4D24">
              <w:rPr>
                <w:rFonts w:ascii="David" w:hAnsi="David" w:cs="David" w:hint="cs"/>
                <w:sz w:val="19"/>
                <w:rtl/>
              </w:rPr>
              <w:t>צורך</w:t>
            </w:r>
            <w:r w:rsidRPr="00CB4D24">
              <w:rPr>
                <w:rFonts w:ascii="David" w:hAnsi="David" w:cs="David"/>
                <w:sz w:val="19"/>
                <w:rtl/>
              </w:rPr>
              <w:t xml:space="preserve"> </w:t>
            </w:r>
            <w:r w:rsidRPr="00CB4D24">
              <w:rPr>
                <w:rFonts w:ascii="David" w:hAnsi="David" w:cs="David" w:hint="cs"/>
                <w:sz w:val="19"/>
                <w:rtl/>
              </w:rPr>
              <w:t>במומחה</w:t>
            </w:r>
            <w:r w:rsidRPr="00CB4D24">
              <w:rPr>
                <w:rFonts w:ascii="David" w:hAnsi="David" w:cs="David"/>
                <w:sz w:val="19"/>
                <w:rtl/>
              </w:rPr>
              <w:t xml:space="preserve"> </w:t>
            </w:r>
            <w:r w:rsidRPr="00CB4D24">
              <w:rPr>
                <w:rFonts w:ascii="David" w:hAnsi="David" w:cs="David" w:hint="cs"/>
                <w:sz w:val="19"/>
                <w:rtl/>
              </w:rPr>
              <w:t>כלכלי</w:t>
            </w:r>
          </w:p>
        </w:tc>
      </w:tr>
      <w:tr w:rsidR="003B4DA5" w:rsidRPr="00CB4D24" w14:paraId="307CC94D" w14:textId="77777777">
        <w:trPr>
          <w:jc w:val="right"/>
        </w:trPr>
        <w:tc>
          <w:tcPr>
            <w:tcW w:w="5102" w:type="dxa"/>
          </w:tcPr>
          <w:p w14:paraId="064AFDD6"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האם</w:t>
            </w:r>
            <w:r w:rsidRPr="00CB4D24">
              <w:rPr>
                <w:rFonts w:ascii="David" w:hAnsi="David" w:cs="David"/>
                <w:sz w:val="19"/>
                <w:rtl/>
              </w:rPr>
              <w:t xml:space="preserve"> </w:t>
            </w:r>
            <w:r w:rsidRPr="00CB4D24">
              <w:rPr>
                <w:rFonts w:ascii="David" w:hAnsi="David" w:cs="David" w:hint="cs"/>
                <w:sz w:val="19"/>
                <w:rtl/>
              </w:rPr>
              <w:t>אחד</w:t>
            </w:r>
            <w:r w:rsidRPr="00CB4D24">
              <w:rPr>
                <w:rFonts w:ascii="David" w:hAnsi="David" w:cs="David"/>
                <w:sz w:val="19"/>
                <w:rtl/>
              </w:rPr>
              <w:t xml:space="preserve"> </w:t>
            </w:r>
            <w:r w:rsidRPr="00CB4D24">
              <w:rPr>
                <w:rFonts w:ascii="David" w:hAnsi="David" w:cs="David" w:hint="cs"/>
                <w:sz w:val="19"/>
                <w:rtl/>
              </w:rPr>
              <w:t>ההורים</w:t>
            </w:r>
            <w:r w:rsidRPr="00CB4D24">
              <w:rPr>
                <w:rFonts w:ascii="David" w:hAnsi="David" w:cs="David"/>
                <w:sz w:val="19"/>
                <w:rtl/>
              </w:rPr>
              <w:t xml:space="preserve"> </w:t>
            </w:r>
            <w:r w:rsidRPr="00CB4D24">
              <w:rPr>
                <w:rFonts w:ascii="David" w:hAnsi="David" w:cs="David" w:hint="cs"/>
                <w:sz w:val="19"/>
                <w:rtl/>
              </w:rPr>
              <w:t>נהנה</w:t>
            </w:r>
            <w:r w:rsidRPr="00CB4D24">
              <w:rPr>
                <w:rFonts w:ascii="David" w:hAnsi="David" w:cs="David"/>
                <w:sz w:val="19"/>
                <w:rtl/>
              </w:rPr>
              <w:t xml:space="preserve"> </w:t>
            </w:r>
            <w:r w:rsidRPr="00CB4D24">
              <w:rPr>
                <w:rFonts w:ascii="David" w:hAnsi="David" w:cs="David" w:hint="cs"/>
                <w:sz w:val="19"/>
                <w:rtl/>
              </w:rPr>
              <w:t>מעודף</w:t>
            </w:r>
            <w:r w:rsidRPr="00CB4D24">
              <w:rPr>
                <w:rFonts w:ascii="David" w:hAnsi="David" w:cs="David"/>
                <w:sz w:val="19"/>
                <w:rtl/>
              </w:rPr>
              <w:t xml:space="preserve"> </w:t>
            </w:r>
            <w:r w:rsidRPr="00CB4D24">
              <w:rPr>
                <w:rFonts w:ascii="David" w:hAnsi="David" w:cs="David" w:hint="cs"/>
                <w:sz w:val="19"/>
                <w:rtl/>
              </w:rPr>
              <w:t>כלכלי</w:t>
            </w:r>
            <w:r w:rsidRPr="00CB4D24">
              <w:rPr>
                <w:rFonts w:ascii="David" w:hAnsi="David" w:cs="David"/>
                <w:sz w:val="19"/>
                <w:rtl/>
              </w:rPr>
              <w:t xml:space="preserve"> </w:t>
            </w:r>
            <w:r w:rsidRPr="00CB4D24">
              <w:rPr>
                <w:rFonts w:ascii="David" w:hAnsi="David" w:cs="David" w:hint="cs"/>
                <w:sz w:val="19"/>
                <w:rtl/>
              </w:rPr>
              <w:t>משמעותי</w:t>
            </w:r>
          </w:p>
        </w:tc>
        <w:tc>
          <w:tcPr>
            <w:tcW w:w="5102" w:type="dxa"/>
          </w:tcPr>
          <w:p w14:paraId="05F8AFCC"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האם</w:t>
            </w:r>
            <w:r w:rsidRPr="00CB4D24">
              <w:rPr>
                <w:rFonts w:ascii="David" w:hAnsi="David" w:cs="David"/>
                <w:sz w:val="19"/>
                <w:rtl/>
              </w:rPr>
              <w:t xml:space="preserve"> </w:t>
            </w:r>
            <w:r w:rsidRPr="00CB4D24">
              <w:rPr>
                <w:rFonts w:ascii="David" w:hAnsi="David" w:cs="David" w:hint="cs"/>
                <w:sz w:val="19"/>
                <w:rtl/>
              </w:rPr>
              <w:t>יש</w:t>
            </w:r>
            <w:r w:rsidRPr="00CB4D24">
              <w:rPr>
                <w:rFonts w:ascii="David" w:hAnsi="David" w:cs="David"/>
                <w:sz w:val="19"/>
                <w:rtl/>
              </w:rPr>
              <w:t xml:space="preserve"> </w:t>
            </w:r>
            <w:r w:rsidRPr="00CB4D24">
              <w:rPr>
                <w:rFonts w:ascii="David" w:hAnsi="David" w:cs="David" w:hint="cs"/>
                <w:sz w:val="19"/>
                <w:rtl/>
              </w:rPr>
              <w:t>צורך</w:t>
            </w:r>
            <w:r w:rsidRPr="00CB4D24">
              <w:rPr>
                <w:rFonts w:ascii="David" w:hAnsi="David" w:cs="David"/>
                <w:sz w:val="19"/>
                <w:rtl/>
              </w:rPr>
              <w:t xml:space="preserve"> </w:t>
            </w:r>
            <w:r w:rsidRPr="00CB4D24">
              <w:rPr>
                <w:rFonts w:ascii="David" w:hAnsi="David" w:cs="David" w:hint="cs"/>
                <w:sz w:val="19"/>
                <w:rtl/>
              </w:rPr>
              <w:t>בחקירת</w:t>
            </w:r>
            <w:r w:rsidRPr="00CB4D24">
              <w:rPr>
                <w:rFonts w:ascii="David" w:hAnsi="David" w:cs="David"/>
                <w:sz w:val="19"/>
                <w:rtl/>
              </w:rPr>
              <w:t xml:space="preserve"> </w:t>
            </w:r>
            <w:r w:rsidRPr="00CB4D24">
              <w:rPr>
                <w:rFonts w:ascii="David" w:hAnsi="David" w:cs="David" w:hint="cs"/>
                <w:sz w:val="19"/>
                <w:rtl/>
              </w:rPr>
              <w:t>יכולת</w:t>
            </w:r>
          </w:p>
        </w:tc>
      </w:tr>
      <w:tr w:rsidR="003B4DA5" w:rsidRPr="00CB4D24" w14:paraId="3CA4BD2A" w14:textId="77777777">
        <w:trPr>
          <w:jc w:val="right"/>
        </w:trPr>
        <w:tc>
          <w:tcPr>
            <w:tcW w:w="5102" w:type="dxa"/>
          </w:tcPr>
          <w:p w14:paraId="3E435E8C"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האם</w:t>
            </w:r>
            <w:r w:rsidRPr="00CB4D24">
              <w:rPr>
                <w:rFonts w:ascii="David" w:hAnsi="David" w:cs="David"/>
                <w:sz w:val="19"/>
                <w:rtl/>
              </w:rPr>
              <w:t xml:space="preserve"> </w:t>
            </w:r>
            <w:r w:rsidRPr="00CB4D24">
              <w:rPr>
                <w:rFonts w:ascii="David" w:hAnsi="David" w:cs="David" w:hint="cs"/>
                <w:sz w:val="19"/>
                <w:rtl/>
              </w:rPr>
              <w:t>יש</w:t>
            </w:r>
            <w:r w:rsidRPr="00CB4D24">
              <w:rPr>
                <w:rFonts w:ascii="David" w:hAnsi="David" w:cs="David"/>
                <w:sz w:val="19"/>
                <w:rtl/>
              </w:rPr>
              <w:t xml:space="preserve"> </w:t>
            </w:r>
            <w:r w:rsidRPr="00CB4D24">
              <w:rPr>
                <w:rFonts w:ascii="David" w:hAnsi="David" w:cs="David" w:hint="cs"/>
                <w:sz w:val="19"/>
                <w:rtl/>
              </w:rPr>
              <w:t>חשש</w:t>
            </w:r>
            <w:r w:rsidRPr="00CB4D24">
              <w:rPr>
                <w:rFonts w:ascii="David" w:hAnsi="David" w:cs="David"/>
                <w:sz w:val="19"/>
                <w:rtl/>
              </w:rPr>
              <w:t xml:space="preserve"> </w:t>
            </w:r>
            <w:r w:rsidRPr="00CB4D24">
              <w:rPr>
                <w:rFonts w:ascii="David" w:hAnsi="David" w:cs="David" w:hint="cs"/>
                <w:sz w:val="19"/>
                <w:rtl/>
              </w:rPr>
              <w:t>לבית</w:t>
            </w:r>
            <w:r w:rsidRPr="00CB4D24">
              <w:rPr>
                <w:rFonts w:ascii="David" w:hAnsi="David" w:cs="David"/>
                <w:sz w:val="19"/>
                <w:rtl/>
              </w:rPr>
              <w:t xml:space="preserve"> </w:t>
            </w:r>
            <w:r w:rsidRPr="00CB4D24">
              <w:rPr>
                <w:rFonts w:ascii="David" w:hAnsi="David" w:cs="David" w:hint="cs"/>
                <w:sz w:val="19"/>
                <w:rtl/>
              </w:rPr>
              <w:t>עשיר</w:t>
            </w:r>
            <w:r w:rsidRPr="00CB4D24">
              <w:rPr>
                <w:rFonts w:ascii="David" w:hAnsi="David" w:cs="David"/>
                <w:sz w:val="19"/>
                <w:rtl/>
              </w:rPr>
              <w:t xml:space="preserve"> </w:t>
            </w:r>
            <w:r w:rsidRPr="00CB4D24">
              <w:rPr>
                <w:rFonts w:ascii="David" w:hAnsi="David" w:cs="David" w:hint="cs"/>
                <w:sz w:val="19"/>
                <w:rtl/>
              </w:rPr>
              <w:t>ובית</w:t>
            </w:r>
            <w:r w:rsidRPr="00CB4D24">
              <w:rPr>
                <w:rFonts w:ascii="David" w:hAnsi="David" w:cs="David"/>
                <w:sz w:val="19"/>
                <w:rtl/>
              </w:rPr>
              <w:t xml:space="preserve"> </w:t>
            </w:r>
            <w:r w:rsidRPr="00CB4D24">
              <w:rPr>
                <w:rFonts w:ascii="David" w:hAnsi="David" w:cs="David" w:hint="cs"/>
                <w:sz w:val="19"/>
                <w:rtl/>
              </w:rPr>
              <w:t>עני</w:t>
            </w:r>
          </w:p>
        </w:tc>
        <w:tc>
          <w:tcPr>
            <w:tcW w:w="5102" w:type="dxa"/>
          </w:tcPr>
          <w:p w14:paraId="398EF6F4"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האם</w:t>
            </w:r>
            <w:r w:rsidRPr="00CB4D24">
              <w:rPr>
                <w:rFonts w:ascii="David" w:hAnsi="David" w:cs="David"/>
                <w:sz w:val="19"/>
                <w:rtl/>
              </w:rPr>
              <w:t xml:space="preserve"> </w:t>
            </w:r>
            <w:r w:rsidRPr="00CB4D24">
              <w:rPr>
                <w:rFonts w:ascii="David" w:hAnsi="David" w:cs="David" w:hint="cs"/>
                <w:sz w:val="19"/>
                <w:rtl/>
              </w:rPr>
              <w:t>יש</w:t>
            </w:r>
            <w:r w:rsidRPr="00CB4D24">
              <w:rPr>
                <w:rFonts w:ascii="David" w:hAnsi="David" w:cs="David"/>
                <w:sz w:val="19"/>
                <w:rtl/>
              </w:rPr>
              <w:t xml:space="preserve"> </w:t>
            </w:r>
            <w:r w:rsidRPr="00CB4D24">
              <w:rPr>
                <w:rFonts w:ascii="David" w:hAnsi="David" w:cs="David" w:hint="cs"/>
                <w:sz w:val="19"/>
                <w:rtl/>
              </w:rPr>
              <w:t>צורך</w:t>
            </w:r>
            <w:r w:rsidRPr="00CB4D24">
              <w:rPr>
                <w:rFonts w:ascii="David" w:hAnsi="David" w:cs="David"/>
                <w:sz w:val="19"/>
                <w:rtl/>
              </w:rPr>
              <w:t xml:space="preserve"> </w:t>
            </w:r>
            <w:r w:rsidRPr="00CB4D24">
              <w:rPr>
                <w:rFonts w:ascii="David" w:hAnsi="David" w:cs="David" w:hint="cs"/>
                <w:sz w:val="19"/>
                <w:rtl/>
              </w:rPr>
              <w:t>בבקשה</w:t>
            </w:r>
            <w:r w:rsidRPr="00CB4D24">
              <w:rPr>
                <w:rFonts w:ascii="David" w:hAnsi="David" w:cs="David"/>
                <w:sz w:val="19"/>
                <w:rtl/>
              </w:rPr>
              <w:t xml:space="preserve"> </w:t>
            </w:r>
            <w:r w:rsidRPr="00CB4D24">
              <w:rPr>
                <w:rFonts w:ascii="David" w:hAnsi="David" w:cs="David" w:hint="cs"/>
                <w:sz w:val="19"/>
                <w:rtl/>
              </w:rPr>
              <w:t>לצווים</w:t>
            </w:r>
            <w:r w:rsidRPr="00CB4D24">
              <w:rPr>
                <w:rFonts w:ascii="David" w:hAnsi="David" w:cs="David"/>
                <w:sz w:val="19"/>
                <w:rtl/>
              </w:rPr>
              <w:t xml:space="preserve"> </w:t>
            </w:r>
            <w:r w:rsidRPr="00CB4D24">
              <w:rPr>
                <w:rFonts w:ascii="David" w:hAnsi="David" w:cs="David" w:hint="cs"/>
                <w:sz w:val="19"/>
                <w:rtl/>
              </w:rPr>
              <w:t>לגילוי</w:t>
            </w:r>
            <w:r w:rsidRPr="00CB4D24">
              <w:rPr>
                <w:rFonts w:ascii="David" w:hAnsi="David" w:cs="David"/>
                <w:sz w:val="19"/>
                <w:rtl/>
              </w:rPr>
              <w:t xml:space="preserve"> </w:t>
            </w:r>
            <w:r w:rsidRPr="00CB4D24">
              <w:rPr>
                <w:rFonts w:ascii="David" w:hAnsi="David" w:cs="David" w:hint="cs"/>
                <w:sz w:val="19"/>
                <w:rtl/>
              </w:rPr>
              <w:t>מידע</w:t>
            </w:r>
          </w:p>
        </w:tc>
      </w:tr>
    </w:tbl>
    <w:p w14:paraId="16F9DBE3" w14:textId="77777777" w:rsidR="003B4DA5" w:rsidRPr="00CB4D24" w:rsidRDefault="003B4DA5" w:rsidP="00CB4D24">
      <w:pPr>
        <w:bidi/>
        <w:rPr>
          <w:rFonts w:ascii="David" w:hAnsi="David" w:cs="David"/>
        </w:rPr>
      </w:pPr>
    </w:p>
    <w:p w14:paraId="0A754EF6" w14:textId="77777777" w:rsidR="003B4DA5" w:rsidRPr="00CB4D24" w:rsidRDefault="00000000" w:rsidP="00CB4D24">
      <w:pPr>
        <w:bidi/>
        <w:spacing w:after="40"/>
        <w:rPr>
          <w:rFonts w:ascii="David" w:hAnsi="David" w:cs="David"/>
        </w:rPr>
      </w:pPr>
      <w:r w:rsidRPr="00CB4D24">
        <w:rPr>
          <w:rFonts w:ascii="David" w:hAnsi="David" w:cs="David"/>
          <w:b/>
          <w:sz w:val="21"/>
          <w:rtl/>
        </w:rPr>
        <w:t xml:space="preserve">הערות עו"ד: </w:t>
      </w:r>
      <w:r w:rsidRPr="00CB4D24">
        <w:rPr>
          <w:rFonts w:ascii="David" w:hAnsi="David" w:cs="David"/>
          <w:sz w:val="21"/>
          <w:rtl/>
        </w:rPr>
        <w:t>_____________________________________________</w:t>
      </w:r>
    </w:p>
    <w:p w14:paraId="5162EF62" w14:textId="77777777" w:rsidR="003B4DA5" w:rsidRPr="00CB4D24" w:rsidRDefault="00000000" w:rsidP="00CB4D24">
      <w:pPr>
        <w:pStyle w:val="1"/>
        <w:bidi/>
        <w:spacing w:before="200" w:after="80"/>
        <w:rPr>
          <w:rFonts w:ascii="David" w:hAnsi="David" w:cs="David"/>
        </w:rPr>
      </w:pPr>
      <w:r w:rsidRPr="00CB4D24">
        <w:rPr>
          <w:rFonts w:ascii="David" w:eastAsia="Arial" w:hAnsi="David" w:cs="David"/>
          <w:color w:val="1F4E79"/>
          <w:sz w:val="30"/>
          <w:rtl/>
        </w:rPr>
        <w:t>18. נורות אזהרה בתיק</w:t>
      </w:r>
    </w:p>
    <w:tbl>
      <w:tblPr>
        <w:tblStyle w:val="aff2"/>
        <w:bidiVisual/>
        <w:tblW w:w="0" w:type="auto"/>
        <w:jc w:val="right"/>
        <w:tblLook w:val="04A0" w:firstRow="1" w:lastRow="0" w:firstColumn="1" w:lastColumn="0" w:noHBand="0" w:noVBand="1"/>
      </w:tblPr>
      <w:tblGrid>
        <w:gridCol w:w="5102"/>
        <w:gridCol w:w="5102"/>
      </w:tblGrid>
      <w:tr w:rsidR="003B4DA5" w:rsidRPr="00CB4D24" w14:paraId="0D7834F0" w14:textId="77777777">
        <w:trPr>
          <w:jc w:val="right"/>
        </w:trPr>
        <w:tc>
          <w:tcPr>
            <w:tcW w:w="5102" w:type="dxa"/>
          </w:tcPr>
          <w:p w14:paraId="5B866F65"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הורה</w:t>
            </w:r>
            <w:r w:rsidRPr="00CB4D24">
              <w:rPr>
                <w:rFonts w:ascii="David" w:hAnsi="David" w:cs="David"/>
                <w:sz w:val="19"/>
                <w:rtl/>
              </w:rPr>
              <w:t xml:space="preserve"> </w:t>
            </w:r>
            <w:r w:rsidRPr="00CB4D24">
              <w:rPr>
                <w:rFonts w:ascii="David" w:hAnsi="David" w:cs="David" w:hint="cs"/>
                <w:sz w:val="19"/>
                <w:rtl/>
              </w:rPr>
              <w:t>מדווח</w:t>
            </w:r>
            <w:r w:rsidRPr="00CB4D24">
              <w:rPr>
                <w:rFonts w:ascii="David" w:hAnsi="David" w:cs="David"/>
                <w:sz w:val="19"/>
                <w:rtl/>
              </w:rPr>
              <w:t xml:space="preserve"> </w:t>
            </w:r>
            <w:r w:rsidRPr="00CB4D24">
              <w:rPr>
                <w:rFonts w:ascii="David" w:hAnsi="David" w:cs="David" w:hint="cs"/>
                <w:sz w:val="19"/>
                <w:rtl/>
              </w:rPr>
              <w:t>על</w:t>
            </w:r>
            <w:r w:rsidRPr="00CB4D24">
              <w:rPr>
                <w:rFonts w:ascii="David" w:hAnsi="David" w:cs="David"/>
                <w:sz w:val="19"/>
                <w:rtl/>
              </w:rPr>
              <w:t xml:space="preserve"> </w:t>
            </w:r>
            <w:r w:rsidRPr="00CB4D24">
              <w:rPr>
                <w:rFonts w:ascii="David" w:hAnsi="David" w:cs="David" w:hint="cs"/>
                <w:sz w:val="19"/>
                <w:rtl/>
              </w:rPr>
              <w:t>הכנסה</w:t>
            </w:r>
            <w:r w:rsidRPr="00CB4D24">
              <w:rPr>
                <w:rFonts w:ascii="David" w:hAnsi="David" w:cs="David"/>
                <w:sz w:val="19"/>
                <w:rtl/>
              </w:rPr>
              <w:t xml:space="preserve"> </w:t>
            </w:r>
            <w:r w:rsidRPr="00CB4D24">
              <w:rPr>
                <w:rFonts w:ascii="David" w:hAnsi="David" w:cs="David" w:hint="cs"/>
                <w:sz w:val="19"/>
                <w:rtl/>
              </w:rPr>
              <w:t>נמוכה</w:t>
            </w:r>
            <w:r w:rsidRPr="00CB4D24">
              <w:rPr>
                <w:rFonts w:ascii="David" w:hAnsi="David" w:cs="David"/>
                <w:sz w:val="19"/>
                <w:rtl/>
              </w:rPr>
              <w:t xml:space="preserve"> </w:t>
            </w:r>
            <w:r w:rsidRPr="00CB4D24">
              <w:rPr>
                <w:rFonts w:ascii="David" w:hAnsi="David" w:cs="David" w:hint="cs"/>
                <w:sz w:val="19"/>
                <w:rtl/>
              </w:rPr>
              <w:t>אך</w:t>
            </w:r>
            <w:r w:rsidRPr="00CB4D24">
              <w:rPr>
                <w:rFonts w:ascii="David" w:hAnsi="David" w:cs="David"/>
                <w:sz w:val="19"/>
                <w:rtl/>
              </w:rPr>
              <w:t xml:space="preserve"> </w:t>
            </w:r>
            <w:r w:rsidRPr="00CB4D24">
              <w:rPr>
                <w:rFonts w:ascii="David" w:hAnsi="David" w:cs="David" w:hint="cs"/>
                <w:sz w:val="19"/>
                <w:rtl/>
              </w:rPr>
              <w:t>חי</w:t>
            </w:r>
            <w:r w:rsidRPr="00CB4D24">
              <w:rPr>
                <w:rFonts w:ascii="David" w:hAnsi="David" w:cs="David"/>
                <w:sz w:val="19"/>
                <w:rtl/>
              </w:rPr>
              <w:t xml:space="preserve"> </w:t>
            </w:r>
            <w:r w:rsidRPr="00CB4D24">
              <w:rPr>
                <w:rFonts w:ascii="David" w:hAnsi="David" w:cs="David" w:hint="cs"/>
                <w:sz w:val="19"/>
                <w:rtl/>
              </w:rPr>
              <w:t>ברמת</w:t>
            </w:r>
            <w:r w:rsidRPr="00CB4D24">
              <w:rPr>
                <w:rFonts w:ascii="David" w:hAnsi="David" w:cs="David"/>
                <w:sz w:val="19"/>
                <w:rtl/>
              </w:rPr>
              <w:t xml:space="preserve"> </w:t>
            </w:r>
            <w:r w:rsidRPr="00CB4D24">
              <w:rPr>
                <w:rFonts w:ascii="David" w:hAnsi="David" w:cs="David" w:hint="cs"/>
                <w:sz w:val="19"/>
                <w:rtl/>
              </w:rPr>
              <w:t>חיים</w:t>
            </w:r>
            <w:r w:rsidRPr="00CB4D24">
              <w:rPr>
                <w:rFonts w:ascii="David" w:hAnsi="David" w:cs="David"/>
                <w:sz w:val="19"/>
                <w:rtl/>
              </w:rPr>
              <w:t xml:space="preserve"> </w:t>
            </w:r>
            <w:r w:rsidRPr="00CB4D24">
              <w:rPr>
                <w:rFonts w:ascii="David" w:hAnsi="David" w:cs="David" w:hint="cs"/>
                <w:sz w:val="19"/>
                <w:rtl/>
              </w:rPr>
              <w:t>גבוהה</w:t>
            </w:r>
          </w:p>
        </w:tc>
        <w:tc>
          <w:tcPr>
            <w:tcW w:w="5102" w:type="dxa"/>
          </w:tcPr>
          <w:p w14:paraId="4F6C6C01"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קיימות</w:t>
            </w:r>
            <w:r w:rsidRPr="00CB4D24">
              <w:rPr>
                <w:rFonts w:ascii="David" w:hAnsi="David" w:cs="David"/>
                <w:sz w:val="19"/>
                <w:rtl/>
              </w:rPr>
              <w:t xml:space="preserve"> </w:t>
            </w:r>
            <w:r w:rsidRPr="00CB4D24">
              <w:rPr>
                <w:rFonts w:ascii="David" w:hAnsi="David" w:cs="David" w:hint="cs"/>
                <w:sz w:val="19"/>
                <w:rtl/>
              </w:rPr>
              <w:t>הוצאות</w:t>
            </w:r>
            <w:r w:rsidRPr="00CB4D24">
              <w:rPr>
                <w:rFonts w:ascii="David" w:hAnsi="David" w:cs="David"/>
                <w:sz w:val="19"/>
                <w:rtl/>
              </w:rPr>
              <w:t xml:space="preserve"> </w:t>
            </w:r>
            <w:r w:rsidRPr="00CB4D24">
              <w:rPr>
                <w:rFonts w:ascii="David" w:hAnsi="David" w:cs="David" w:hint="cs"/>
                <w:sz w:val="19"/>
                <w:rtl/>
              </w:rPr>
              <w:t>פרטיות</w:t>
            </w:r>
            <w:r w:rsidRPr="00CB4D24">
              <w:rPr>
                <w:rFonts w:ascii="David" w:hAnsi="David" w:cs="David"/>
                <w:sz w:val="19"/>
                <w:rtl/>
              </w:rPr>
              <w:t xml:space="preserve"> </w:t>
            </w:r>
            <w:r w:rsidRPr="00CB4D24">
              <w:rPr>
                <w:rFonts w:ascii="David" w:hAnsi="David" w:cs="David" w:hint="cs"/>
                <w:sz w:val="19"/>
                <w:rtl/>
              </w:rPr>
              <w:t>דרך</w:t>
            </w:r>
            <w:r w:rsidRPr="00CB4D24">
              <w:rPr>
                <w:rFonts w:ascii="David" w:hAnsi="David" w:cs="David"/>
                <w:sz w:val="19"/>
                <w:rtl/>
              </w:rPr>
              <w:t xml:space="preserve"> </w:t>
            </w:r>
            <w:r w:rsidRPr="00CB4D24">
              <w:rPr>
                <w:rFonts w:ascii="David" w:hAnsi="David" w:cs="David" w:hint="cs"/>
                <w:sz w:val="19"/>
                <w:rtl/>
              </w:rPr>
              <w:t>העסק</w:t>
            </w:r>
          </w:p>
        </w:tc>
      </w:tr>
      <w:tr w:rsidR="003B4DA5" w:rsidRPr="00CB4D24" w14:paraId="5780A4F2" w14:textId="77777777">
        <w:trPr>
          <w:jc w:val="right"/>
        </w:trPr>
        <w:tc>
          <w:tcPr>
            <w:tcW w:w="5102" w:type="dxa"/>
          </w:tcPr>
          <w:p w14:paraId="5793951B"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קיימות</w:t>
            </w:r>
            <w:r w:rsidRPr="00CB4D24">
              <w:rPr>
                <w:rFonts w:ascii="David" w:hAnsi="David" w:cs="David"/>
                <w:sz w:val="19"/>
                <w:rtl/>
              </w:rPr>
              <w:t xml:space="preserve"> </w:t>
            </w:r>
            <w:r w:rsidRPr="00CB4D24">
              <w:rPr>
                <w:rFonts w:ascii="David" w:hAnsi="David" w:cs="David" w:hint="cs"/>
                <w:sz w:val="19"/>
                <w:rtl/>
              </w:rPr>
              <w:t>הפקדות</w:t>
            </w:r>
            <w:r w:rsidRPr="00CB4D24">
              <w:rPr>
                <w:rFonts w:ascii="David" w:hAnsi="David" w:cs="David"/>
                <w:sz w:val="19"/>
                <w:rtl/>
              </w:rPr>
              <w:t xml:space="preserve"> </w:t>
            </w:r>
            <w:r w:rsidRPr="00CB4D24">
              <w:rPr>
                <w:rFonts w:ascii="David" w:hAnsi="David" w:cs="David" w:hint="cs"/>
                <w:sz w:val="19"/>
                <w:rtl/>
              </w:rPr>
              <w:t>מזומן</w:t>
            </w:r>
          </w:p>
        </w:tc>
        <w:tc>
          <w:tcPr>
            <w:tcW w:w="5102" w:type="dxa"/>
          </w:tcPr>
          <w:p w14:paraId="53CC164F"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קיימת</w:t>
            </w:r>
            <w:r w:rsidRPr="00CB4D24">
              <w:rPr>
                <w:rFonts w:ascii="David" w:hAnsi="David" w:cs="David"/>
                <w:sz w:val="19"/>
                <w:rtl/>
              </w:rPr>
              <w:t xml:space="preserve"> </w:t>
            </w:r>
            <w:r w:rsidRPr="00CB4D24">
              <w:rPr>
                <w:rFonts w:ascii="David" w:hAnsi="David" w:cs="David" w:hint="cs"/>
                <w:sz w:val="19"/>
                <w:rtl/>
              </w:rPr>
              <w:t>ירידה</w:t>
            </w:r>
            <w:r w:rsidRPr="00CB4D24">
              <w:rPr>
                <w:rFonts w:ascii="David" w:hAnsi="David" w:cs="David"/>
                <w:sz w:val="19"/>
                <w:rtl/>
              </w:rPr>
              <w:t xml:space="preserve"> </w:t>
            </w:r>
            <w:r w:rsidRPr="00CB4D24">
              <w:rPr>
                <w:rFonts w:ascii="David" w:hAnsi="David" w:cs="David" w:hint="cs"/>
                <w:sz w:val="19"/>
                <w:rtl/>
              </w:rPr>
              <w:t>פתאומית</w:t>
            </w:r>
            <w:r w:rsidRPr="00CB4D24">
              <w:rPr>
                <w:rFonts w:ascii="David" w:hAnsi="David" w:cs="David"/>
                <w:sz w:val="19"/>
                <w:rtl/>
              </w:rPr>
              <w:t xml:space="preserve"> </w:t>
            </w:r>
            <w:r w:rsidRPr="00CB4D24">
              <w:rPr>
                <w:rFonts w:ascii="David" w:hAnsi="David" w:cs="David" w:hint="cs"/>
                <w:sz w:val="19"/>
                <w:rtl/>
              </w:rPr>
              <w:t>בהכנסה</w:t>
            </w:r>
            <w:r w:rsidRPr="00CB4D24">
              <w:rPr>
                <w:rFonts w:ascii="David" w:hAnsi="David" w:cs="David"/>
                <w:sz w:val="19"/>
                <w:rtl/>
              </w:rPr>
              <w:t xml:space="preserve"> </w:t>
            </w:r>
            <w:r w:rsidRPr="00CB4D24">
              <w:rPr>
                <w:rFonts w:ascii="David" w:hAnsi="David" w:cs="David" w:hint="cs"/>
                <w:sz w:val="19"/>
                <w:rtl/>
              </w:rPr>
              <w:t>סמוך</w:t>
            </w:r>
            <w:r w:rsidRPr="00CB4D24">
              <w:rPr>
                <w:rFonts w:ascii="David" w:hAnsi="David" w:cs="David"/>
                <w:sz w:val="19"/>
                <w:rtl/>
              </w:rPr>
              <w:t xml:space="preserve"> </w:t>
            </w:r>
            <w:r w:rsidRPr="00CB4D24">
              <w:rPr>
                <w:rFonts w:ascii="David" w:hAnsi="David" w:cs="David" w:hint="cs"/>
                <w:sz w:val="19"/>
                <w:rtl/>
              </w:rPr>
              <w:t>לפתיחת</w:t>
            </w:r>
            <w:r w:rsidRPr="00CB4D24">
              <w:rPr>
                <w:rFonts w:ascii="David" w:hAnsi="David" w:cs="David"/>
                <w:sz w:val="19"/>
                <w:rtl/>
              </w:rPr>
              <w:t xml:space="preserve"> </w:t>
            </w:r>
            <w:r w:rsidRPr="00CB4D24">
              <w:rPr>
                <w:rFonts w:ascii="David" w:hAnsi="David" w:cs="David" w:hint="cs"/>
                <w:sz w:val="19"/>
                <w:rtl/>
              </w:rPr>
              <w:t>ההליך</w:t>
            </w:r>
          </w:p>
        </w:tc>
      </w:tr>
      <w:tr w:rsidR="003B4DA5" w:rsidRPr="00CB4D24" w14:paraId="41A25A6B" w14:textId="77777777">
        <w:trPr>
          <w:jc w:val="right"/>
        </w:trPr>
        <w:tc>
          <w:tcPr>
            <w:tcW w:w="5102" w:type="dxa"/>
          </w:tcPr>
          <w:p w14:paraId="7D44C65B"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קיימות</w:t>
            </w:r>
            <w:r w:rsidRPr="00CB4D24">
              <w:rPr>
                <w:rFonts w:ascii="David" w:hAnsi="David" w:cs="David"/>
                <w:sz w:val="19"/>
                <w:rtl/>
              </w:rPr>
              <w:t xml:space="preserve"> </w:t>
            </w:r>
            <w:r w:rsidRPr="00CB4D24">
              <w:rPr>
                <w:rFonts w:ascii="David" w:hAnsi="David" w:cs="David" w:hint="cs"/>
                <w:sz w:val="19"/>
                <w:rtl/>
              </w:rPr>
              <w:t>העברות</w:t>
            </w:r>
            <w:r w:rsidRPr="00CB4D24">
              <w:rPr>
                <w:rFonts w:ascii="David" w:hAnsi="David" w:cs="David"/>
                <w:sz w:val="19"/>
                <w:rtl/>
              </w:rPr>
              <w:t xml:space="preserve"> </w:t>
            </w:r>
            <w:r w:rsidRPr="00CB4D24">
              <w:rPr>
                <w:rFonts w:ascii="David" w:hAnsi="David" w:cs="David" w:hint="cs"/>
                <w:sz w:val="19"/>
                <w:rtl/>
              </w:rPr>
              <w:t>קבועות</w:t>
            </w:r>
            <w:r w:rsidRPr="00CB4D24">
              <w:rPr>
                <w:rFonts w:ascii="David" w:hAnsi="David" w:cs="David"/>
                <w:sz w:val="19"/>
                <w:rtl/>
              </w:rPr>
              <w:t xml:space="preserve"> </w:t>
            </w:r>
            <w:r w:rsidRPr="00CB4D24">
              <w:rPr>
                <w:rFonts w:ascii="David" w:hAnsi="David" w:cs="David" w:hint="cs"/>
                <w:sz w:val="19"/>
                <w:rtl/>
              </w:rPr>
              <w:t>מבני</w:t>
            </w:r>
            <w:r w:rsidRPr="00CB4D24">
              <w:rPr>
                <w:rFonts w:ascii="David" w:hAnsi="David" w:cs="David"/>
                <w:sz w:val="19"/>
                <w:rtl/>
              </w:rPr>
              <w:t xml:space="preserve"> </w:t>
            </w:r>
            <w:r w:rsidRPr="00CB4D24">
              <w:rPr>
                <w:rFonts w:ascii="David" w:hAnsi="David" w:cs="David" w:hint="cs"/>
                <w:sz w:val="19"/>
                <w:rtl/>
              </w:rPr>
              <w:t>משפחה</w:t>
            </w:r>
          </w:p>
        </w:tc>
        <w:tc>
          <w:tcPr>
            <w:tcW w:w="5102" w:type="dxa"/>
          </w:tcPr>
          <w:p w14:paraId="527A8738"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הורה</w:t>
            </w:r>
            <w:r w:rsidRPr="00CB4D24">
              <w:rPr>
                <w:rFonts w:ascii="David" w:hAnsi="David" w:cs="David"/>
                <w:sz w:val="19"/>
                <w:rtl/>
              </w:rPr>
              <w:t xml:space="preserve"> </w:t>
            </w:r>
            <w:r w:rsidRPr="00CB4D24">
              <w:rPr>
                <w:rFonts w:ascii="David" w:hAnsi="David" w:cs="David" w:hint="cs"/>
                <w:sz w:val="19"/>
                <w:rtl/>
              </w:rPr>
              <w:t>הפסיק</w:t>
            </w:r>
            <w:r w:rsidRPr="00CB4D24">
              <w:rPr>
                <w:rFonts w:ascii="David" w:hAnsi="David" w:cs="David"/>
                <w:sz w:val="19"/>
                <w:rtl/>
              </w:rPr>
              <w:t xml:space="preserve"> </w:t>
            </w:r>
            <w:r w:rsidRPr="00CB4D24">
              <w:rPr>
                <w:rFonts w:ascii="David" w:hAnsi="David" w:cs="David" w:hint="cs"/>
                <w:sz w:val="19"/>
                <w:rtl/>
              </w:rPr>
              <w:t>לעבוד</w:t>
            </w:r>
            <w:r w:rsidRPr="00CB4D24">
              <w:rPr>
                <w:rFonts w:ascii="David" w:hAnsi="David" w:cs="David"/>
                <w:sz w:val="19"/>
                <w:rtl/>
              </w:rPr>
              <w:t xml:space="preserve"> </w:t>
            </w:r>
            <w:r w:rsidRPr="00CB4D24">
              <w:rPr>
                <w:rFonts w:ascii="David" w:hAnsi="David" w:cs="David" w:hint="cs"/>
                <w:sz w:val="19"/>
                <w:rtl/>
              </w:rPr>
              <w:t>ללא</w:t>
            </w:r>
            <w:r w:rsidRPr="00CB4D24">
              <w:rPr>
                <w:rFonts w:ascii="David" w:hAnsi="David" w:cs="David"/>
                <w:sz w:val="19"/>
                <w:rtl/>
              </w:rPr>
              <w:t xml:space="preserve"> </w:t>
            </w:r>
            <w:r w:rsidRPr="00CB4D24">
              <w:rPr>
                <w:rFonts w:ascii="David" w:hAnsi="David" w:cs="David" w:hint="cs"/>
                <w:sz w:val="19"/>
                <w:rtl/>
              </w:rPr>
              <w:t>הסבר</w:t>
            </w:r>
            <w:r w:rsidRPr="00CB4D24">
              <w:rPr>
                <w:rFonts w:ascii="David" w:hAnsi="David" w:cs="David"/>
                <w:sz w:val="19"/>
                <w:rtl/>
              </w:rPr>
              <w:t xml:space="preserve"> </w:t>
            </w:r>
            <w:r w:rsidRPr="00CB4D24">
              <w:rPr>
                <w:rFonts w:ascii="David" w:hAnsi="David" w:cs="David" w:hint="cs"/>
                <w:sz w:val="19"/>
                <w:rtl/>
              </w:rPr>
              <w:t>סביר</w:t>
            </w:r>
          </w:p>
        </w:tc>
      </w:tr>
      <w:tr w:rsidR="003B4DA5" w:rsidRPr="00CB4D24" w14:paraId="63D27027" w14:textId="77777777">
        <w:trPr>
          <w:jc w:val="right"/>
        </w:trPr>
        <w:tc>
          <w:tcPr>
            <w:tcW w:w="5102" w:type="dxa"/>
          </w:tcPr>
          <w:p w14:paraId="0C738401"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קיימות</w:t>
            </w:r>
            <w:r w:rsidRPr="00CB4D24">
              <w:rPr>
                <w:rFonts w:ascii="David" w:hAnsi="David" w:cs="David"/>
                <w:sz w:val="19"/>
                <w:rtl/>
              </w:rPr>
              <w:t xml:space="preserve"> </w:t>
            </w:r>
            <w:r w:rsidRPr="00CB4D24">
              <w:rPr>
                <w:rFonts w:ascii="David" w:hAnsi="David" w:cs="David" w:hint="cs"/>
                <w:sz w:val="19"/>
                <w:rtl/>
              </w:rPr>
              <w:t>הוצאות</w:t>
            </w:r>
            <w:r w:rsidRPr="00CB4D24">
              <w:rPr>
                <w:rFonts w:ascii="David" w:hAnsi="David" w:cs="David"/>
                <w:sz w:val="19"/>
                <w:rtl/>
              </w:rPr>
              <w:t xml:space="preserve"> </w:t>
            </w:r>
            <w:r w:rsidRPr="00CB4D24">
              <w:rPr>
                <w:rFonts w:ascii="David" w:hAnsi="David" w:cs="David" w:hint="cs"/>
                <w:sz w:val="19"/>
                <w:rtl/>
              </w:rPr>
              <w:t>אשראי</w:t>
            </w:r>
            <w:r w:rsidRPr="00CB4D24">
              <w:rPr>
                <w:rFonts w:ascii="David" w:hAnsi="David" w:cs="David"/>
                <w:sz w:val="19"/>
                <w:rtl/>
              </w:rPr>
              <w:t xml:space="preserve"> </w:t>
            </w:r>
            <w:r w:rsidRPr="00CB4D24">
              <w:rPr>
                <w:rFonts w:ascii="David" w:hAnsi="David" w:cs="David" w:hint="cs"/>
                <w:sz w:val="19"/>
                <w:rtl/>
              </w:rPr>
              <w:t>גבוהות</w:t>
            </w:r>
          </w:p>
        </w:tc>
        <w:tc>
          <w:tcPr>
            <w:tcW w:w="5102" w:type="dxa"/>
          </w:tcPr>
          <w:p w14:paraId="469BD8A1"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הורה</w:t>
            </w:r>
            <w:r w:rsidRPr="00CB4D24">
              <w:rPr>
                <w:rFonts w:ascii="David" w:hAnsi="David" w:cs="David"/>
                <w:sz w:val="19"/>
                <w:rtl/>
              </w:rPr>
              <w:t xml:space="preserve"> </w:t>
            </w:r>
            <w:r w:rsidRPr="00CB4D24">
              <w:rPr>
                <w:rFonts w:ascii="David" w:hAnsi="David" w:cs="David" w:hint="cs"/>
                <w:sz w:val="19"/>
                <w:rtl/>
              </w:rPr>
              <w:t>עבר</w:t>
            </w:r>
            <w:r w:rsidRPr="00CB4D24">
              <w:rPr>
                <w:rFonts w:ascii="David" w:hAnsi="David" w:cs="David"/>
                <w:sz w:val="19"/>
                <w:rtl/>
              </w:rPr>
              <w:t xml:space="preserve"> </w:t>
            </w:r>
            <w:r w:rsidRPr="00CB4D24">
              <w:rPr>
                <w:rFonts w:ascii="David" w:hAnsi="David" w:cs="David" w:hint="cs"/>
                <w:sz w:val="19"/>
                <w:rtl/>
              </w:rPr>
              <w:t>למשרה</w:t>
            </w:r>
            <w:r w:rsidRPr="00CB4D24">
              <w:rPr>
                <w:rFonts w:ascii="David" w:hAnsi="David" w:cs="David"/>
                <w:sz w:val="19"/>
                <w:rtl/>
              </w:rPr>
              <w:t xml:space="preserve"> </w:t>
            </w:r>
            <w:r w:rsidRPr="00CB4D24">
              <w:rPr>
                <w:rFonts w:ascii="David" w:hAnsi="David" w:cs="David" w:hint="cs"/>
                <w:sz w:val="19"/>
                <w:rtl/>
              </w:rPr>
              <w:t>חלקית</w:t>
            </w:r>
            <w:r w:rsidRPr="00CB4D24">
              <w:rPr>
                <w:rFonts w:ascii="David" w:hAnsi="David" w:cs="David"/>
                <w:sz w:val="19"/>
                <w:rtl/>
              </w:rPr>
              <w:t xml:space="preserve"> </w:t>
            </w:r>
            <w:r w:rsidRPr="00CB4D24">
              <w:rPr>
                <w:rFonts w:ascii="David" w:hAnsi="David" w:cs="David" w:hint="cs"/>
                <w:sz w:val="19"/>
                <w:rtl/>
              </w:rPr>
              <w:t>ללא</w:t>
            </w:r>
            <w:r w:rsidRPr="00CB4D24">
              <w:rPr>
                <w:rFonts w:ascii="David" w:hAnsi="David" w:cs="David"/>
                <w:sz w:val="19"/>
                <w:rtl/>
              </w:rPr>
              <w:t xml:space="preserve"> </w:t>
            </w:r>
            <w:r w:rsidRPr="00CB4D24">
              <w:rPr>
                <w:rFonts w:ascii="David" w:hAnsi="David" w:cs="David" w:hint="cs"/>
                <w:sz w:val="19"/>
                <w:rtl/>
              </w:rPr>
              <w:t>הצדקה</w:t>
            </w:r>
          </w:p>
        </w:tc>
      </w:tr>
      <w:tr w:rsidR="003B4DA5" w:rsidRPr="00CB4D24" w14:paraId="7E32015B" w14:textId="77777777">
        <w:trPr>
          <w:jc w:val="right"/>
        </w:trPr>
        <w:tc>
          <w:tcPr>
            <w:tcW w:w="5102" w:type="dxa"/>
          </w:tcPr>
          <w:p w14:paraId="1B2575F1"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lastRenderedPageBreak/>
              <w:t>☐</w:t>
            </w:r>
            <w:r w:rsidRPr="00CB4D24">
              <w:rPr>
                <w:rFonts w:ascii="David" w:hAnsi="David" w:cs="David"/>
                <w:sz w:val="19"/>
                <w:rtl/>
              </w:rPr>
              <w:t xml:space="preserve"> </w:t>
            </w:r>
            <w:r w:rsidRPr="00CB4D24">
              <w:rPr>
                <w:rFonts w:ascii="David" w:hAnsi="David" w:cs="David" w:hint="cs"/>
                <w:sz w:val="19"/>
                <w:rtl/>
              </w:rPr>
              <w:t>קיימות</w:t>
            </w:r>
            <w:r w:rsidRPr="00CB4D24">
              <w:rPr>
                <w:rFonts w:ascii="David" w:hAnsi="David" w:cs="David"/>
                <w:sz w:val="19"/>
                <w:rtl/>
              </w:rPr>
              <w:t xml:space="preserve"> </w:t>
            </w:r>
            <w:r w:rsidRPr="00CB4D24">
              <w:rPr>
                <w:rFonts w:ascii="David" w:hAnsi="David" w:cs="David" w:hint="cs"/>
                <w:sz w:val="19"/>
                <w:rtl/>
              </w:rPr>
              <w:t>נסיעות</w:t>
            </w:r>
            <w:r w:rsidRPr="00CB4D24">
              <w:rPr>
                <w:rFonts w:ascii="David" w:hAnsi="David" w:cs="David"/>
                <w:sz w:val="19"/>
                <w:rtl/>
              </w:rPr>
              <w:t xml:space="preserve"> </w:t>
            </w:r>
            <w:r w:rsidRPr="00CB4D24">
              <w:rPr>
                <w:rFonts w:ascii="David" w:hAnsi="David" w:cs="David" w:hint="cs"/>
                <w:sz w:val="19"/>
                <w:rtl/>
              </w:rPr>
              <w:t>תכופות</w:t>
            </w:r>
            <w:r w:rsidRPr="00CB4D24">
              <w:rPr>
                <w:rFonts w:ascii="David" w:hAnsi="David" w:cs="David"/>
                <w:sz w:val="19"/>
                <w:rtl/>
              </w:rPr>
              <w:t xml:space="preserve"> </w:t>
            </w:r>
            <w:r w:rsidRPr="00CB4D24">
              <w:rPr>
                <w:rFonts w:ascii="David" w:hAnsi="David" w:cs="David" w:hint="cs"/>
                <w:sz w:val="19"/>
                <w:rtl/>
              </w:rPr>
              <w:t>לחו</w:t>
            </w:r>
            <w:r w:rsidRPr="00CB4D24">
              <w:rPr>
                <w:rFonts w:ascii="David" w:hAnsi="David" w:cs="David"/>
                <w:sz w:val="19"/>
                <w:rtl/>
              </w:rPr>
              <w:t>"</w:t>
            </w:r>
            <w:r w:rsidRPr="00CB4D24">
              <w:rPr>
                <w:rFonts w:ascii="David" w:hAnsi="David" w:cs="David" w:hint="cs"/>
                <w:sz w:val="19"/>
                <w:rtl/>
              </w:rPr>
              <w:t>ל</w:t>
            </w:r>
          </w:p>
        </w:tc>
        <w:tc>
          <w:tcPr>
            <w:tcW w:w="5102" w:type="dxa"/>
          </w:tcPr>
          <w:p w14:paraId="072A5600"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קיימות</w:t>
            </w:r>
            <w:r w:rsidRPr="00CB4D24">
              <w:rPr>
                <w:rFonts w:ascii="David" w:hAnsi="David" w:cs="David"/>
                <w:sz w:val="19"/>
                <w:rtl/>
              </w:rPr>
              <w:t xml:space="preserve"> </w:t>
            </w:r>
            <w:r w:rsidRPr="00CB4D24">
              <w:rPr>
                <w:rFonts w:ascii="David" w:hAnsi="David" w:cs="David" w:hint="cs"/>
                <w:sz w:val="19"/>
                <w:rtl/>
              </w:rPr>
              <w:t>הלוואות</w:t>
            </w:r>
            <w:r w:rsidRPr="00CB4D24">
              <w:rPr>
                <w:rFonts w:ascii="David" w:hAnsi="David" w:cs="David"/>
                <w:sz w:val="19"/>
                <w:rtl/>
              </w:rPr>
              <w:t xml:space="preserve"> </w:t>
            </w:r>
            <w:r w:rsidRPr="00CB4D24">
              <w:rPr>
                <w:rFonts w:ascii="David" w:hAnsi="David" w:cs="David" w:hint="cs"/>
                <w:sz w:val="19"/>
                <w:rtl/>
              </w:rPr>
              <w:t>לא</w:t>
            </w:r>
            <w:r w:rsidRPr="00CB4D24">
              <w:rPr>
                <w:rFonts w:ascii="David" w:hAnsi="David" w:cs="David"/>
                <w:sz w:val="19"/>
                <w:rtl/>
              </w:rPr>
              <w:t xml:space="preserve"> </w:t>
            </w:r>
            <w:r w:rsidRPr="00CB4D24">
              <w:rPr>
                <w:rFonts w:ascii="David" w:hAnsi="David" w:cs="David" w:hint="cs"/>
                <w:sz w:val="19"/>
                <w:rtl/>
              </w:rPr>
              <w:t>מוסברות</w:t>
            </w:r>
          </w:p>
        </w:tc>
      </w:tr>
      <w:tr w:rsidR="003B4DA5" w:rsidRPr="00CB4D24" w14:paraId="4C946DB6" w14:textId="77777777">
        <w:trPr>
          <w:jc w:val="right"/>
        </w:trPr>
        <w:tc>
          <w:tcPr>
            <w:tcW w:w="5102" w:type="dxa"/>
          </w:tcPr>
          <w:p w14:paraId="5F6B0B93"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קיימים</w:t>
            </w:r>
            <w:r w:rsidRPr="00CB4D24">
              <w:rPr>
                <w:rFonts w:ascii="David" w:hAnsi="David" w:cs="David"/>
                <w:sz w:val="19"/>
                <w:rtl/>
              </w:rPr>
              <w:t xml:space="preserve"> </w:t>
            </w:r>
            <w:r w:rsidRPr="00CB4D24">
              <w:rPr>
                <w:rFonts w:ascii="David" w:hAnsi="David" w:cs="David" w:hint="cs"/>
                <w:sz w:val="19"/>
                <w:rtl/>
              </w:rPr>
              <w:t>רכבים</w:t>
            </w:r>
            <w:r w:rsidRPr="00CB4D24">
              <w:rPr>
                <w:rFonts w:ascii="David" w:hAnsi="David" w:cs="David"/>
                <w:sz w:val="19"/>
                <w:rtl/>
              </w:rPr>
              <w:t xml:space="preserve"> </w:t>
            </w:r>
            <w:r w:rsidRPr="00CB4D24">
              <w:rPr>
                <w:rFonts w:ascii="David" w:hAnsi="David" w:cs="David" w:hint="cs"/>
                <w:sz w:val="19"/>
                <w:rtl/>
              </w:rPr>
              <w:t>יקרים</w:t>
            </w:r>
          </w:p>
        </w:tc>
        <w:tc>
          <w:tcPr>
            <w:tcW w:w="5102" w:type="dxa"/>
          </w:tcPr>
          <w:p w14:paraId="28A7E8A3"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קיימות</w:t>
            </w:r>
            <w:r w:rsidRPr="00CB4D24">
              <w:rPr>
                <w:rFonts w:ascii="David" w:hAnsi="David" w:cs="David"/>
                <w:sz w:val="19"/>
                <w:rtl/>
              </w:rPr>
              <w:t xml:space="preserve"> </w:t>
            </w:r>
            <w:r w:rsidRPr="00CB4D24">
              <w:rPr>
                <w:rFonts w:ascii="David" w:hAnsi="David" w:cs="David" w:hint="cs"/>
                <w:sz w:val="19"/>
                <w:rtl/>
              </w:rPr>
              <w:t>טענות</w:t>
            </w:r>
            <w:r w:rsidRPr="00CB4D24">
              <w:rPr>
                <w:rFonts w:ascii="David" w:hAnsi="David" w:cs="David"/>
                <w:sz w:val="19"/>
                <w:rtl/>
              </w:rPr>
              <w:t xml:space="preserve"> </w:t>
            </w:r>
            <w:r w:rsidRPr="00CB4D24">
              <w:rPr>
                <w:rFonts w:ascii="David" w:hAnsi="David" w:cs="David" w:hint="cs"/>
                <w:sz w:val="19"/>
                <w:rtl/>
              </w:rPr>
              <w:t>כלכליות</w:t>
            </w:r>
            <w:r w:rsidRPr="00CB4D24">
              <w:rPr>
                <w:rFonts w:ascii="David" w:hAnsi="David" w:cs="David"/>
                <w:sz w:val="19"/>
                <w:rtl/>
              </w:rPr>
              <w:t xml:space="preserve"> </w:t>
            </w:r>
            <w:r w:rsidRPr="00CB4D24">
              <w:rPr>
                <w:rFonts w:ascii="David" w:hAnsi="David" w:cs="David" w:hint="cs"/>
                <w:sz w:val="19"/>
                <w:rtl/>
              </w:rPr>
              <w:t>ללא</w:t>
            </w:r>
            <w:r w:rsidRPr="00CB4D24">
              <w:rPr>
                <w:rFonts w:ascii="David" w:hAnsi="David" w:cs="David"/>
                <w:sz w:val="19"/>
                <w:rtl/>
              </w:rPr>
              <w:t xml:space="preserve"> </w:t>
            </w:r>
            <w:r w:rsidRPr="00CB4D24">
              <w:rPr>
                <w:rFonts w:ascii="David" w:hAnsi="David" w:cs="David" w:hint="cs"/>
                <w:sz w:val="19"/>
                <w:rtl/>
              </w:rPr>
              <w:t>אסמכתאות</w:t>
            </w:r>
          </w:p>
        </w:tc>
      </w:tr>
      <w:tr w:rsidR="003B4DA5" w:rsidRPr="00CB4D24" w14:paraId="39B98CA5" w14:textId="77777777">
        <w:trPr>
          <w:jc w:val="right"/>
        </w:trPr>
        <w:tc>
          <w:tcPr>
            <w:tcW w:w="5102" w:type="dxa"/>
          </w:tcPr>
          <w:p w14:paraId="7541B74E"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קיימים</w:t>
            </w:r>
            <w:r w:rsidRPr="00CB4D24">
              <w:rPr>
                <w:rFonts w:ascii="David" w:hAnsi="David" w:cs="David"/>
                <w:sz w:val="19"/>
                <w:rtl/>
              </w:rPr>
              <w:t xml:space="preserve"> </w:t>
            </w:r>
            <w:r w:rsidRPr="00CB4D24">
              <w:rPr>
                <w:rFonts w:ascii="David" w:hAnsi="David" w:cs="David" w:hint="cs"/>
                <w:sz w:val="19"/>
                <w:rtl/>
              </w:rPr>
              <w:t>נכסים</w:t>
            </w:r>
            <w:r w:rsidRPr="00CB4D24">
              <w:rPr>
                <w:rFonts w:ascii="David" w:hAnsi="David" w:cs="David"/>
                <w:sz w:val="19"/>
                <w:rtl/>
              </w:rPr>
              <w:t xml:space="preserve"> </w:t>
            </w:r>
            <w:r w:rsidRPr="00CB4D24">
              <w:rPr>
                <w:rFonts w:ascii="David" w:hAnsi="David" w:cs="David" w:hint="cs"/>
                <w:sz w:val="19"/>
                <w:rtl/>
              </w:rPr>
              <w:t>לא</w:t>
            </w:r>
            <w:r w:rsidRPr="00CB4D24">
              <w:rPr>
                <w:rFonts w:ascii="David" w:hAnsi="David" w:cs="David"/>
                <w:sz w:val="19"/>
                <w:rtl/>
              </w:rPr>
              <w:t xml:space="preserve"> </w:t>
            </w:r>
            <w:r w:rsidRPr="00CB4D24">
              <w:rPr>
                <w:rFonts w:ascii="David" w:hAnsi="David" w:cs="David" w:hint="cs"/>
                <w:sz w:val="19"/>
                <w:rtl/>
              </w:rPr>
              <w:t>מדווחים</w:t>
            </w:r>
          </w:p>
        </w:tc>
        <w:tc>
          <w:tcPr>
            <w:tcW w:w="5102" w:type="dxa"/>
          </w:tcPr>
          <w:p w14:paraId="75222385"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אחר</w:t>
            </w:r>
            <w:r w:rsidRPr="00CB4D24">
              <w:rPr>
                <w:rFonts w:ascii="David" w:hAnsi="David" w:cs="David"/>
                <w:sz w:val="19"/>
                <w:rtl/>
              </w:rPr>
              <w:t>: ___________________</w:t>
            </w:r>
          </w:p>
        </w:tc>
      </w:tr>
      <w:tr w:rsidR="003B4DA5" w:rsidRPr="00CB4D24" w14:paraId="500AC5C5" w14:textId="77777777">
        <w:trPr>
          <w:jc w:val="right"/>
        </w:trPr>
        <w:tc>
          <w:tcPr>
            <w:tcW w:w="5102" w:type="dxa"/>
          </w:tcPr>
          <w:p w14:paraId="1E555C00"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קיימת</w:t>
            </w:r>
            <w:r w:rsidRPr="00CB4D24">
              <w:rPr>
                <w:rFonts w:ascii="David" w:hAnsi="David" w:cs="David"/>
                <w:sz w:val="19"/>
                <w:rtl/>
              </w:rPr>
              <w:t xml:space="preserve"> </w:t>
            </w:r>
            <w:r w:rsidRPr="00CB4D24">
              <w:rPr>
                <w:rFonts w:ascii="David" w:hAnsi="David" w:cs="David" w:hint="cs"/>
                <w:sz w:val="19"/>
                <w:rtl/>
              </w:rPr>
              <w:t>חברה</w:t>
            </w:r>
            <w:r w:rsidRPr="00CB4D24">
              <w:rPr>
                <w:rFonts w:ascii="David" w:hAnsi="David" w:cs="David"/>
                <w:sz w:val="19"/>
                <w:rtl/>
              </w:rPr>
              <w:t xml:space="preserve"> </w:t>
            </w:r>
            <w:r w:rsidRPr="00CB4D24">
              <w:rPr>
                <w:rFonts w:ascii="David" w:hAnsi="David" w:cs="David" w:hint="cs"/>
                <w:sz w:val="19"/>
                <w:rtl/>
              </w:rPr>
              <w:t>בבעלות</w:t>
            </w:r>
            <w:r w:rsidRPr="00CB4D24">
              <w:rPr>
                <w:rFonts w:ascii="David" w:hAnsi="David" w:cs="David"/>
                <w:sz w:val="19"/>
                <w:rtl/>
              </w:rPr>
              <w:t xml:space="preserve"> </w:t>
            </w:r>
            <w:r w:rsidRPr="00CB4D24">
              <w:rPr>
                <w:rFonts w:ascii="David" w:hAnsi="David" w:cs="David" w:hint="cs"/>
                <w:sz w:val="19"/>
                <w:rtl/>
              </w:rPr>
              <w:t>אחד</w:t>
            </w:r>
            <w:r w:rsidRPr="00CB4D24">
              <w:rPr>
                <w:rFonts w:ascii="David" w:hAnsi="David" w:cs="David"/>
                <w:sz w:val="19"/>
                <w:rtl/>
              </w:rPr>
              <w:t xml:space="preserve"> </w:t>
            </w:r>
            <w:r w:rsidRPr="00CB4D24">
              <w:rPr>
                <w:rFonts w:ascii="David" w:hAnsi="David" w:cs="David" w:hint="cs"/>
                <w:sz w:val="19"/>
                <w:rtl/>
              </w:rPr>
              <w:t>ההורים</w:t>
            </w:r>
          </w:p>
        </w:tc>
        <w:tc>
          <w:tcPr>
            <w:tcW w:w="5102" w:type="dxa"/>
          </w:tcPr>
          <w:p w14:paraId="4BB73F78" w14:textId="77777777" w:rsidR="003B4DA5" w:rsidRPr="00CB4D24" w:rsidRDefault="003B4DA5" w:rsidP="00CB4D24">
            <w:pPr>
              <w:bidi/>
              <w:spacing w:line="276" w:lineRule="auto"/>
              <w:rPr>
                <w:rFonts w:ascii="David" w:hAnsi="David" w:cs="David"/>
              </w:rPr>
            </w:pPr>
          </w:p>
        </w:tc>
      </w:tr>
    </w:tbl>
    <w:p w14:paraId="4851F4FA" w14:textId="77777777" w:rsidR="003B4DA5" w:rsidRPr="00CB4D24" w:rsidRDefault="003B4DA5" w:rsidP="00CB4D24">
      <w:pPr>
        <w:bidi/>
        <w:rPr>
          <w:rFonts w:ascii="David" w:hAnsi="David" w:cs="David"/>
        </w:rPr>
      </w:pPr>
    </w:p>
    <w:p w14:paraId="0B2FEF91" w14:textId="77777777" w:rsidR="003B4DA5" w:rsidRPr="00CB4D24" w:rsidRDefault="00000000" w:rsidP="00CB4D24">
      <w:pPr>
        <w:bidi/>
        <w:spacing w:after="40"/>
        <w:rPr>
          <w:rFonts w:ascii="David" w:hAnsi="David" w:cs="David"/>
        </w:rPr>
      </w:pPr>
      <w:r w:rsidRPr="00CB4D24">
        <w:rPr>
          <w:rFonts w:ascii="David" w:hAnsi="David" w:cs="David"/>
          <w:b/>
          <w:sz w:val="21"/>
          <w:rtl/>
        </w:rPr>
        <w:t xml:space="preserve">משמעות אסטרטגית: </w:t>
      </w:r>
      <w:r w:rsidRPr="00CB4D24">
        <w:rPr>
          <w:rFonts w:ascii="David" w:hAnsi="David" w:cs="David"/>
          <w:sz w:val="21"/>
          <w:rtl/>
        </w:rPr>
        <w:t>_____________________________________________</w:t>
      </w:r>
    </w:p>
    <w:p w14:paraId="490651DC" w14:textId="77777777" w:rsidR="003B4DA5" w:rsidRPr="00CB4D24" w:rsidRDefault="00000000" w:rsidP="00CB4D24">
      <w:pPr>
        <w:pStyle w:val="1"/>
        <w:bidi/>
        <w:spacing w:before="200" w:after="80"/>
        <w:rPr>
          <w:rFonts w:ascii="David" w:hAnsi="David" w:cs="David"/>
        </w:rPr>
      </w:pPr>
      <w:r w:rsidRPr="00CB4D24">
        <w:rPr>
          <w:rFonts w:ascii="David" w:eastAsia="Arial" w:hAnsi="David" w:cs="David"/>
          <w:color w:val="1F4E79"/>
          <w:sz w:val="30"/>
          <w:rtl/>
        </w:rPr>
        <w:t>19. בקשות מומלצות להשלמת נתונים</w:t>
      </w:r>
    </w:p>
    <w:tbl>
      <w:tblPr>
        <w:tblStyle w:val="aff2"/>
        <w:bidiVisual/>
        <w:tblW w:w="0" w:type="auto"/>
        <w:jc w:val="right"/>
        <w:tblLook w:val="04A0" w:firstRow="1" w:lastRow="0" w:firstColumn="1" w:lastColumn="0" w:noHBand="0" w:noVBand="1"/>
      </w:tblPr>
      <w:tblGrid>
        <w:gridCol w:w="5102"/>
        <w:gridCol w:w="5102"/>
      </w:tblGrid>
      <w:tr w:rsidR="003B4DA5" w:rsidRPr="00CB4D24" w14:paraId="0CD1D695" w14:textId="77777777">
        <w:trPr>
          <w:jc w:val="right"/>
        </w:trPr>
        <w:tc>
          <w:tcPr>
            <w:tcW w:w="5102" w:type="dxa"/>
          </w:tcPr>
          <w:p w14:paraId="127F4A01"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דרישה</w:t>
            </w:r>
            <w:r w:rsidRPr="00CB4D24">
              <w:rPr>
                <w:rFonts w:ascii="David" w:hAnsi="David" w:cs="David"/>
                <w:sz w:val="19"/>
                <w:rtl/>
              </w:rPr>
              <w:t xml:space="preserve"> </w:t>
            </w:r>
            <w:r w:rsidRPr="00CB4D24">
              <w:rPr>
                <w:rFonts w:ascii="David" w:hAnsi="David" w:cs="David" w:hint="cs"/>
                <w:sz w:val="19"/>
                <w:rtl/>
              </w:rPr>
              <w:t>להשלמת</w:t>
            </w:r>
            <w:r w:rsidRPr="00CB4D24">
              <w:rPr>
                <w:rFonts w:ascii="David" w:hAnsi="David" w:cs="David"/>
                <w:sz w:val="19"/>
                <w:rtl/>
              </w:rPr>
              <w:t xml:space="preserve"> </w:t>
            </w:r>
            <w:r w:rsidRPr="00CB4D24">
              <w:rPr>
                <w:rFonts w:ascii="David" w:hAnsi="David" w:cs="David" w:hint="cs"/>
                <w:sz w:val="19"/>
                <w:rtl/>
              </w:rPr>
              <w:t>תלושי</w:t>
            </w:r>
            <w:r w:rsidRPr="00CB4D24">
              <w:rPr>
                <w:rFonts w:ascii="David" w:hAnsi="David" w:cs="David"/>
                <w:sz w:val="19"/>
                <w:rtl/>
              </w:rPr>
              <w:t xml:space="preserve"> </w:t>
            </w:r>
            <w:r w:rsidRPr="00CB4D24">
              <w:rPr>
                <w:rFonts w:ascii="David" w:hAnsi="David" w:cs="David" w:hint="cs"/>
                <w:sz w:val="19"/>
                <w:rtl/>
              </w:rPr>
              <w:t>שכר</w:t>
            </w:r>
          </w:p>
        </w:tc>
        <w:tc>
          <w:tcPr>
            <w:tcW w:w="5102" w:type="dxa"/>
          </w:tcPr>
          <w:p w14:paraId="3846BD1D"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דרישה</w:t>
            </w:r>
            <w:r w:rsidRPr="00CB4D24">
              <w:rPr>
                <w:rFonts w:ascii="David" w:hAnsi="David" w:cs="David"/>
                <w:sz w:val="19"/>
                <w:rtl/>
              </w:rPr>
              <w:t xml:space="preserve"> </w:t>
            </w:r>
            <w:r w:rsidRPr="00CB4D24">
              <w:rPr>
                <w:rFonts w:ascii="David" w:hAnsi="David" w:cs="David" w:hint="cs"/>
                <w:sz w:val="19"/>
                <w:rtl/>
              </w:rPr>
              <w:t>לפירוט</w:t>
            </w:r>
            <w:r w:rsidRPr="00CB4D24">
              <w:rPr>
                <w:rFonts w:ascii="David" w:hAnsi="David" w:cs="David"/>
                <w:sz w:val="19"/>
                <w:rtl/>
              </w:rPr>
              <w:t xml:space="preserve"> </w:t>
            </w:r>
            <w:r w:rsidRPr="00CB4D24">
              <w:rPr>
                <w:rFonts w:ascii="David" w:hAnsi="David" w:cs="David" w:hint="cs"/>
                <w:sz w:val="19"/>
                <w:rtl/>
              </w:rPr>
              <w:t>קרנות</w:t>
            </w:r>
            <w:r w:rsidRPr="00CB4D24">
              <w:rPr>
                <w:rFonts w:ascii="David" w:hAnsi="David" w:cs="David"/>
                <w:sz w:val="19"/>
                <w:rtl/>
              </w:rPr>
              <w:t xml:space="preserve"> </w:t>
            </w:r>
            <w:r w:rsidRPr="00CB4D24">
              <w:rPr>
                <w:rFonts w:ascii="David" w:hAnsi="David" w:cs="David" w:hint="cs"/>
                <w:sz w:val="19"/>
                <w:rtl/>
              </w:rPr>
              <w:t>השתלמות</w:t>
            </w:r>
          </w:p>
        </w:tc>
      </w:tr>
      <w:tr w:rsidR="003B4DA5" w:rsidRPr="00CB4D24" w14:paraId="06B57780" w14:textId="77777777">
        <w:trPr>
          <w:jc w:val="right"/>
        </w:trPr>
        <w:tc>
          <w:tcPr>
            <w:tcW w:w="5102" w:type="dxa"/>
          </w:tcPr>
          <w:p w14:paraId="6921CBD2"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דרישה</w:t>
            </w:r>
            <w:r w:rsidRPr="00CB4D24">
              <w:rPr>
                <w:rFonts w:ascii="David" w:hAnsi="David" w:cs="David"/>
                <w:sz w:val="19"/>
                <w:rtl/>
              </w:rPr>
              <w:t xml:space="preserve"> </w:t>
            </w:r>
            <w:r w:rsidRPr="00CB4D24">
              <w:rPr>
                <w:rFonts w:ascii="David" w:hAnsi="David" w:cs="David" w:hint="cs"/>
                <w:sz w:val="19"/>
                <w:rtl/>
              </w:rPr>
              <w:t>לדפי</w:t>
            </w:r>
            <w:r w:rsidRPr="00CB4D24">
              <w:rPr>
                <w:rFonts w:ascii="David" w:hAnsi="David" w:cs="David"/>
                <w:sz w:val="19"/>
                <w:rtl/>
              </w:rPr>
              <w:t xml:space="preserve"> </w:t>
            </w:r>
            <w:r w:rsidRPr="00CB4D24">
              <w:rPr>
                <w:rFonts w:ascii="David" w:hAnsi="David" w:cs="David" w:hint="cs"/>
                <w:sz w:val="19"/>
                <w:rtl/>
              </w:rPr>
              <w:t>בנק</w:t>
            </w:r>
          </w:p>
        </w:tc>
        <w:tc>
          <w:tcPr>
            <w:tcW w:w="5102" w:type="dxa"/>
          </w:tcPr>
          <w:p w14:paraId="5095323F"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דרישה</w:t>
            </w:r>
            <w:r w:rsidRPr="00CB4D24">
              <w:rPr>
                <w:rFonts w:ascii="David" w:hAnsi="David" w:cs="David"/>
                <w:sz w:val="19"/>
                <w:rtl/>
              </w:rPr>
              <w:t xml:space="preserve"> </w:t>
            </w:r>
            <w:r w:rsidRPr="00CB4D24">
              <w:rPr>
                <w:rFonts w:ascii="David" w:hAnsi="David" w:cs="David" w:hint="cs"/>
                <w:sz w:val="19"/>
                <w:rtl/>
              </w:rPr>
              <w:t>לפירוט</w:t>
            </w:r>
            <w:r w:rsidRPr="00CB4D24">
              <w:rPr>
                <w:rFonts w:ascii="David" w:hAnsi="David" w:cs="David"/>
                <w:sz w:val="19"/>
                <w:rtl/>
              </w:rPr>
              <w:t xml:space="preserve"> </w:t>
            </w:r>
            <w:r w:rsidRPr="00CB4D24">
              <w:rPr>
                <w:rFonts w:ascii="David" w:hAnsi="David" w:cs="David" w:hint="cs"/>
                <w:sz w:val="19"/>
                <w:rtl/>
              </w:rPr>
              <w:t>תיקי</w:t>
            </w:r>
            <w:r w:rsidRPr="00CB4D24">
              <w:rPr>
                <w:rFonts w:ascii="David" w:hAnsi="David" w:cs="David"/>
                <w:sz w:val="19"/>
                <w:rtl/>
              </w:rPr>
              <w:t xml:space="preserve"> </w:t>
            </w:r>
            <w:r w:rsidRPr="00CB4D24">
              <w:rPr>
                <w:rFonts w:ascii="David" w:hAnsi="David" w:cs="David" w:hint="cs"/>
                <w:sz w:val="19"/>
                <w:rtl/>
              </w:rPr>
              <w:t>השקעות</w:t>
            </w:r>
          </w:p>
        </w:tc>
      </w:tr>
      <w:tr w:rsidR="003B4DA5" w:rsidRPr="00CB4D24" w14:paraId="223F6AE3" w14:textId="77777777">
        <w:trPr>
          <w:jc w:val="right"/>
        </w:trPr>
        <w:tc>
          <w:tcPr>
            <w:tcW w:w="5102" w:type="dxa"/>
          </w:tcPr>
          <w:p w14:paraId="7AB63074"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דרישה</w:t>
            </w:r>
            <w:r w:rsidRPr="00CB4D24">
              <w:rPr>
                <w:rFonts w:ascii="David" w:hAnsi="David" w:cs="David"/>
                <w:sz w:val="19"/>
                <w:rtl/>
              </w:rPr>
              <w:t xml:space="preserve"> </w:t>
            </w:r>
            <w:r w:rsidRPr="00CB4D24">
              <w:rPr>
                <w:rFonts w:ascii="David" w:hAnsi="David" w:cs="David" w:hint="cs"/>
                <w:sz w:val="19"/>
                <w:rtl/>
              </w:rPr>
              <w:t>לפירוט</w:t>
            </w:r>
            <w:r w:rsidRPr="00CB4D24">
              <w:rPr>
                <w:rFonts w:ascii="David" w:hAnsi="David" w:cs="David"/>
                <w:sz w:val="19"/>
                <w:rtl/>
              </w:rPr>
              <w:t xml:space="preserve"> </w:t>
            </w:r>
            <w:r w:rsidRPr="00CB4D24">
              <w:rPr>
                <w:rFonts w:ascii="David" w:hAnsi="David" w:cs="David" w:hint="cs"/>
                <w:sz w:val="19"/>
                <w:rtl/>
              </w:rPr>
              <w:t>כרטיסי</w:t>
            </w:r>
            <w:r w:rsidRPr="00CB4D24">
              <w:rPr>
                <w:rFonts w:ascii="David" w:hAnsi="David" w:cs="David"/>
                <w:sz w:val="19"/>
                <w:rtl/>
              </w:rPr>
              <w:t xml:space="preserve"> </w:t>
            </w:r>
            <w:r w:rsidRPr="00CB4D24">
              <w:rPr>
                <w:rFonts w:ascii="David" w:hAnsi="David" w:cs="David" w:hint="cs"/>
                <w:sz w:val="19"/>
                <w:rtl/>
              </w:rPr>
              <w:t>אשראי</w:t>
            </w:r>
          </w:p>
        </w:tc>
        <w:tc>
          <w:tcPr>
            <w:tcW w:w="5102" w:type="dxa"/>
          </w:tcPr>
          <w:p w14:paraId="3A6DD2DE"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בקשה</w:t>
            </w:r>
            <w:r w:rsidRPr="00CB4D24">
              <w:rPr>
                <w:rFonts w:ascii="David" w:hAnsi="David" w:cs="David"/>
                <w:sz w:val="19"/>
                <w:rtl/>
              </w:rPr>
              <w:t xml:space="preserve"> </w:t>
            </w:r>
            <w:r w:rsidRPr="00CB4D24">
              <w:rPr>
                <w:rFonts w:ascii="David" w:hAnsi="David" w:cs="David" w:hint="cs"/>
                <w:sz w:val="19"/>
                <w:rtl/>
              </w:rPr>
              <w:t>לגילוי</w:t>
            </w:r>
            <w:r w:rsidRPr="00CB4D24">
              <w:rPr>
                <w:rFonts w:ascii="David" w:hAnsi="David" w:cs="David"/>
                <w:sz w:val="19"/>
                <w:rtl/>
              </w:rPr>
              <w:t xml:space="preserve"> </w:t>
            </w:r>
            <w:r w:rsidRPr="00CB4D24">
              <w:rPr>
                <w:rFonts w:ascii="David" w:hAnsi="David" w:cs="David" w:hint="cs"/>
                <w:sz w:val="19"/>
                <w:rtl/>
              </w:rPr>
              <w:t>מסמכים</w:t>
            </w:r>
          </w:p>
        </w:tc>
      </w:tr>
      <w:tr w:rsidR="003B4DA5" w:rsidRPr="00CB4D24" w14:paraId="6F9CF49A" w14:textId="77777777">
        <w:trPr>
          <w:jc w:val="right"/>
        </w:trPr>
        <w:tc>
          <w:tcPr>
            <w:tcW w:w="5102" w:type="dxa"/>
          </w:tcPr>
          <w:p w14:paraId="75F450F1"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דרישה</w:t>
            </w:r>
            <w:r w:rsidRPr="00CB4D24">
              <w:rPr>
                <w:rFonts w:ascii="David" w:hAnsi="David" w:cs="David"/>
                <w:sz w:val="19"/>
                <w:rtl/>
              </w:rPr>
              <w:t xml:space="preserve"> </w:t>
            </w:r>
            <w:r w:rsidRPr="00CB4D24">
              <w:rPr>
                <w:rFonts w:ascii="David" w:hAnsi="David" w:cs="David" w:hint="cs"/>
                <w:sz w:val="19"/>
                <w:rtl/>
              </w:rPr>
              <w:t>לדוחות</w:t>
            </w:r>
            <w:r w:rsidRPr="00CB4D24">
              <w:rPr>
                <w:rFonts w:ascii="David" w:hAnsi="David" w:cs="David"/>
                <w:sz w:val="19"/>
                <w:rtl/>
              </w:rPr>
              <w:t xml:space="preserve"> </w:t>
            </w:r>
            <w:r w:rsidRPr="00CB4D24">
              <w:rPr>
                <w:rFonts w:ascii="David" w:hAnsi="David" w:cs="David" w:hint="cs"/>
                <w:sz w:val="19"/>
                <w:rtl/>
              </w:rPr>
              <w:t>עסקיים</w:t>
            </w:r>
          </w:p>
        </w:tc>
        <w:tc>
          <w:tcPr>
            <w:tcW w:w="5102" w:type="dxa"/>
          </w:tcPr>
          <w:p w14:paraId="38D21C85"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בקשה</w:t>
            </w:r>
            <w:r w:rsidRPr="00CB4D24">
              <w:rPr>
                <w:rFonts w:ascii="David" w:hAnsi="David" w:cs="David"/>
                <w:sz w:val="19"/>
                <w:rtl/>
              </w:rPr>
              <w:t xml:space="preserve"> </w:t>
            </w:r>
            <w:r w:rsidRPr="00CB4D24">
              <w:rPr>
                <w:rFonts w:ascii="David" w:hAnsi="David" w:cs="David" w:hint="cs"/>
                <w:sz w:val="19"/>
                <w:rtl/>
              </w:rPr>
              <w:t>לצו</w:t>
            </w:r>
            <w:r w:rsidRPr="00CB4D24">
              <w:rPr>
                <w:rFonts w:ascii="David" w:hAnsi="David" w:cs="David"/>
                <w:sz w:val="19"/>
                <w:rtl/>
              </w:rPr>
              <w:t xml:space="preserve"> </w:t>
            </w:r>
            <w:r w:rsidRPr="00CB4D24">
              <w:rPr>
                <w:rFonts w:ascii="David" w:hAnsi="David" w:cs="David" w:hint="cs"/>
                <w:sz w:val="19"/>
                <w:rtl/>
              </w:rPr>
              <w:t>למעסיק</w:t>
            </w:r>
          </w:p>
        </w:tc>
      </w:tr>
      <w:tr w:rsidR="003B4DA5" w:rsidRPr="00CB4D24" w14:paraId="53BF21AC" w14:textId="77777777">
        <w:trPr>
          <w:jc w:val="right"/>
        </w:trPr>
        <w:tc>
          <w:tcPr>
            <w:tcW w:w="5102" w:type="dxa"/>
          </w:tcPr>
          <w:p w14:paraId="7360B36D"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דרישה</w:t>
            </w:r>
            <w:r w:rsidRPr="00CB4D24">
              <w:rPr>
                <w:rFonts w:ascii="David" w:hAnsi="David" w:cs="David"/>
                <w:sz w:val="19"/>
                <w:rtl/>
              </w:rPr>
              <w:t xml:space="preserve"> </w:t>
            </w:r>
            <w:r w:rsidRPr="00CB4D24">
              <w:rPr>
                <w:rFonts w:ascii="David" w:hAnsi="David" w:cs="David" w:hint="cs"/>
                <w:sz w:val="19"/>
                <w:rtl/>
              </w:rPr>
              <w:t>לשומות</w:t>
            </w:r>
            <w:r w:rsidRPr="00CB4D24">
              <w:rPr>
                <w:rFonts w:ascii="David" w:hAnsi="David" w:cs="David"/>
                <w:sz w:val="19"/>
                <w:rtl/>
              </w:rPr>
              <w:t xml:space="preserve"> </w:t>
            </w:r>
            <w:r w:rsidRPr="00CB4D24">
              <w:rPr>
                <w:rFonts w:ascii="David" w:hAnsi="David" w:cs="David" w:hint="cs"/>
                <w:sz w:val="19"/>
                <w:rtl/>
              </w:rPr>
              <w:t>מס</w:t>
            </w:r>
          </w:p>
        </w:tc>
        <w:tc>
          <w:tcPr>
            <w:tcW w:w="5102" w:type="dxa"/>
          </w:tcPr>
          <w:p w14:paraId="5FD0439F"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בקשה</w:t>
            </w:r>
            <w:r w:rsidRPr="00CB4D24">
              <w:rPr>
                <w:rFonts w:ascii="David" w:hAnsi="David" w:cs="David"/>
                <w:sz w:val="19"/>
                <w:rtl/>
              </w:rPr>
              <w:t xml:space="preserve"> </w:t>
            </w:r>
            <w:r w:rsidRPr="00CB4D24">
              <w:rPr>
                <w:rFonts w:ascii="David" w:hAnsi="David" w:cs="David" w:hint="cs"/>
                <w:sz w:val="19"/>
                <w:rtl/>
              </w:rPr>
              <w:t>לצו</w:t>
            </w:r>
            <w:r w:rsidRPr="00CB4D24">
              <w:rPr>
                <w:rFonts w:ascii="David" w:hAnsi="David" w:cs="David"/>
                <w:sz w:val="19"/>
                <w:rtl/>
              </w:rPr>
              <w:t xml:space="preserve"> </w:t>
            </w:r>
            <w:r w:rsidRPr="00CB4D24">
              <w:rPr>
                <w:rFonts w:ascii="David" w:hAnsi="David" w:cs="David" w:hint="cs"/>
                <w:sz w:val="19"/>
                <w:rtl/>
              </w:rPr>
              <w:t>לבנק</w:t>
            </w:r>
          </w:p>
        </w:tc>
      </w:tr>
      <w:tr w:rsidR="003B4DA5" w:rsidRPr="00CB4D24" w14:paraId="37183148" w14:textId="77777777">
        <w:trPr>
          <w:jc w:val="right"/>
        </w:trPr>
        <w:tc>
          <w:tcPr>
            <w:tcW w:w="5102" w:type="dxa"/>
          </w:tcPr>
          <w:p w14:paraId="667BA770"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דרישה</w:t>
            </w:r>
            <w:r w:rsidRPr="00CB4D24">
              <w:rPr>
                <w:rFonts w:ascii="David" w:hAnsi="David" w:cs="David"/>
                <w:sz w:val="19"/>
                <w:rtl/>
              </w:rPr>
              <w:t xml:space="preserve"> </w:t>
            </w:r>
            <w:r w:rsidRPr="00CB4D24">
              <w:rPr>
                <w:rFonts w:ascii="David" w:hAnsi="David" w:cs="David" w:hint="cs"/>
                <w:sz w:val="19"/>
                <w:rtl/>
              </w:rPr>
              <w:t>לדוחות</w:t>
            </w:r>
            <w:r w:rsidRPr="00CB4D24">
              <w:rPr>
                <w:rFonts w:ascii="David" w:hAnsi="David" w:cs="David"/>
                <w:sz w:val="19"/>
                <w:rtl/>
              </w:rPr>
              <w:t xml:space="preserve"> </w:t>
            </w:r>
            <w:r w:rsidRPr="00CB4D24">
              <w:rPr>
                <w:rFonts w:ascii="David" w:hAnsi="David" w:cs="David" w:hint="cs"/>
                <w:sz w:val="19"/>
                <w:rtl/>
              </w:rPr>
              <w:t>מע</w:t>
            </w:r>
            <w:r w:rsidRPr="00CB4D24">
              <w:rPr>
                <w:rFonts w:ascii="David" w:hAnsi="David" w:cs="David"/>
                <w:sz w:val="19"/>
                <w:rtl/>
              </w:rPr>
              <w:t>"</w:t>
            </w:r>
            <w:r w:rsidRPr="00CB4D24">
              <w:rPr>
                <w:rFonts w:ascii="David" w:hAnsi="David" w:cs="David" w:hint="cs"/>
                <w:sz w:val="19"/>
                <w:rtl/>
              </w:rPr>
              <w:t>מ</w:t>
            </w:r>
          </w:p>
        </w:tc>
        <w:tc>
          <w:tcPr>
            <w:tcW w:w="5102" w:type="dxa"/>
          </w:tcPr>
          <w:p w14:paraId="30D3595E"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בקשה</w:t>
            </w:r>
            <w:r w:rsidRPr="00CB4D24">
              <w:rPr>
                <w:rFonts w:ascii="David" w:hAnsi="David" w:cs="David"/>
                <w:sz w:val="19"/>
                <w:rtl/>
              </w:rPr>
              <w:t xml:space="preserve"> </w:t>
            </w:r>
            <w:r w:rsidRPr="00CB4D24">
              <w:rPr>
                <w:rFonts w:ascii="David" w:hAnsi="David" w:cs="David" w:hint="cs"/>
                <w:sz w:val="19"/>
                <w:rtl/>
              </w:rPr>
              <w:t>לצו</w:t>
            </w:r>
            <w:r w:rsidRPr="00CB4D24">
              <w:rPr>
                <w:rFonts w:ascii="David" w:hAnsi="David" w:cs="David"/>
                <w:sz w:val="19"/>
                <w:rtl/>
              </w:rPr>
              <w:t xml:space="preserve"> </w:t>
            </w:r>
            <w:r w:rsidRPr="00CB4D24">
              <w:rPr>
                <w:rFonts w:ascii="David" w:hAnsi="David" w:cs="David" w:hint="cs"/>
                <w:sz w:val="19"/>
                <w:rtl/>
              </w:rPr>
              <w:t>לחברת</w:t>
            </w:r>
            <w:r w:rsidRPr="00CB4D24">
              <w:rPr>
                <w:rFonts w:ascii="David" w:hAnsi="David" w:cs="David"/>
                <w:sz w:val="19"/>
                <w:rtl/>
              </w:rPr>
              <w:t xml:space="preserve"> </w:t>
            </w:r>
            <w:r w:rsidRPr="00CB4D24">
              <w:rPr>
                <w:rFonts w:ascii="David" w:hAnsi="David" w:cs="David" w:hint="cs"/>
                <w:sz w:val="19"/>
                <w:rtl/>
              </w:rPr>
              <w:t>אשראי</w:t>
            </w:r>
          </w:p>
        </w:tc>
      </w:tr>
      <w:tr w:rsidR="003B4DA5" w:rsidRPr="00CB4D24" w14:paraId="34ACD737" w14:textId="77777777">
        <w:trPr>
          <w:jc w:val="right"/>
        </w:trPr>
        <w:tc>
          <w:tcPr>
            <w:tcW w:w="5102" w:type="dxa"/>
          </w:tcPr>
          <w:p w14:paraId="36277198"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דרישה</w:t>
            </w:r>
            <w:r w:rsidRPr="00CB4D24">
              <w:rPr>
                <w:rFonts w:ascii="David" w:hAnsi="David" w:cs="David"/>
                <w:sz w:val="19"/>
                <w:rtl/>
              </w:rPr>
              <w:t xml:space="preserve"> </w:t>
            </w:r>
            <w:r w:rsidRPr="00CB4D24">
              <w:rPr>
                <w:rFonts w:ascii="David" w:hAnsi="David" w:cs="David" w:hint="cs"/>
                <w:sz w:val="19"/>
                <w:rtl/>
              </w:rPr>
              <w:t>לפירוט</w:t>
            </w:r>
            <w:r w:rsidRPr="00CB4D24">
              <w:rPr>
                <w:rFonts w:ascii="David" w:hAnsi="David" w:cs="David"/>
                <w:sz w:val="19"/>
                <w:rtl/>
              </w:rPr>
              <w:t xml:space="preserve"> </w:t>
            </w:r>
            <w:r w:rsidRPr="00CB4D24">
              <w:rPr>
                <w:rFonts w:ascii="David" w:hAnsi="David" w:cs="David" w:hint="cs"/>
                <w:sz w:val="19"/>
                <w:rtl/>
              </w:rPr>
              <w:t>נכסים</w:t>
            </w:r>
          </w:p>
        </w:tc>
        <w:tc>
          <w:tcPr>
            <w:tcW w:w="5102" w:type="dxa"/>
          </w:tcPr>
          <w:p w14:paraId="223DB747"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בקשה</w:t>
            </w:r>
            <w:r w:rsidRPr="00CB4D24">
              <w:rPr>
                <w:rFonts w:ascii="David" w:hAnsi="David" w:cs="David"/>
                <w:sz w:val="19"/>
                <w:rtl/>
              </w:rPr>
              <w:t xml:space="preserve"> </w:t>
            </w:r>
            <w:r w:rsidRPr="00CB4D24">
              <w:rPr>
                <w:rFonts w:ascii="David" w:hAnsi="David" w:cs="David" w:hint="cs"/>
                <w:sz w:val="19"/>
                <w:rtl/>
              </w:rPr>
              <w:t>למינוי</w:t>
            </w:r>
            <w:r w:rsidRPr="00CB4D24">
              <w:rPr>
                <w:rFonts w:ascii="David" w:hAnsi="David" w:cs="David"/>
                <w:sz w:val="19"/>
                <w:rtl/>
              </w:rPr>
              <w:t xml:space="preserve"> </w:t>
            </w:r>
            <w:r w:rsidRPr="00CB4D24">
              <w:rPr>
                <w:rFonts w:ascii="David" w:hAnsi="David" w:cs="David" w:hint="cs"/>
                <w:sz w:val="19"/>
                <w:rtl/>
              </w:rPr>
              <w:t>מומחה</w:t>
            </w:r>
            <w:r w:rsidRPr="00CB4D24">
              <w:rPr>
                <w:rFonts w:ascii="David" w:hAnsi="David" w:cs="David"/>
                <w:sz w:val="19"/>
                <w:rtl/>
              </w:rPr>
              <w:t xml:space="preserve"> </w:t>
            </w:r>
            <w:r w:rsidRPr="00CB4D24">
              <w:rPr>
                <w:rFonts w:ascii="David" w:hAnsi="David" w:cs="David" w:hint="cs"/>
                <w:sz w:val="19"/>
                <w:rtl/>
              </w:rPr>
              <w:t>כלכלי</w:t>
            </w:r>
          </w:p>
        </w:tc>
      </w:tr>
      <w:tr w:rsidR="003B4DA5" w:rsidRPr="00CB4D24" w14:paraId="465EEC55" w14:textId="77777777">
        <w:trPr>
          <w:jc w:val="right"/>
        </w:trPr>
        <w:tc>
          <w:tcPr>
            <w:tcW w:w="5102" w:type="dxa"/>
          </w:tcPr>
          <w:p w14:paraId="65C92A33"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דרישה</w:t>
            </w:r>
            <w:r w:rsidRPr="00CB4D24">
              <w:rPr>
                <w:rFonts w:ascii="David" w:hAnsi="David" w:cs="David"/>
                <w:sz w:val="19"/>
                <w:rtl/>
              </w:rPr>
              <w:t xml:space="preserve"> </w:t>
            </w:r>
            <w:r w:rsidRPr="00CB4D24">
              <w:rPr>
                <w:rFonts w:ascii="David" w:hAnsi="David" w:cs="David" w:hint="cs"/>
                <w:sz w:val="19"/>
                <w:rtl/>
              </w:rPr>
              <w:t>לפירוט</w:t>
            </w:r>
            <w:r w:rsidRPr="00CB4D24">
              <w:rPr>
                <w:rFonts w:ascii="David" w:hAnsi="David" w:cs="David"/>
                <w:sz w:val="19"/>
                <w:rtl/>
              </w:rPr>
              <w:t xml:space="preserve"> </w:t>
            </w:r>
            <w:r w:rsidRPr="00CB4D24">
              <w:rPr>
                <w:rFonts w:ascii="David" w:hAnsi="David" w:cs="David" w:hint="cs"/>
                <w:sz w:val="19"/>
                <w:rtl/>
              </w:rPr>
              <w:t>זכויות</w:t>
            </w:r>
            <w:r w:rsidRPr="00CB4D24">
              <w:rPr>
                <w:rFonts w:ascii="David" w:hAnsi="David" w:cs="David"/>
                <w:sz w:val="19"/>
                <w:rtl/>
              </w:rPr>
              <w:t xml:space="preserve"> </w:t>
            </w:r>
            <w:r w:rsidRPr="00CB4D24">
              <w:rPr>
                <w:rFonts w:ascii="David" w:hAnsi="David" w:cs="David" w:hint="cs"/>
                <w:sz w:val="19"/>
                <w:rtl/>
              </w:rPr>
              <w:t>סוציאליות</w:t>
            </w:r>
          </w:p>
        </w:tc>
        <w:tc>
          <w:tcPr>
            <w:tcW w:w="5102" w:type="dxa"/>
          </w:tcPr>
          <w:p w14:paraId="7164E2D5" w14:textId="77777777" w:rsidR="003B4DA5" w:rsidRPr="00CB4D24" w:rsidRDefault="00000000" w:rsidP="00CB4D24">
            <w:pPr>
              <w:bidi/>
              <w:spacing w:line="276" w:lineRule="auto"/>
              <w:rPr>
                <w:rFonts w:ascii="David" w:hAnsi="David" w:cs="David"/>
              </w:rPr>
            </w:pPr>
            <w:r w:rsidRPr="00CB4D24">
              <w:rPr>
                <w:rFonts w:ascii="Segoe UI Symbol" w:hAnsi="Segoe UI Symbol" w:cs="Segoe UI Symbol" w:hint="cs"/>
                <w:sz w:val="19"/>
                <w:rtl/>
              </w:rPr>
              <w:t>☐</w:t>
            </w:r>
            <w:r w:rsidRPr="00CB4D24">
              <w:rPr>
                <w:rFonts w:ascii="David" w:hAnsi="David" w:cs="David"/>
                <w:sz w:val="19"/>
                <w:rtl/>
              </w:rPr>
              <w:t xml:space="preserve"> </w:t>
            </w:r>
            <w:r w:rsidRPr="00CB4D24">
              <w:rPr>
                <w:rFonts w:ascii="David" w:hAnsi="David" w:cs="David" w:hint="cs"/>
                <w:sz w:val="19"/>
                <w:rtl/>
              </w:rPr>
              <w:t>אחר</w:t>
            </w:r>
            <w:r w:rsidRPr="00CB4D24">
              <w:rPr>
                <w:rFonts w:ascii="David" w:hAnsi="David" w:cs="David"/>
                <w:sz w:val="19"/>
                <w:rtl/>
              </w:rPr>
              <w:t>: ___________________</w:t>
            </w:r>
          </w:p>
        </w:tc>
      </w:tr>
    </w:tbl>
    <w:p w14:paraId="429D4289" w14:textId="77777777" w:rsidR="003B4DA5" w:rsidRPr="00CB4D24" w:rsidRDefault="003B4DA5" w:rsidP="00CB4D24">
      <w:pPr>
        <w:bidi/>
        <w:rPr>
          <w:rFonts w:ascii="David" w:hAnsi="David" w:cs="David"/>
        </w:rPr>
      </w:pPr>
    </w:p>
    <w:p w14:paraId="260E4A74" w14:textId="77777777" w:rsidR="003B4DA5" w:rsidRPr="00CB4D24" w:rsidRDefault="00000000" w:rsidP="00CB4D24">
      <w:pPr>
        <w:pStyle w:val="1"/>
        <w:bidi/>
        <w:spacing w:before="200" w:after="80"/>
        <w:rPr>
          <w:rFonts w:ascii="David" w:hAnsi="David" w:cs="David"/>
        </w:rPr>
      </w:pPr>
      <w:r w:rsidRPr="00CB4D24">
        <w:rPr>
          <w:rFonts w:ascii="David" w:eastAsia="Arial" w:hAnsi="David" w:cs="David"/>
          <w:color w:val="1F4E79"/>
          <w:sz w:val="30"/>
          <w:rtl/>
        </w:rPr>
        <w:t>20. מסקנה ראשונית לכתב טענות</w:t>
      </w:r>
    </w:p>
    <w:p w14:paraId="0D4AFEF6" w14:textId="77777777" w:rsidR="003B4DA5" w:rsidRPr="00CB4D24" w:rsidRDefault="00000000" w:rsidP="00CB4D24">
      <w:pPr>
        <w:bidi/>
        <w:spacing w:after="40"/>
        <w:rPr>
          <w:rFonts w:ascii="David" w:hAnsi="David" w:cs="David"/>
        </w:rPr>
      </w:pPr>
      <w:r w:rsidRPr="00CB4D24">
        <w:rPr>
          <w:rFonts w:ascii="David" w:hAnsi="David" w:cs="David"/>
          <w:b/>
          <w:sz w:val="21"/>
          <w:rtl/>
        </w:rPr>
        <w:t xml:space="preserve">ההכנסה הפנויה של הלקוח/ה לצורך הטיעון: </w:t>
      </w:r>
      <w:r w:rsidRPr="00CB4D24">
        <w:rPr>
          <w:rFonts w:ascii="David" w:hAnsi="David" w:cs="David"/>
          <w:sz w:val="21"/>
          <w:rtl/>
        </w:rPr>
        <w:t>_____________________________________________</w:t>
      </w:r>
    </w:p>
    <w:p w14:paraId="1123ED66" w14:textId="77777777" w:rsidR="003B4DA5" w:rsidRPr="00CB4D24" w:rsidRDefault="00000000" w:rsidP="00CB4D24">
      <w:pPr>
        <w:bidi/>
        <w:spacing w:after="40"/>
        <w:rPr>
          <w:rFonts w:ascii="David" w:hAnsi="David" w:cs="David"/>
        </w:rPr>
      </w:pPr>
      <w:r w:rsidRPr="00CB4D24">
        <w:rPr>
          <w:rFonts w:ascii="David" w:hAnsi="David" w:cs="David"/>
          <w:b/>
          <w:sz w:val="21"/>
          <w:rtl/>
        </w:rPr>
        <w:t xml:space="preserve">ההכנסה הפנויה של הצד שכנגד לצורך הטיעון: </w:t>
      </w:r>
      <w:r w:rsidRPr="00CB4D24">
        <w:rPr>
          <w:rFonts w:ascii="David" w:hAnsi="David" w:cs="David"/>
          <w:sz w:val="21"/>
          <w:rtl/>
        </w:rPr>
        <w:t>_____________________________________________</w:t>
      </w:r>
    </w:p>
    <w:p w14:paraId="2A572737" w14:textId="77777777" w:rsidR="003B4DA5" w:rsidRPr="00CB4D24" w:rsidRDefault="00000000" w:rsidP="00CB4D24">
      <w:pPr>
        <w:bidi/>
        <w:spacing w:after="40"/>
        <w:rPr>
          <w:rFonts w:ascii="David" w:hAnsi="David" w:cs="David"/>
        </w:rPr>
      </w:pPr>
      <w:r w:rsidRPr="00CB4D24">
        <w:rPr>
          <w:rFonts w:ascii="David" w:hAnsi="David" w:cs="David"/>
          <w:b/>
          <w:sz w:val="21"/>
          <w:rtl/>
        </w:rPr>
        <w:t xml:space="preserve">יחס הכנסות מוצע: </w:t>
      </w:r>
      <w:r w:rsidRPr="00CB4D24">
        <w:rPr>
          <w:rFonts w:ascii="David" w:hAnsi="David" w:cs="David"/>
          <w:sz w:val="21"/>
          <w:rtl/>
        </w:rPr>
        <w:t>_____________________________________________</w:t>
      </w:r>
    </w:p>
    <w:p w14:paraId="6C88358E" w14:textId="77777777" w:rsidR="003B4DA5" w:rsidRPr="00CB4D24" w:rsidRDefault="00000000" w:rsidP="00CB4D24">
      <w:pPr>
        <w:bidi/>
        <w:spacing w:after="120"/>
        <w:rPr>
          <w:rFonts w:ascii="David" w:hAnsi="David" w:cs="David"/>
        </w:rPr>
      </w:pPr>
      <w:r w:rsidRPr="00CB4D24">
        <w:rPr>
          <w:rFonts w:ascii="David" w:hAnsi="David" w:cs="David"/>
          <w:sz w:val="21"/>
          <w:rtl/>
        </w:rPr>
        <w:t xml:space="preserve">האם יש לטעון להכנסה רעיונית: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כן</w:t>
      </w:r>
      <w:r w:rsidRPr="00CB4D24">
        <w:rPr>
          <w:rFonts w:ascii="David" w:hAnsi="David" w:cs="David"/>
          <w:sz w:val="21"/>
          <w:rtl/>
        </w:rPr>
        <w:t xml:space="preserve">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לא</w:t>
      </w:r>
    </w:p>
    <w:p w14:paraId="407B7ADA" w14:textId="77777777" w:rsidR="003B4DA5" w:rsidRPr="00CB4D24" w:rsidRDefault="00000000" w:rsidP="00CB4D24">
      <w:pPr>
        <w:bidi/>
        <w:spacing w:after="40"/>
        <w:rPr>
          <w:rFonts w:ascii="David" w:hAnsi="David" w:cs="David"/>
        </w:rPr>
      </w:pPr>
      <w:r w:rsidRPr="00CB4D24">
        <w:rPr>
          <w:rFonts w:ascii="David" w:hAnsi="David" w:cs="David"/>
          <w:b/>
          <w:sz w:val="21"/>
          <w:rtl/>
        </w:rPr>
        <w:t xml:space="preserve">אם כן, נגד מי ומה הסכום המוצע: </w:t>
      </w:r>
      <w:r w:rsidRPr="00CB4D24">
        <w:rPr>
          <w:rFonts w:ascii="David" w:hAnsi="David" w:cs="David"/>
          <w:sz w:val="21"/>
          <w:rtl/>
        </w:rPr>
        <w:t>_____________________________________________</w:t>
      </w:r>
    </w:p>
    <w:p w14:paraId="5C24D72F" w14:textId="77777777" w:rsidR="003B4DA5" w:rsidRPr="00CB4D24" w:rsidRDefault="00000000" w:rsidP="00CB4D24">
      <w:pPr>
        <w:bidi/>
        <w:spacing w:after="120"/>
        <w:rPr>
          <w:rFonts w:ascii="David" w:hAnsi="David" w:cs="David"/>
        </w:rPr>
      </w:pPr>
      <w:r w:rsidRPr="00CB4D24">
        <w:rPr>
          <w:rFonts w:ascii="David" w:hAnsi="David" w:cs="David"/>
          <w:sz w:val="21"/>
          <w:rtl/>
        </w:rPr>
        <w:t xml:space="preserve">האם יש לטעון להסתרת הכנסות: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כן</w:t>
      </w:r>
      <w:r w:rsidRPr="00CB4D24">
        <w:rPr>
          <w:rFonts w:ascii="David" w:hAnsi="David" w:cs="David"/>
          <w:sz w:val="21"/>
          <w:rtl/>
        </w:rPr>
        <w:t xml:space="preserve">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לא</w:t>
      </w:r>
    </w:p>
    <w:p w14:paraId="0C6005B0" w14:textId="77777777" w:rsidR="003B4DA5" w:rsidRPr="00CB4D24" w:rsidRDefault="00000000" w:rsidP="00CB4D24">
      <w:pPr>
        <w:bidi/>
        <w:spacing w:after="40"/>
        <w:rPr>
          <w:rFonts w:ascii="David" w:hAnsi="David" w:cs="David"/>
        </w:rPr>
      </w:pPr>
      <w:r w:rsidRPr="00CB4D24">
        <w:rPr>
          <w:rFonts w:ascii="David" w:hAnsi="David" w:cs="David"/>
          <w:b/>
          <w:sz w:val="21"/>
          <w:rtl/>
        </w:rPr>
        <w:t xml:space="preserve">תשתית עובדתית לטענה: </w:t>
      </w:r>
      <w:r w:rsidRPr="00CB4D24">
        <w:rPr>
          <w:rFonts w:ascii="David" w:hAnsi="David" w:cs="David"/>
          <w:sz w:val="21"/>
          <w:rtl/>
        </w:rPr>
        <w:t>_____________________________________________</w:t>
      </w:r>
    </w:p>
    <w:p w14:paraId="5AC6DBB8" w14:textId="77777777" w:rsidR="003B4DA5" w:rsidRPr="00CB4D24" w:rsidRDefault="00000000" w:rsidP="00CB4D24">
      <w:pPr>
        <w:bidi/>
        <w:spacing w:after="120"/>
        <w:rPr>
          <w:rFonts w:ascii="David" w:hAnsi="David" w:cs="David"/>
        </w:rPr>
      </w:pPr>
      <w:r w:rsidRPr="00CB4D24">
        <w:rPr>
          <w:rFonts w:ascii="David" w:hAnsi="David" w:cs="David"/>
          <w:sz w:val="21"/>
          <w:rtl/>
        </w:rPr>
        <w:t xml:space="preserve">האם יש לטעון לכך שהכנסה מסוימת אינה רלוונטית או אינה קבועה: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כן</w:t>
      </w:r>
      <w:r w:rsidRPr="00CB4D24">
        <w:rPr>
          <w:rFonts w:ascii="David" w:hAnsi="David" w:cs="David"/>
          <w:sz w:val="21"/>
          <w:rtl/>
        </w:rPr>
        <w:t xml:space="preserve">   </w:t>
      </w:r>
      <w:r w:rsidRPr="00CB4D24">
        <w:rPr>
          <w:rFonts w:ascii="Segoe UI Symbol" w:hAnsi="Segoe UI Symbol" w:cs="Segoe UI Symbol" w:hint="cs"/>
          <w:sz w:val="21"/>
          <w:rtl/>
        </w:rPr>
        <w:t>☐</w:t>
      </w:r>
      <w:r w:rsidRPr="00CB4D24">
        <w:rPr>
          <w:rFonts w:ascii="David" w:hAnsi="David" w:cs="David"/>
          <w:sz w:val="21"/>
          <w:rtl/>
        </w:rPr>
        <w:t xml:space="preserve"> </w:t>
      </w:r>
      <w:r w:rsidRPr="00CB4D24">
        <w:rPr>
          <w:rFonts w:ascii="David" w:hAnsi="David" w:cs="David" w:hint="cs"/>
          <w:sz w:val="21"/>
          <w:rtl/>
        </w:rPr>
        <w:t>לא</w:t>
      </w:r>
    </w:p>
    <w:p w14:paraId="19E8172F" w14:textId="77777777" w:rsidR="003B4DA5" w:rsidRPr="00CB4D24" w:rsidRDefault="00000000" w:rsidP="00CB4D24">
      <w:pPr>
        <w:bidi/>
        <w:spacing w:after="40"/>
        <w:rPr>
          <w:rFonts w:ascii="David" w:hAnsi="David" w:cs="David"/>
        </w:rPr>
      </w:pPr>
      <w:r w:rsidRPr="00CB4D24">
        <w:rPr>
          <w:rFonts w:ascii="David" w:hAnsi="David" w:cs="David"/>
          <w:b/>
          <w:sz w:val="21"/>
          <w:rtl/>
        </w:rPr>
        <w:t xml:space="preserve">פירוט: </w:t>
      </w:r>
      <w:r w:rsidRPr="00CB4D24">
        <w:rPr>
          <w:rFonts w:ascii="David" w:hAnsi="David" w:cs="David"/>
          <w:sz w:val="21"/>
          <w:rtl/>
        </w:rPr>
        <w:t>_____________________________________________</w:t>
      </w:r>
    </w:p>
    <w:p w14:paraId="77CE2AC8" w14:textId="77777777" w:rsidR="003B4DA5" w:rsidRPr="00CB4D24" w:rsidRDefault="00000000" w:rsidP="00CB4D24">
      <w:pPr>
        <w:pStyle w:val="1"/>
        <w:bidi/>
        <w:spacing w:before="200" w:after="80"/>
        <w:rPr>
          <w:rFonts w:ascii="David" w:hAnsi="David" w:cs="David"/>
        </w:rPr>
      </w:pPr>
      <w:r w:rsidRPr="00CB4D24">
        <w:rPr>
          <w:rFonts w:ascii="David" w:eastAsia="Arial" w:hAnsi="David" w:cs="David"/>
          <w:color w:val="1F4E79"/>
          <w:sz w:val="30"/>
          <w:rtl/>
        </w:rPr>
        <w:t>21. נוסח קצר לשילוב בכתב טענות</w:t>
      </w:r>
    </w:p>
    <w:p w14:paraId="3B4C2A26" w14:textId="77777777" w:rsidR="003B4DA5" w:rsidRPr="00CB4D24" w:rsidRDefault="00000000" w:rsidP="00CB4D24">
      <w:pPr>
        <w:bidi/>
        <w:spacing w:after="120"/>
        <w:rPr>
          <w:rFonts w:ascii="David" w:hAnsi="David" w:cs="David"/>
        </w:rPr>
      </w:pPr>
      <w:r w:rsidRPr="00CB4D24">
        <w:rPr>
          <w:rFonts w:ascii="David" w:hAnsi="David" w:cs="David"/>
          <w:b/>
          <w:sz w:val="21"/>
          <w:rtl/>
        </w:rPr>
        <w:t>להלן נוסח בסיסי להתאמה לפי נסיבות התיק:</w:t>
      </w:r>
    </w:p>
    <w:p w14:paraId="73F9D86E" w14:textId="77777777" w:rsidR="003B4DA5" w:rsidRPr="00CB4D24" w:rsidRDefault="00000000" w:rsidP="00CB4D24">
      <w:pPr>
        <w:bidi/>
        <w:spacing w:after="120"/>
        <w:ind w:left="283" w:right="283"/>
        <w:rPr>
          <w:rFonts w:ascii="David" w:hAnsi="David" w:cs="David"/>
        </w:rPr>
      </w:pPr>
      <w:r w:rsidRPr="00CB4D24">
        <w:rPr>
          <w:rFonts w:ascii="David" w:hAnsi="David" w:cs="David"/>
          <w:sz w:val="21"/>
          <w:rtl/>
        </w:rPr>
        <w:t>בחינת יכולותיהם הכלכליות של הצדדים אינה יכולה להיעשות על בסיס נתון הנטו לתשלום בלבד, אלא מחייבת בחינה של מלוא מקורות ההכנסה, רכיבי השכר, ההטבות הכלכליות, הנכסים, הקצבאות הרלוונטיות וההוצאות ההכרחיות של כל אחד מההורים. בהתאם למסמכים המצורפים ולתחשיב שנערך, הכנסתו הפנויה של האב עומדת על סך של _______ ש"ח לחודש, והכנסתה הפנויה של האם עומדת על סך של _______ ש"ח לחודש. לפיכך, יחס ההכנסות הפנויות בין הצדדים עומד על _______% לאב ו-_______% לאם.</w:t>
      </w:r>
    </w:p>
    <w:p w14:paraId="52F0F1FD" w14:textId="77777777" w:rsidR="003B4DA5" w:rsidRPr="00CB4D24" w:rsidRDefault="00000000" w:rsidP="00CB4D24">
      <w:pPr>
        <w:pStyle w:val="1"/>
        <w:bidi/>
        <w:spacing w:before="200" w:after="80"/>
        <w:rPr>
          <w:rFonts w:ascii="David" w:hAnsi="David" w:cs="David"/>
        </w:rPr>
      </w:pPr>
      <w:r w:rsidRPr="00CB4D24">
        <w:rPr>
          <w:rFonts w:ascii="David" w:eastAsia="Arial" w:hAnsi="David" w:cs="David"/>
          <w:color w:val="1F4E79"/>
          <w:sz w:val="30"/>
          <w:rtl/>
        </w:rPr>
        <w:t>22. טבלת סיכום סופית</w:t>
      </w:r>
    </w:p>
    <w:tbl>
      <w:tblPr>
        <w:tblStyle w:val="aff2"/>
        <w:bidiVisual/>
        <w:tblW w:w="0" w:type="auto"/>
        <w:jc w:val="right"/>
        <w:tblLook w:val="04A0" w:firstRow="1" w:lastRow="0" w:firstColumn="1" w:lastColumn="0" w:noHBand="0" w:noVBand="1"/>
      </w:tblPr>
      <w:tblGrid>
        <w:gridCol w:w="3402"/>
        <w:gridCol w:w="3402"/>
        <w:gridCol w:w="3402"/>
      </w:tblGrid>
      <w:tr w:rsidR="003B4DA5" w:rsidRPr="00CB4D24" w14:paraId="19E8D129" w14:textId="77777777">
        <w:trPr>
          <w:tblHeader/>
          <w:jc w:val="right"/>
        </w:trPr>
        <w:tc>
          <w:tcPr>
            <w:tcW w:w="3402" w:type="dxa"/>
            <w:shd w:val="clear" w:color="auto" w:fill="1F4E79"/>
          </w:tcPr>
          <w:p w14:paraId="008064D6"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7"/>
                <w:rtl/>
              </w:rPr>
              <w:t>רכיב</w:t>
            </w:r>
          </w:p>
        </w:tc>
        <w:tc>
          <w:tcPr>
            <w:tcW w:w="3402" w:type="dxa"/>
            <w:shd w:val="clear" w:color="auto" w:fill="1F4E79"/>
          </w:tcPr>
          <w:p w14:paraId="58A904C3"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7"/>
                <w:rtl/>
              </w:rPr>
              <w:t>הורה א'</w:t>
            </w:r>
          </w:p>
        </w:tc>
        <w:tc>
          <w:tcPr>
            <w:tcW w:w="3402" w:type="dxa"/>
            <w:shd w:val="clear" w:color="auto" w:fill="1F4E79"/>
          </w:tcPr>
          <w:p w14:paraId="67288E52" w14:textId="77777777" w:rsidR="003B4DA5" w:rsidRPr="00CB4D24" w:rsidRDefault="00000000" w:rsidP="00CB4D24">
            <w:pPr>
              <w:bidi/>
              <w:spacing w:line="276" w:lineRule="auto"/>
              <w:rPr>
                <w:rFonts w:ascii="David" w:hAnsi="David" w:cs="David"/>
              </w:rPr>
            </w:pPr>
            <w:r w:rsidRPr="00CB4D24">
              <w:rPr>
                <w:rFonts w:ascii="David" w:hAnsi="David" w:cs="David"/>
                <w:b/>
                <w:color w:val="FFFFFF"/>
                <w:sz w:val="17"/>
                <w:rtl/>
              </w:rPr>
              <w:t>הורה ב'</w:t>
            </w:r>
          </w:p>
        </w:tc>
      </w:tr>
      <w:tr w:rsidR="003B4DA5" w:rsidRPr="00CB4D24" w14:paraId="27EBCC01" w14:textId="77777777">
        <w:trPr>
          <w:jc w:val="right"/>
        </w:trPr>
        <w:tc>
          <w:tcPr>
            <w:tcW w:w="3402" w:type="dxa"/>
          </w:tcPr>
          <w:p w14:paraId="13ACBE8E" w14:textId="77777777" w:rsidR="003B4DA5" w:rsidRPr="00CB4D24" w:rsidRDefault="00000000" w:rsidP="00CB4D24">
            <w:pPr>
              <w:bidi/>
              <w:spacing w:line="276" w:lineRule="auto"/>
              <w:rPr>
                <w:rFonts w:ascii="David" w:hAnsi="David" w:cs="David"/>
              </w:rPr>
            </w:pPr>
            <w:r w:rsidRPr="00CB4D24">
              <w:rPr>
                <w:rFonts w:ascii="David" w:hAnsi="David" w:cs="David"/>
                <w:sz w:val="17"/>
                <w:rtl/>
              </w:rPr>
              <w:t>הכנסה חודשית מתוקנת</w:t>
            </w:r>
          </w:p>
        </w:tc>
        <w:tc>
          <w:tcPr>
            <w:tcW w:w="3402" w:type="dxa"/>
          </w:tcPr>
          <w:p w14:paraId="65170AF3" w14:textId="77777777" w:rsidR="003B4DA5" w:rsidRPr="00CB4D24" w:rsidRDefault="003B4DA5" w:rsidP="00CB4D24">
            <w:pPr>
              <w:bidi/>
              <w:spacing w:line="276" w:lineRule="auto"/>
              <w:rPr>
                <w:rFonts w:ascii="David" w:hAnsi="David" w:cs="David"/>
              </w:rPr>
            </w:pPr>
          </w:p>
        </w:tc>
        <w:tc>
          <w:tcPr>
            <w:tcW w:w="3402" w:type="dxa"/>
          </w:tcPr>
          <w:p w14:paraId="400C036A" w14:textId="77777777" w:rsidR="003B4DA5" w:rsidRPr="00CB4D24" w:rsidRDefault="003B4DA5" w:rsidP="00CB4D24">
            <w:pPr>
              <w:bidi/>
              <w:spacing w:line="276" w:lineRule="auto"/>
              <w:rPr>
                <w:rFonts w:ascii="David" w:hAnsi="David" w:cs="David"/>
              </w:rPr>
            </w:pPr>
          </w:p>
        </w:tc>
      </w:tr>
      <w:tr w:rsidR="003B4DA5" w:rsidRPr="00CB4D24" w14:paraId="7FF23758" w14:textId="77777777">
        <w:trPr>
          <w:jc w:val="right"/>
        </w:trPr>
        <w:tc>
          <w:tcPr>
            <w:tcW w:w="3402" w:type="dxa"/>
          </w:tcPr>
          <w:p w14:paraId="1BFE1BAE" w14:textId="77777777" w:rsidR="003B4DA5" w:rsidRPr="00CB4D24" w:rsidRDefault="00000000" w:rsidP="00CB4D24">
            <w:pPr>
              <w:bidi/>
              <w:spacing w:line="276" w:lineRule="auto"/>
              <w:rPr>
                <w:rFonts w:ascii="David" w:hAnsi="David" w:cs="David"/>
              </w:rPr>
            </w:pPr>
            <w:r w:rsidRPr="00CB4D24">
              <w:rPr>
                <w:rFonts w:ascii="David" w:hAnsi="David" w:cs="David"/>
                <w:sz w:val="17"/>
                <w:rtl/>
              </w:rPr>
              <w:t>הכנסה מעסק</w:t>
            </w:r>
          </w:p>
        </w:tc>
        <w:tc>
          <w:tcPr>
            <w:tcW w:w="3402" w:type="dxa"/>
          </w:tcPr>
          <w:p w14:paraId="7E78A977" w14:textId="77777777" w:rsidR="003B4DA5" w:rsidRPr="00CB4D24" w:rsidRDefault="003B4DA5" w:rsidP="00CB4D24">
            <w:pPr>
              <w:bidi/>
              <w:spacing w:line="276" w:lineRule="auto"/>
              <w:rPr>
                <w:rFonts w:ascii="David" w:hAnsi="David" w:cs="David"/>
              </w:rPr>
            </w:pPr>
          </w:p>
        </w:tc>
        <w:tc>
          <w:tcPr>
            <w:tcW w:w="3402" w:type="dxa"/>
          </w:tcPr>
          <w:p w14:paraId="760A3077" w14:textId="77777777" w:rsidR="003B4DA5" w:rsidRPr="00CB4D24" w:rsidRDefault="003B4DA5" w:rsidP="00CB4D24">
            <w:pPr>
              <w:bidi/>
              <w:spacing w:line="276" w:lineRule="auto"/>
              <w:rPr>
                <w:rFonts w:ascii="David" w:hAnsi="David" w:cs="David"/>
              </w:rPr>
            </w:pPr>
          </w:p>
        </w:tc>
      </w:tr>
      <w:tr w:rsidR="003B4DA5" w:rsidRPr="00CB4D24" w14:paraId="6FE3380A" w14:textId="77777777">
        <w:trPr>
          <w:jc w:val="right"/>
        </w:trPr>
        <w:tc>
          <w:tcPr>
            <w:tcW w:w="3402" w:type="dxa"/>
          </w:tcPr>
          <w:p w14:paraId="0A421D63" w14:textId="77777777" w:rsidR="003B4DA5" w:rsidRPr="00CB4D24" w:rsidRDefault="00000000" w:rsidP="00CB4D24">
            <w:pPr>
              <w:bidi/>
              <w:spacing w:line="276" w:lineRule="auto"/>
              <w:rPr>
                <w:rFonts w:ascii="David" w:hAnsi="David" w:cs="David"/>
              </w:rPr>
            </w:pPr>
            <w:r w:rsidRPr="00CB4D24">
              <w:rPr>
                <w:rFonts w:ascii="David" w:hAnsi="David" w:cs="David"/>
                <w:sz w:val="17"/>
                <w:rtl/>
              </w:rPr>
              <w:t>הכנסה מנכסים</w:t>
            </w:r>
          </w:p>
        </w:tc>
        <w:tc>
          <w:tcPr>
            <w:tcW w:w="3402" w:type="dxa"/>
          </w:tcPr>
          <w:p w14:paraId="256E2087" w14:textId="77777777" w:rsidR="003B4DA5" w:rsidRPr="00CB4D24" w:rsidRDefault="003B4DA5" w:rsidP="00CB4D24">
            <w:pPr>
              <w:bidi/>
              <w:spacing w:line="276" w:lineRule="auto"/>
              <w:rPr>
                <w:rFonts w:ascii="David" w:hAnsi="David" w:cs="David"/>
              </w:rPr>
            </w:pPr>
          </w:p>
        </w:tc>
        <w:tc>
          <w:tcPr>
            <w:tcW w:w="3402" w:type="dxa"/>
          </w:tcPr>
          <w:p w14:paraId="0CE2B26A" w14:textId="77777777" w:rsidR="003B4DA5" w:rsidRPr="00CB4D24" w:rsidRDefault="003B4DA5" w:rsidP="00CB4D24">
            <w:pPr>
              <w:bidi/>
              <w:spacing w:line="276" w:lineRule="auto"/>
              <w:rPr>
                <w:rFonts w:ascii="David" w:hAnsi="David" w:cs="David"/>
              </w:rPr>
            </w:pPr>
          </w:p>
        </w:tc>
      </w:tr>
      <w:tr w:rsidR="003B4DA5" w:rsidRPr="00CB4D24" w14:paraId="4683A244" w14:textId="77777777">
        <w:trPr>
          <w:jc w:val="right"/>
        </w:trPr>
        <w:tc>
          <w:tcPr>
            <w:tcW w:w="3402" w:type="dxa"/>
          </w:tcPr>
          <w:p w14:paraId="7AE9C5ED" w14:textId="77777777" w:rsidR="003B4DA5" w:rsidRPr="00CB4D24" w:rsidRDefault="00000000" w:rsidP="00CB4D24">
            <w:pPr>
              <w:bidi/>
              <w:spacing w:line="276" w:lineRule="auto"/>
              <w:rPr>
                <w:rFonts w:ascii="David" w:hAnsi="David" w:cs="David"/>
              </w:rPr>
            </w:pPr>
            <w:r w:rsidRPr="00CB4D24">
              <w:rPr>
                <w:rFonts w:ascii="David" w:hAnsi="David" w:cs="David"/>
                <w:sz w:val="17"/>
                <w:rtl/>
              </w:rPr>
              <w:t>קצבאות הנחשבות כהכנסה</w:t>
            </w:r>
          </w:p>
        </w:tc>
        <w:tc>
          <w:tcPr>
            <w:tcW w:w="3402" w:type="dxa"/>
          </w:tcPr>
          <w:p w14:paraId="755AFD52" w14:textId="77777777" w:rsidR="003B4DA5" w:rsidRPr="00CB4D24" w:rsidRDefault="003B4DA5" w:rsidP="00CB4D24">
            <w:pPr>
              <w:bidi/>
              <w:spacing w:line="276" w:lineRule="auto"/>
              <w:rPr>
                <w:rFonts w:ascii="David" w:hAnsi="David" w:cs="David"/>
              </w:rPr>
            </w:pPr>
          </w:p>
        </w:tc>
        <w:tc>
          <w:tcPr>
            <w:tcW w:w="3402" w:type="dxa"/>
          </w:tcPr>
          <w:p w14:paraId="3EB5261B" w14:textId="77777777" w:rsidR="003B4DA5" w:rsidRPr="00CB4D24" w:rsidRDefault="003B4DA5" w:rsidP="00CB4D24">
            <w:pPr>
              <w:bidi/>
              <w:spacing w:line="276" w:lineRule="auto"/>
              <w:rPr>
                <w:rFonts w:ascii="David" w:hAnsi="David" w:cs="David"/>
              </w:rPr>
            </w:pPr>
          </w:p>
        </w:tc>
      </w:tr>
      <w:tr w:rsidR="003B4DA5" w:rsidRPr="00CB4D24" w14:paraId="051E959E" w14:textId="77777777">
        <w:trPr>
          <w:jc w:val="right"/>
        </w:trPr>
        <w:tc>
          <w:tcPr>
            <w:tcW w:w="3402" w:type="dxa"/>
          </w:tcPr>
          <w:p w14:paraId="42F4D6FB" w14:textId="77777777" w:rsidR="003B4DA5" w:rsidRPr="00CB4D24" w:rsidRDefault="00000000" w:rsidP="00CB4D24">
            <w:pPr>
              <w:bidi/>
              <w:spacing w:line="276" w:lineRule="auto"/>
              <w:rPr>
                <w:rFonts w:ascii="David" w:hAnsi="David" w:cs="David"/>
              </w:rPr>
            </w:pPr>
            <w:r w:rsidRPr="00CB4D24">
              <w:rPr>
                <w:rFonts w:ascii="David" w:hAnsi="David" w:cs="David"/>
                <w:sz w:val="17"/>
                <w:rtl/>
              </w:rPr>
              <w:t>הכנסה רעיונית</w:t>
            </w:r>
          </w:p>
        </w:tc>
        <w:tc>
          <w:tcPr>
            <w:tcW w:w="3402" w:type="dxa"/>
          </w:tcPr>
          <w:p w14:paraId="45E83193" w14:textId="77777777" w:rsidR="003B4DA5" w:rsidRPr="00CB4D24" w:rsidRDefault="003B4DA5" w:rsidP="00CB4D24">
            <w:pPr>
              <w:bidi/>
              <w:spacing w:line="276" w:lineRule="auto"/>
              <w:rPr>
                <w:rFonts w:ascii="David" w:hAnsi="David" w:cs="David"/>
              </w:rPr>
            </w:pPr>
          </w:p>
        </w:tc>
        <w:tc>
          <w:tcPr>
            <w:tcW w:w="3402" w:type="dxa"/>
          </w:tcPr>
          <w:p w14:paraId="77C2BECC" w14:textId="77777777" w:rsidR="003B4DA5" w:rsidRPr="00CB4D24" w:rsidRDefault="003B4DA5" w:rsidP="00CB4D24">
            <w:pPr>
              <w:bidi/>
              <w:spacing w:line="276" w:lineRule="auto"/>
              <w:rPr>
                <w:rFonts w:ascii="David" w:hAnsi="David" w:cs="David"/>
              </w:rPr>
            </w:pPr>
          </w:p>
        </w:tc>
      </w:tr>
      <w:tr w:rsidR="003B4DA5" w:rsidRPr="00CB4D24" w14:paraId="6444EA6E" w14:textId="77777777">
        <w:trPr>
          <w:jc w:val="right"/>
        </w:trPr>
        <w:tc>
          <w:tcPr>
            <w:tcW w:w="3402" w:type="dxa"/>
          </w:tcPr>
          <w:p w14:paraId="015E8B78" w14:textId="77777777" w:rsidR="003B4DA5" w:rsidRPr="00CB4D24" w:rsidRDefault="00000000" w:rsidP="00CB4D24">
            <w:pPr>
              <w:bidi/>
              <w:spacing w:line="276" w:lineRule="auto"/>
              <w:rPr>
                <w:rFonts w:ascii="David" w:hAnsi="David" w:cs="David"/>
              </w:rPr>
            </w:pPr>
            <w:r w:rsidRPr="00CB4D24">
              <w:rPr>
                <w:rFonts w:ascii="David" w:hAnsi="David" w:cs="David"/>
                <w:sz w:val="17"/>
                <w:rtl/>
              </w:rPr>
              <w:t>סך הכנסה מכל המקורות</w:t>
            </w:r>
          </w:p>
        </w:tc>
        <w:tc>
          <w:tcPr>
            <w:tcW w:w="3402" w:type="dxa"/>
          </w:tcPr>
          <w:p w14:paraId="23192F7F" w14:textId="77777777" w:rsidR="003B4DA5" w:rsidRPr="00CB4D24" w:rsidRDefault="003B4DA5" w:rsidP="00CB4D24">
            <w:pPr>
              <w:bidi/>
              <w:spacing w:line="276" w:lineRule="auto"/>
              <w:rPr>
                <w:rFonts w:ascii="David" w:hAnsi="David" w:cs="David"/>
              </w:rPr>
            </w:pPr>
          </w:p>
        </w:tc>
        <w:tc>
          <w:tcPr>
            <w:tcW w:w="3402" w:type="dxa"/>
          </w:tcPr>
          <w:p w14:paraId="183FD7C2" w14:textId="77777777" w:rsidR="003B4DA5" w:rsidRPr="00CB4D24" w:rsidRDefault="003B4DA5" w:rsidP="00CB4D24">
            <w:pPr>
              <w:bidi/>
              <w:spacing w:line="276" w:lineRule="auto"/>
              <w:rPr>
                <w:rFonts w:ascii="David" w:hAnsi="David" w:cs="David"/>
              </w:rPr>
            </w:pPr>
          </w:p>
        </w:tc>
      </w:tr>
      <w:tr w:rsidR="003B4DA5" w:rsidRPr="00CB4D24" w14:paraId="292FC307" w14:textId="77777777">
        <w:trPr>
          <w:jc w:val="right"/>
        </w:trPr>
        <w:tc>
          <w:tcPr>
            <w:tcW w:w="3402" w:type="dxa"/>
          </w:tcPr>
          <w:p w14:paraId="42E261F4" w14:textId="77777777" w:rsidR="003B4DA5" w:rsidRPr="00CB4D24" w:rsidRDefault="00000000" w:rsidP="00CB4D24">
            <w:pPr>
              <w:bidi/>
              <w:spacing w:line="276" w:lineRule="auto"/>
              <w:rPr>
                <w:rFonts w:ascii="David" w:hAnsi="David" w:cs="David"/>
              </w:rPr>
            </w:pPr>
            <w:r w:rsidRPr="00CB4D24">
              <w:rPr>
                <w:rFonts w:ascii="David" w:hAnsi="David" w:cs="David"/>
                <w:sz w:val="17"/>
                <w:rtl/>
              </w:rPr>
              <w:t>מדור אישי סביר</w:t>
            </w:r>
          </w:p>
        </w:tc>
        <w:tc>
          <w:tcPr>
            <w:tcW w:w="3402" w:type="dxa"/>
          </w:tcPr>
          <w:p w14:paraId="01D4A3AA" w14:textId="77777777" w:rsidR="003B4DA5" w:rsidRPr="00CB4D24" w:rsidRDefault="003B4DA5" w:rsidP="00CB4D24">
            <w:pPr>
              <w:bidi/>
              <w:spacing w:line="276" w:lineRule="auto"/>
              <w:rPr>
                <w:rFonts w:ascii="David" w:hAnsi="David" w:cs="David"/>
              </w:rPr>
            </w:pPr>
          </w:p>
        </w:tc>
        <w:tc>
          <w:tcPr>
            <w:tcW w:w="3402" w:type="dxa"/>
          </w:tcPr>
          <w:p w14:paraId="559751F3" w14:textId="77777777" w:rsidR="003B4DA5" w:rsidRPr="00CB4D24" w:rsidRDefault="003B4DA5" w:rsidP="00CB4D24">
            <w:pPr>
              <w:bidi/>
              <w:spacing w:line="276" w:lineRule="auto"/>
              <w:rPr>
                <w:rFonts w:ascii="David" w:hAnsi="David" w:cs="David"/>
              </w:rPr>
            </w:pPr>
          </w:p>
        </w:tc>
      </w:tr>
      <w:tr w:rsidR="003B4DA5" w:rsidRPr="00CB4D24" w14:paraId="17F439A2" w14:textId="77777777">
        <w:trPr>
          <w:jc w:val="right"/>
        </w:trPr>
        <w:tc>
          <w:tcPr>
            <w:tcW w:w="3402" w:type="dxa"/>
          </w:tcPr>
          <w:p w14:paraId="2859B5AB" w14:textId="77777777" w:rsidR="003B4DA5" w:rsidRPr="00CB4D24" w:rsidRDefault="00000000" w:rsidP="00CB4D24">
            <w:pPr>
              <w:bidi/>
              <w:spacing w:line="276" w:lineRule="auto"/>
              <w:rPr>
                <w:rFonts w:ascii="David" w:hAnsi="David" w:cs="David"/>
              </w:rPr>
            </w:pPr>
            <w:r w:rsidRPr="00CB4D24">
              <w:rPr>
                <w:rFonts w:ascii="David" w:hAnsi="David" w:cs="David"/>
                <w:sz w:val="17"/>
                <w:rtl/>
              </w:rPr>
              <w:t>הוצאות אישיות הכרחיות</w:t>
            </w:r>
          </w:p>
        </w:tc>
        <w:tc>
          <w:tcPr>
            <w:tcW w:w="3402" w:type="dxa"/>
          </w:tcPr>
          <w:p w14:paraId="149B1799" w14:textId="77777777" w:rsidR="003B4DA5" w:rsidRPr="00CB4D24" w:rsidRDefault="003B4DA5" w:rsidP="00CB4D24">
            <w:pPr>
              <w:bidi/>
              <w:spacing w:line="276" w:lineRule="auto"/>
              <w:rPr>
                <w:rFonts w:ascii="David" w:hAnsi="David" w:cs="David"/>
              </w:rPr>
            </w:pPr>
          </w:p>
        </w:tc>
        <w:tc>
          <w:tcPr>
            <w:tcW w:w="3402" w:type="dxa"/>
          </w:tcPr>
          <w:p w14:paraId="1CE4FE15" w14:textId="77777777" w:rsidR="003B4DA5" w:rsidRPr="00CB4D24" w:rsidRDefault="003B4DA5" w:rsidP="00CB4D24">
            <w:pPr>
              <w:bidi/>
              <w:spacing w:line="276" w:lineRule="auto"/>
              <w:rPr>
                <w:rFonts w:ascii="David" w:hAnsi="David" w:cs="David"/>
              </w:rPr>
            </w:pPr>
          </w:p>
        </w:tc>
      </w:tr>
      <w:tr w:rsidR="003B4DA5" w:rsidRPr="00CB4D24" w14:paraId="0A6F615E" w14:textId="77777777">
        <w:trPr>
          <w:jc w:val="right"/>
        </w:trPr>
        <w:tc>
          <w:tcPr>
            <w:tcW w:w="3402" w:type="dxa"/>
          </w:tcPr>
          <w:p w14:paraId="0F53B2B4" w14:textId="77777777" w:rsidR="003B4DA5" w:rsidRPr="00CB4D24" w:rsidRDefault="00000000" w:rsidP="00CB4D24">
            <w:pPr>
              <w:bidi/>
              <w:spacing w:line="276" w:lineRule="auto"/>
              <w:rPr>
                <w:rFonts w:ascii="David" w:hAnsi="David" w:cs="David"/>
              </w:rPr>
            </w:pPr>
            <w:r w:rsidRPr="00CB4D24">
              <w:rPr>
                <w:rFonts w:ascii="David" w:hAnsi="David" w:cs="David"/>
                <w:sz w:val="17"/>
                <w:rtl/>
              </w:rPr>
              <w:t>חובות שהוכרו להפחתה</w:t>
            </w:r>
          </w:p>
        </w:tc>
        <w:tc>
          <w:tcPr>
            <w:tcW w:w="3402" w:type="dxa"/>
          </w:tcPr>
          <w:p w14:paraId="18FB555F" w14:textId="77777777" w:rsidR="003B4DA5" w:rsidRPr="00CB4D24" w:rsidRDefault="003B4DA5" w:rsidP="00CB4D24">
            <w:pPr>
              <w:bidi/>
              <w:spacing w:line="276" w:lineRule="auto"/>
              <w:rPr>
                <w:rFonts w:ascii="David" w:hAnsi="David" w:cs="David"/>
              </w:rPr>
            </w:pPr>
          </w:p>
        </w:tc>
        <w:tc>
          <w:tcPr>
            <w:tcW w:w="3402" w:type="dxa"/>
          </w:tcPr>
          <w:p w14:paraId="7D06D6E7" w14:textId="77777777" w:rsidR="003B4DA5" w:rsidRPr="00CB4D24" w:rsidRDefault="003B4DA5" w:rsidP="00CB4D24">
            <w:pPr>
              <w:bidi/>
              <w:spacing w:line="276" w:lineRule="auto"/>
              <w:rPr>
                <w:rFonts w:ascii="David" w:hAnsi="David" w:cs="David"/>
              </w:rPr>
            </w:pPr>
          </w:p>
        </w:tc>
      </w:tr>
      <w:tr w:rsidR="003B4DA5" w:rsidRPr="00CB4D24" w14:paraId="41F6310A" w14:textId="77777777">
        <w:trPr>
          <w:jc w:val="right"/>
        </w:trPr>
        <w:tc>
          <w:tcPr>
            <w:tcW w:w="3402" w:type="dxa"/>
          </w:tcPr>
          <w:p w14:paraId="6DF719F4" w14:textId="77777777" w:rsidR="003B4DA5" w:rsidRPr="00CB4D24" w:rsidRDefault="00000000" w:rsidP="00CB4D24">
            <w:pPr>
              <w:bidi/>
              <w:spacing w:line="276" w:lineRule="auto"/>
              <w:rPr>
                <w:rFonts w:ascii="David" w:hAnsi="David" w:cs="David"/>
              </w:rPr>
            </w:pPr>
            <w:r w:rsidRPr="00CB4D24">
              <w:rPr>
                <w:rFonts w:ascii="David" w:hAnsi="David" w:cs="David"/>
                <w:sz w:val="17"/>
                <w:rtl/>
              </w:rPr>
              <w:lastRenderedPageBreak/>
              <w:t>הכנסה פנויה סופית</w:t>
            </w:r>
          </w:p>
        </w:tc>
        <w:tc>
          <w:tcPr>
            <w:tcW w:w="3402" w:type="dxa"/>
          </w:tcPr>
          <w:p w14:paraId="3BAB986E" w14:textId="77777777" w:rsidR="003B4DA5" w:rsidRPr="00CB4D24" w:rsidRDefault="003B4DA5" w:rsidP="00CB4D24">
            <w:pPr>
              <w:bidi/>
              <w:spacing w:line="276" w:lineRule="auto"/>
              <w:rPr>
                <w:rFonts w:ascii="David" w:hAnsi="David" w:cs="David"/>
              </w:rPr>
            </w:pPr>
          </w:p>
        </w:tc>
        <w:tc>
          <w:tcPr>
            <w:tcW w:w="3402" w:type="dxa"/>
          </w:tcPr>
          <w:p w14:paraId="4103984A" w14:textId="77777777" w:rsidR="003B4DA5" w:rsidRPr="00CB4D24" w:rsidRDefault="003B4DA5" w:rsidP="00CB4D24">
            <w:pPr>
              <w:bidi/>
              <w:spacing w:line="276" w:lineRule="auto"/>
              <w:rPr>
                <w:rFonts w:ascii="David" w:hAnsi="David" w:cs="David"/>
              </w:rPr>
            </w:pPr>
          </w:p>
        </w:tc>
      </w:tr>
      <w:tr w:rsidR="003B4DA5" w:rsidRPr="00CB4D24" w14:paraId="300B5EB1" w14:textId="77777777">
        <w:trPr>
          <w:jc w:val="right"/>
        </w:trPr>
        <w:tc>
          <w:tcPr>
            <w:tcW w:w="3402" w:type="dxa"/>
          </w:tcPr>
          <w:p w14:paraId="1CC42487" w14:textId="77777777" w:rsidR="003B4DA5" w:rsidRPr="00CB4D24" w:rsidRDefault="00000000" w:rsidP="00CB4D24">
            <w:pPr>
              <w:bidi/>
              <w:spacing w:line="276" w:lineRule="auto"/>
              <w:rPr>
                <w:rFonts w:ascii="David" w:hAnsi="David" w:cs="David"/>
              </w:rPr>
            </w:pPr>
            <w:r w:rsidRPr="00CB4D24">
              <w:rPr>
                <w:rFonts w:ascii="David" w:hAnsi="David" w:cs="David"/>
                <w:sz w:val="17"/>
                <w:rtl/>
              </w:rPr>
              <w:t>יחס הכנסות</w:t>
            </w:r>
          </w:p>
        </w:tc>
        <w:tc>
          <w:tcPr>
            <w:tcW w:w="3402" w:type="dxa"/>
          </w:tcPr>
          <w:p w14:paraId="2BBA04FE" w14:textId="77777777" w:rsidR="003B4DA5" w:rsidRPr="00CB4D24" w:rsidRDefault="003B4DA5" w:rsidP="00CB4D24">
            <w:pPr>
              <w:bidi/>
              <w:spacing w:line="276" w:lineRule="auto"/>
              <w:rPr>
                <w:rFonts w:ascii="David" w:hAnsi="David" w:cs="David"/>
              </w:rPr>
            </w:pPr>
          </w:p>
        </w:tc>
        <w:tc>
          <w:tcPr>
            <w:tcW w:w="3402" w:type="dxa"/>
          </w:tcPr>
          <w:p w14:paraId="1A5E55B9" w14:textId="77777777" w:rsidR="003B4DA5" w:rsidRPr="00CB4D24" w:rsidRDefault="003B4DA5" w:rsidP="00CB4D24">
            <w:pPr>
              <w:bidi/>
              <w:spacing w:line="276" w:lineRule="auto"/>
              <w:rPr>
                <w:rFonts w:ascii="David" w:hAnsi="David" w:cs="David"/>
              </w:rPr>
            </w:pPr>
          </w:p>
        </w:tc>
      </w:tr>
    </w:tbl>
    <w:p w14:paraId="3F3C86E4" w14:textId="77777777" w:rsidR="003B4DA5" w:rsidRPr="00CB4D24" w:rsidRDefault="003B4DA5" w:rsidP="00CB4D24">
      <w:pPr>
        <w:bidi/>
        <w:rPr>
          <w:rFonts w:ascii="David" w:hAnsi="David" w:cs="David"/>
        </w:rPr>
      </w:pPr>
    </w:p>
    <w:p w14:paraId="100FA376" w14:textId="77777777" w:rsidR="003B4DA5" w:rsidRPr="00CB4D24" w:rsidRDefault="00000000" w:rsidP="00CB4D24">
      <w:pPr>
        <w:pStyle w:val="1"/>
        <w:bidi/>
        <w:spacing w:before="200" w:after="80"/>
        <w:rPr>
          <w:rFonts w:ascii="David" w:hAnsi="David" w:cs="David"/>
        </w:rPr>
      </w:pPr>
      <w:r w:rsidRPr="00CB4D24">
        <w:rPr>
          <w:rFonts w:ascii="David" w:eastAsia="Arial" w:hAnsi="David" w:cs="David"/>
          <w:color w:val="1F4E79"/>
          <w:sz w:val="30"/>
          <w:rtl/>
        </w:rPr>
        <w:t>23. חתימת עורך הדין שערך את התחשיב</w:t>
      </w:r>
    </w:p>
    <w:p w14:paraId="42FE960C" w14:textId="77777777" w:rsidR="003B4DA5" w:rsidRPr="00CB4D24" w:rsidRDefault="00000000" w:rsidP="00CB4D24">
      <w:pPr>
        <w:bidi/>
        <w:spacing w:after="40"/>
        <w:rPr>
          <w:rFonts w:ascii="David" w:hAnsi="David" w:cs="David"/>
        </w:rPr>
      </w:pPr>
      <w:r w:rsidRPr="00CB4D24">
        <w:rPr>
          <w:rFonts w:ascii="David" w:hAnsi="David" w:cs="David"/>
          <w:b/>
          <w:sz w:val="21"/>
          <w:rtl/>
        </w:rPr>
        <w:t xml:space="preserve">שם עורך/ת הדין: </w:t>
      </w:r>
      <w:r w:rsidRPr="00CB4D24">
        <w:rPr>
          <w:rFonts w:ascii="David" w:hAnsi="David" w:cs="David"/>
          <w:sz w:val="21"/>
          <w:rtl/>
        </w:rPr>
        <w:t>_____________________________________________</w:t>
      </w:r>
    </w:p>
    <w:p w14:paraId="3BCF1C55" w14:textId="77777777" w:rsidR="003B4DA5" w:rsidRPr="00CB4D24" w:rsidRDefault="00000000" w:rsidP="00CB4D24">
      <w:pPr>
        <w:bidi/>
        <w:spacing w:after="40"/>
        <w:rPr>
          <w:rFonts w:ascii="David" w:hAnsi="David" w:cs="David"/>
        </w:rPr>
      </w:pPr>
      <w:r w:rsidRPr="00CB4D24">
        <w:rPr>
          <w:rFonts w:ascii="David" w:hAnsi="David" w:cs="David"/>
          <w:b/>
          <w:sz w:val="21"/>
          <w:rtl/>
        </w:rPr>
        <w:t xml:space="preserve">תאריך: </w:t>
      </w:r>
      <w:r w:rsidRPr="00CB4D24">
        <w:rPr>
          <w:rFonts w:ascii="David" w:hAnsi="David" w:cs="David"/>
          <w:sz w:val="21"/>
          <w:rtl/>
        </w:rPr>
        <w:t>_____________________________________________</w:t>
      </w:r>
    </w:p>
    <w:p w14:paraId="137EB7C8" w14:textId="77777777" w:rsidR="003B4DA5" w:rsidRPr="00CB4D24" w:rsidRDefault="00000000" w:rsidP="00CB4D24">
      <w:pPr>
        <w:bidi/>
        <w:spacing w:after="40"/>
        <w:rPr>
          <w:rFonts w:ascii="David" w:hAnsi="David" w:cs="David"/>
        </w:rPr>
      </w:pPr>
      <w:r w:rsidRPr="00CB4D24">
        <w:rPr>
          <w:rFonts w:ascii="David" w:hAnsi="David" w:cs="David"/>
          <w:b/>
          <w:sz w:val="21"/>
          <w:rtl/>
        </w:rPr>
        <w:t xml:space="preserve">חתימה: </w:t>
      </w:r>
      <w:r w:rsidRPr="00CB4D24">
        <w:rPr>
          <w:rFonts w:ascii="David" w:hAnsi="David" w:cs="David"/>
          <w:sz w:val="21"/>
          <w:rtl/>
        </w:rPr>
        <w:t>_____________________________________________</w:t>
      </w:r>
    </w:p>
    <w:p w14:paraId="7F5D3165" w14:textId="77777777" w:rsidR="003B4DA5" w:rsidRPr="00CB4D24" w:rsidRDefault="00000000" w:rsidP="00CB4D24">
      <w:pPr>
        <w:bidi/>
        <w:spacing w:after="40"/>
        <w:rPr>
          <w:rFonts w:ascii="David" w:hAnsi="David" w:cs="David"/>
        </w:rPr>
      </w:pPr>
      <w:r w:rsidRPr="00CB4D24">
        <w:rPr>
          <w:rFonts w:ascii="David" w:hAnsi="David" w:cs="David"/>
          <w:b/>
          <w:sz w:val="21"/>
          <w:rtl/>
        </w:rPr>
        <w:t xml:space="preserve">הערות אחרונות: </w:t>
      </w:r>
      <w:r w:rsidRPr="00CB4D24">
        <w:rPr>
          <w:rFonts w:ascii="David" w:hAnsi="David" w:cs="David"/>
          <w:sz w:val="21"/>
          <w:rtl/>
        </w:rPr>
        <w:t>_____________________________________________</w:t>
      </w:r>
    </w:p>
    <w:sectPr w:rsidR="003B4DA5" w:rsidRPr="00CB4D24" w:rsidSect="00034616">
      <w:footerReference w:type="default" r:id="rId8"/>
      <w:pgSz w:w="11906" w:h="16838"/>
      <w:pgMar w:top="907" w:right="907" w:bottom="850" w:left="79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945F2" w14:textId="77777777" w:rsidR="00C65822" w:rsidRDefault="00C65822">
      <w:pPr>
        <w:spacing w:after="0" w:line="240" w:lineRule="auto"/>
      </w:pPr>
      <w:r>
        <w:separator/>
      </w:r>
    </w:p>
  </w:endnote>
  <w:endnote w:type="continuationSeparator" w:id="0">
    <w:p w14:paraId="61F8E802" w14:textId="77777777" w:rsidR="00C65822" w:rsidRDefault="00C658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EA5E2" w14:textId="32DB2A81" w:rsidR="003B4DA5" w:rsidRDefault="00000000">
    <w:pPr>
      <w:pStyle w:val="a7"/>
      <w:bidi/>
      <w:jc w:val="center"/>
    </w:pPr>
    <w:r>
      <w:rPr>
        <w:color w:val="646464"/>
        <w:sz w:val="16"/>
        <w:rtl/>
      </w:rPr>
      <w:t>מסמך עבודה חישוב מזונות ילדים</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A7C3C" w14:textId="77777777" w:rsidR="00C65822" w:rsidRDefault="00C65822">
      <w:pPr>
        <w:spacing w:after="0" w:line="240" w:lineRule="auto"/>
      </w:pPr>
      <w:r>
        <w:separator/>
      </w:r>
    </w:p>
  </w:footnote>
  <w:footnote w:type="continuationSeparator" w:id="0">
    <w:p w14:paraId="1E17D2EA" w14:textId="77777777" w:rsidR="00C65822" w:rsidRDefault="00C658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554389963">
    <w:abstractNumId w:val="8"/>
  </w:num>
  <w:num w:numId="2" w16cid:durableId="1558517893">
    <w:abstractNumId w:val="6"/>
  </w:num>
  <w:num w:numId="3" w16cid:durableId="633828911">
    <w:abstractNumId w:val="5"/>
  </w:num>
  <w:num w:numId="4" w16cid:durableId="1796825189">
    <w:abstractNumId w:val="4"/>
  </w:num>
  <w:num w:numId="5" w16cid:durableId="1515457690">
    <w:abstractNumId w:val="7"/>
  </w:num>
  <w:num w:numId="6" w16cid:durableId="807209939">
    <w:abstractNumId w:val="3"/>
  </w:num>
  <w:num w:numId="7" w16cid:durableId="704864719">
    <w:abstractNumId w:val="2"/>
  </w:num>
  <w:num w:numId="8" w16cid:durableId="199123878">
    <w:abstractNumId w:val="1"/>
  </w:num>
  <w:num w:numId="9" w16cid:durableId="12893611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150D0"/>
    <w:rsid w:val="00034616"/>
    <w:rsid w:val="0006063C"/>
    <w:rsid w:val="0015074B"/>
    <w:rsid w:val="0029639D"/>
    <w:rsid w:val="00326F90"/>
    <w:rsid w:val="003B4DA5"/>
    <w:rsid w:val="006F4571"/>
    <w:rsid w:val="00771BB1"/>
    <w:rsid w:val="009E0510"/>
    <w:rsid w:val="009F16E5"/>
    <w:rsid w:val="00AA1D8D"/>
    <w:rsid w:val="00B47730"/>
    <w:rsid w:val="00B95E82"/>
    <w:rsid w:val="00C65822"/>
    <w:rsid w:val="00CB0664"/>
    <w:rsid w:val="00CB4D24"/>
    <w:rsid w:val="00F23D2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EFF16F"/>
  <w14:defaultImageDpi w14:val="300"/>
  <w15:docId w15:val="{ED848EB7-F519-409F-99B3-83D7FC76E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rPr>
      <w:rFonts w:ascii="Arial" w:eastAsia="Arial" w:hAnsi="Arial" w:cs="Arial"/>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כותרת עליונה תו"/>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כותרת תחתונה תו"/>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כותרת 1 תו"/>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כותרת 2 תו"/>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כותרת 3 תו"/>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כותרת טקסט תו"/>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כותרת משנה תו"/>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גוף טקסט תו"/>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גוף טקסט 2 תו"/>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גוף טקסט 3 תו"/>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טקסט מאקרו תו"/>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ציטוט תו"/>
    <w:basedOn w:val="a2"/>
    <w:link w:val="af5"/>
    <w:uiPriority w:val="29"/>
    <w:rsid w:val="00FC693F"/>
    <w:rPr>
      <w:i/>
      <w:iCs/>
      <w:color w:val="000000" w:themeColor="text1"/>
    </w:rPr>
  </w:style>
  <w:style w:type="character" w:customStyle="1" w:styleId="40">
    <w:name w:val="כותרת 4 תו"/>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כותרת 5 תו"/>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כותרת 6 תו"/>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כותרת 7 תו"/>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כותרת 8 תו"/>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כותרת 9 תו"/>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afa">
    <w:name w:val="Intense Quote"/>
    <w:basedOn w:val="a1"/>
    <w:next w:val="a1"/>
    <w:link w:val="afb"/>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b">
    <w:name w:val="ציטוט חזק תו"/>
    <w:basedOn w:val="a2"/>
    <w:link w:val="afa"/>
    <w:uiPriority w:val="30"/>
    <w:rsid w:val="00FC693F"/>
    <w:rPr>
      <w:b/>
      <w:bCs/>
      <w:i/>
      <w:iCs/>
      <w:color w:val="4F81BD" w:themeColor="accent1"/>
    </w:rPr>
  </w:style>
  <w:style w:type="character" w:styleId="afc">
    <w:name w:val="Subtle Emphasis"/>
    <w:basedOn w:val="a2"/>
    <w:uiPriority w:val="19"/>
    <w:qFormat/>
    <w:rsid w:val="00FC693F"/>
    <w:rPr>
      <w:i/>
      <w:iCs/>
      <w:color w:val="808080" w:themeColor="text1" w:themeTint="7F"/>
    </w:rPr>
  </w:style>
  <w:style w:type="character" w:styleId="afd">
    <w:name w:val="Intense Emphasis"/>
    <w:basedOn w:val="a2"/>
    <w:uiPriority w:val="21"/>
    <w:qFormat/>
    <w:rsid w:val="00FC693F"/>
    <w:rPr>
      <w:b/>
      <w:bCs/>
      <w:i/>
      <w:iCs/>
      <w:color w:val="4F81BD" w:themeColor="accent1"/>
    </w:rPr>
  </w:style>
  <w:style w:type="character" w:styleId="afe">
    <w:name w:val="Subtle Reference"/>
    <w:basedOn w:val="a2"/>
    <w:uiPriority w:val="31"/>
    <w:qFormat/>
    <w:rsid w:val="00FC693F"/>
    <w:rPr>
      <w:smallCaps/>
      <w:color w:val="C0504D" w:themeColor="accent2"/>
      <w:u w:val="single"/>
    </w:rPr>
  </w:style>
  <w:style w:type="character" w:styleId="aff">
    <w:name w:val="Intense Reference"/>
    <w:basedOn w:val="a2"/>
    <w:uiPriority w:val="32"/>
    <w:qFormat/>
    <w:rsid w:val="00FC693F"/>
    <w:rPr>
      <w:b/>
      <w:bCs/>
      <w:smallCaps/>
      <w:color w:val="C0504D" w:themeColor="accent2"/>
      <w:spacing w:val="5"/>
      <w:u w:val="single"/>
    </w:rPr>
  </w:style>
  <w:style w:type="character" w:styleId="aff0">
    <w:name w:val="Book Title"/>
    <w:basedOn w:val="a2"/>
    <w:uiPriority w:val="33"/>
    <w:qFormat/>
    <w:rsid w:val="00FC693F"/>
    <w:rPr>
      <w:b/>
      <w:bCs/>
      <w:smallCaps/>
      <w:spacing w:val="5"/>
    </w:rPr>
  </w:style>
  <w:style w:type="paragraph" w:styleId="aff1">
    <w:name w:val="TOC Heading"/>
    <w:basedOn w:val="1"/>
    <w:next w:val="a1"/>
    <w:uiPriority w:val="39"/>
    <w:semiHidden/>
    <w:unhideWhenUsed/>
    <w:qFormat/>
    <w:rsid w:val="00FC693F"/>
    <w:pPr>
      <w:outlineLvl w:val="9"/>
    </w:pPr>
  </w:style>
  <w:style w:type="table" w:styleId="aff2">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4">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5">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42">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0">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6">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7">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8">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9">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2396</Words>
  <Characters>11985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טבלת חישוב הכנסה פנויה של כל הורה</vt:lpstr>
    </vt:vector>
  </TitlesOfParts>
  <Manager/>
  <Company/>
  <LinksUpToDate>false</LinksUpToDate>
  <CharactersWithSpaces>14353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מסמך עבודה בתיק מזונות ילדים</dc:subject>
  <dc:creator>קבוצת פרקטיקל</dc:creator>
  <cp:keywords/>
  <dc:description/>
  <cp:lastModifiedBy>Dorin Karni</cp:lastModifiedBy>
  <cp:revision>6</cp:revision>
  <dcterms:created xsi:type="dcterms:W3CDTF">2013-12-23T23:15:00Z</dcterms:created>
  <dcterms:modified xsi:type="dcterms:W3CDTF">2026-06-15T10:50:00Z</dcterms:modified>
  <cp:category/>
</cp:coreProperties>
</file>